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3E536D51" w:rsidR="00E71B89" w:rsidRPr="00783A81" w:rsidRDefault="00F60ADB" w:rsidP="00E71B89">
      <w:pPr>
        <w:spacing w:line="240" w:lineRule="auto"/>
        <w:ind w:firstLine="0"/>
        <w:jc w:val="center"/>
        <w:rPr>
          <w:b/>
          <w:sz w:val="36"/>
          <w:szCs w:val="36"/>
        </w:rPr>
      </w:pPr>
      <w:r>
        <w:rPr>
          <w:b/>
          <w:sz w:val="36"/>
          <w:szCs w:val="36"/>
        </w:rPr>
        <w:t>ЛЕНИНСКОГО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A223AF"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75971B09" w:rsidR="00DD4EAB" w:rsidRPr="00B115EA"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w:t>
            </w:r>
            <w:r w:rsidR="00D24710" w:rsidRPr="00B115EA">
              <w:rPr>
                <w:rFonts w:ascii="Arial" w:eastAsia="Calibri" w:hAnsi="Arial" w:cs="Arial"/>
                <w:color w:val="FFFFFF"/>
                <w:sz w:val="24"/>
                <w:szCs w:val="22"/>
                <w:lang w:val="en-US" w:eastAsia="en-US"/>
              </w:rPr>
              <w:t>53</w:t>
            </w:r>
            <w:r w:rsidRPr="00E17B6B">
              <w:rPr>
                <w:rFonts w:ascii="Arial" w:eastAsia="Calibri" w:hAnsi="Arial" w:cs="Arial"/>
                <w:color w:val="FFFFFF"/>
                <w:sz w:val="24"/>
                <w:szCs w:val="22"/>
                <w:lang w:val="en-US" w:eastAsia="en-US"/>
              </w:rPr>
              <w:t>)</w:t>
            </w:r>
            <w:r w:rsidR="00D24710" w:rsidRPr="00B115EA">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D24710" w:rsidRPr="00B115EA">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D24710" w:rsidRPr="00B115EA">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45E3E5C3"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F60ADB" w:rsidRPr="004F5EE6">
                    <w:rPr>
                      <w:sz w:val="20"/>
                      <w:szCs w:val="20"/>
                    </w:rPr>
                    <w:t>20</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66FB4CB2" w:rsidR="00E71B89" w:rsidRPr="00783A81" w:rsidRDefault="00F60ADB" w:rsidP="00E71B89">
            <w:pPr>
              <w:spacing w:line="240" w:lineRule="auto"/>
              <w:ind w:firstLine="0"/>
              <w:jc w:val="center"/>
              <w:rPr>
                <w:b/>
                <w:sz w:val="36"/>
                <w:szCs w:val="36"/>
              </w:rPr>
            </w:pPr>
            <w:r>
              <w:rPr>
                <w:b/>
                <w:sz w:val="36"/>
                <w:szCs w:val="36"/>
              </w:rPr>
              <w:t>ЛЕНИНСКОГО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80395296"/>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6301A9D9"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F60ADB">
              <w:rPr>
                <w:b/>
                <w:sz w:val="26"/>
                <w:szCs w:val="26"/>
              </w:rPr>
              <w:t>Ленинского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883846" w:rsidRDefault="003A5F72" w:rsidP="00B76577">
      <w:pPr>
        <w:pStyle w:val="afffffff3"/>
        <w:spacing w:line="240" w:lineRule="auto"/>
        <w:jc w:val="center"/>
        <w:outlineLvl w:val="0"/>
        <w:rPr>
          <w:rFonts w:ascii="Times New Roman" w:hAnsi="Times New Roman"/>
          <w:color w:val="auto"/>
          <w:sz w:val="24"/>
          <w:szCs w:val="24"/>
        </w:rPr>
      </w:pPr>
      <w:bookmarkStart w:id="1" w:name="_Toc180395297"/>
      <w:r w:rsidRPr="00883846">
        <w:rPr>
          <w:rFonts w:ascii="Times New Roman" w:hAnsi="Times New Roman"/>
          <w:color w:val="auto"/>
          <w:sz w:val="24"/>
          <w:szCs w:val="24"/>
        </w:rPr>
        <w:lastRenderedPageBreak/>
        <w:t>Введен</w:t>
      </w:r>
      <w:r w:rsidR="00E55591" w:rsidRPr="00883846">
        <w:rPr>
          <w:rFonts w:ascii="Times New Roman" w:hAnsi="Times New Roman"/>
          <w:color w:val="auto"/>
          <w:sz w:val="24"/>
          <w:szCs w:val="24"/>
        </w:rPr>
        <w:t>ие</w:t>
      </w:r>
      <w:bookmarkEnd w:id="1"/>
    </w:p>
    <w:p w14:paraId="2DF8AD24" w14:textId="33F0EC94" w:rsidR="00883846"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80395296" w:history="1">
        <w:r w:rsidR="00883846">
          <w:rPr>
            <w:webHidden/>
          </w:rPr>
          <w:tab/>
        </w:r>
        <w:r w:rsidR="00883846">
          <w:rPr>
            <w:webHidden/>
          </w:rPr>
          <w:fldChar w:fldCharType="begin"/>
        </w:r>
        <w:r w:rsidR="00883846">
          <w:rPr>
            <w:webHidden/>
          </w:rPr>
          <w:instrText xml:space="preserve"> PAGEREF _Toc180395296 \h </w:instrText>
        </w:r>
        <w:r w:rsidR="00883846">
          <w:rPr>
            <w:webHidden/>
          </w:rPr>
        </w:r>
        <w:r w:rsidR="00883846">
          <w:rPr>
            <w:webHidden/>
          </w:rPr>
          <w:fldChar w:fldCharType="separate"/>
        </w:r>
        <w:r w:rsidR="00883846">
          <w:rPr>
            <w:webHidden/>
          </w:rPr>
          <w:t>2</w:t>
        </w:r>
        <w:r w:rsidR="00883846">
          <w:rPr>
            <w:webHidden/>
          </w:rPr>
          <w:fldChar w:fldCharType="end"/>
        </w:r>
      </w:hyperlink>
    </w:p>
    <w:p w14:paraId="38170A81" w14:textId="21084094" w:rsidR="00883846" w:rsidRDefault="00D8396B">
      <w:pPr>
        <w:pStyle w:val="1ff"/>
        <w:rPr>
          <w:rFonts w:asciiTheme="minorHAnsi" w:eastAsiaTheme="minorEastAsia" w:hAnsiTheme="minorHAnsi" w:cstheme="minorBidi"/>
          <w:bCs w:val="0"/>
          <w:sz w:val="22"/>
          <w:szCs w:val="22"/>
        </w:rPr>
      </w:pPr>
      <w:hyperlink w:anchor="_Toc180395297" w:history="1">
        <w:r w:rsidR="00883846" w:rsidRPr="00CD3173">
          <w:rPr>
            <w:rStyle w:val="af2"/>
          </w:rPr>
          <w:t>Введение</w:t>
        </w:r>
        <w:r w:rsidR="00883846">
          <w:rPr>
            <w:webHidden/>
          </w:rPr>
          <w:tab/>
        </w:r>
        <w:r w:rsidR="00883846">
          <w:rPr>
            <w:webHidden/>
          </w:rPr>
          <w:fldChar w:fldCharType="begin"/>
        </w:r>
        <w:r w:rsidR="00883846">
          <w:rPr>
            <w:webHidden/>
          </w:rPr>
          <w:instrText xml:space="preserve"> PAGEREF _Toc180395297 \h </w:instrText>
        </w:r>
        <w:r w:rsidR="00883846">
          <w:rPr>
            <w:webHidden/>
          </w:rPr>
        </w:r>
        <w:r w:rsidR="00883846">
          <w:rPr>
            <w:webHidden/>
          </w:rPr>
          <w:fldChar w:fldCharType="separate"/>
        </w:r>
        <w:r w:rsidR="00883846">
          <w:rPr>
            <w:webHidden/>
          </w:rPr>
          <w:t>4</w:t>
        </w:r>
        <w:r w:rsidR="00883846">
          <w:rPr>
            <w:webHidden/>
          </w:rPr>
          <w:fldChar w:fldCharType="end"/>
        </w:r>
      </w:hyperlink>
    </w:p>
    <w:p w14:paraId="66FADB31" w14:textId="0B6624BD" w:rsidR="00883846" w:rsidRDefault="00D8396B">
      <w:pPr>
        <w:pStyle w:val="2d"/>
        <w:rPr>
          <w:rFonts w:asciiTheme="minorHAnsi" w:eastAsiaTheme="minorEastAsia" w:hAnsiTheme="minorHAnsi" w:cstheme="minorBidi"/>
          <w:bCs w:val="0"/>
          <w:sz w:val="22"/>
          <w:szCs w:val="22"/>
        </w:rPr>
      </w:pPr>
      <w:hyperlink w:anchor="_Toc180395298" w:history="1">
        <w:r w:rsidR="00883846" w:rsidRPr="00CD3173">
          <w:rPr>
            <w:rStyle w:val="af2"/>
            <w:b/>
          </w:rPr>
          <w:t>ГЛАВА 1. Регулирование землепользования и застройки органами местного самоуправления</w:t>
        </w:r>
        <w:r w:rsidR="00883846">
          <w:rPr>
            <w:webHidden/>
          </w:rPr>
          <w:tab/>
        </w:r>
        <w:r w:rsidR="00883846">
          <w:rPr>
            <w:webHidden/>
          </w:rPr>
          <w:fldChar w:fldCharType="begin"/>
        </w:r>
        <w:r w:rsidR="00883846">
          <w:rPr>
            <w:webHidden/>
          </w:rPr>
          <w:instrText xml:space="preserve"> PAGEREF _Toc180395298 \h </w:instrText>
        </w:r>
        <w:r w:rsidR="00883846">
          <w:rPr>
            <w:webHidden/>
          </w:rPr>
        </w:r>
        <w:r w:rsidR="00883846">
          <w:rPr>
            <w:webHidden/>
          </w:rPr>
          <w:fldChar w:fldCharType="separate"/>
        </w:r>
        <w:r w:rsidR="00883846">
          <w:rPr>
            <w:webHidden/>
          </w:rPr>
          <w:t>8</w:t>
        </w:r>
        <w:r w:rsidR="00883846">
          <w:rPr>
            <w:webHidden/>
          </w:rPr>
          <w:fldChar w:fldCharType="end"/>
        </w:r>
      </w:hyperlink>
    </w:p>
    <w:p w14:paraId="40B7C8F5" w14:textId="57498293" w:rsidR="00883846" w:rsidRDefault="00D8396B">
      <w:pPr>
        <w:pStyle w:val="1ff"/>
        <w:rPr>
          <w:rFonts w:asciiTheme="minorHAnsi" w:eastAsiaTheme="minorEastAsia" w:hAnsiTheme="minorHAnsi" w:cstheme="minorBidi"/>
          <w:bCs w:val="0"/>
          <w:sz w:val="22"/>
          <w:szCs w:val="22"/>
        </w:rPr>
      </w:pPr>
      <w:hyperlink w:anchor="_Toc180395299" w:history="1">
        <w:r w:rsidR="00883846" w:rsidRPr="00CD3173">
          <w:rPr>
            <w:rStyle w:val="af2"/>
            <w:b/>
          </w:rPr>
          <w:t>Раздел 1. Общие положения</w:t>
        </w:r>
        <w:r w:rsidR="00883846">
          <w:rPr>
            <w:webHidden/>
          </w:rPr>
          <w:tab/>
        </w:r>
        <w:r w:rsidR="00883846">
          <w:rPr>
            <w:webHidden/>
          </w:rPr>
          <w:fldChar w:fldCharType="begin"/>
        </w:r>
        <w:r w:rsidR="00883846">
          <w:rPr>
            <w:webHidden/>
          </w:rPr>
          <w:instrText xml:space="preserve"> PAGEREF _Toc180395299 \h </w:instrText>
        </w:r>
        <w:r w:rsidR="00883846">
          <w:rPr>
            <w:webHidden/>
          </w:rPr>
        </w:r>
        <w:r w:rsidR="00883846">
          <w:rPr>
            <w:webHidden/>
          </w:rPr>
          <w:fldChar w:fldCharType="separate"/>
        </w:r>
        <w:r w:rsidR="00883846">
          <w:rPr>
            <w:webHidden/>
          </w:rPr>
          <w:t>8</w:t>
        </w:r>
        <w:r w:rsidR="00883846">
          <w:rPr>
            <w:webHidden/>
          </w:rPr>
          <w:fldChar w:fldCharType="end"/>
        </w:r>
      </w:hyperlink>
    </w:p>
    <w:p w14:paraId="65A536E5" w14:textId="506F9347" w:rsidR="00883846" w:rsidRDefault="00D8396B">
      <w:pPr>
        <w:pStyle w:val="72"/>
        <w:rPr>
          <w:rFonts w:asciiTheme="minorHAnsi" w:eastAsiaTheme="minorEastAsia" w:hAnsiTheme="minorHAnsi" w:cstheme="minorBidi"/>
          <w:sz w:val="22"/>
          <w:szCs w:val="22"/>
          <w:lang w:val="ru-RU" w:eastAsia="ru-RU"/>
        </w:rPr>
      </w:pPr>
      <w:hyperlink w:anchor="_Toc180395300" w:history="1">
        <w:r w:rsidR="00883846" w:rsidRPr="00CD3173">
          <w:rPr>
            <w:rStyle w:val="af2"/>
          </w:rPr>
          <w:t>Статья 1. Основные понятия, используемые в правилах землепользования и застройки</w:t>
        </w:r>
        <w:r w:rsidR="00883846">
          <w:rPr>
            <w:webHidden/>
          </w:rPr>
          <w:tab/>
        </w:r>
        <w:r w:rsidR="00883846">
          <w:rPr>
            <w:webHidden/>
          </w:rPr>
          <w:fldChar w:fldCharType="begin"/>
        </w:r>
        <w:r w:rsidR="00883846">
          <w:rPr>
            <w:webHidden/>
          </w:rPr>
          <w:instrText xml:space="preserve"> PAGEREF _Toc180395300 \h </w:instrText>
        </w:r>
        <w:r w:rsidR="00883846">
          <w:rPr>
            <w:webHidden/>
          </w:rPr>
        </w:r>
        <w:r w:rsidR="00883846">
          <w:rPr>
            <w:webHidden/>
          </w:rPr>
          <w:fldChar w:fldCharType="separate"/>
        </w:r>
        <w:r w:rsidR="00883846">
          <w:rPr>
            <w:webHidden/>
          </w:rPr>
          <w:t>8</w:t>
        </w:r>
        <w:r w:rsidR="00883846">
          <w:rPr>
            <w:webHidden/>
          </w:rPr>
          <w:fldChar w:fldCharType="end"/>
        </w:r>
      </w:hyperlink>
    </w:p>
    <w:p w14:paraId="0E37CB82" w14:textId="5310826E" w:rsidR="00883846" w:rsidRDefault="00D8396B">
      <w:pPr>
        <w:pStyle w:val="72"/>
        <w:rPr>
          <w:rFonts w:asciiTheme="minorHAnsi" w:eastAsiaTheme="minorEastAsia" w:hAnsiTheme="minorHAnsi" w:cstheme="minorBidi"/>
          <w:sz w:val="22"/>
          <w:szCs w:val="22"/>
          <w:lang w:val="ru-RU" w:eastAsia="ru-RU"/>
        </w:rPr>
      </w:pPr>
      <w:hyperlink w:anchor="_Toc180395301" w:history="1">
        <w:r w:rsidR="00883846" w:rsidRPr="00CD3173">
          <w:rPr>
            <w:rStyle w:val="af2"/>
          </w:rPr>
          <w:t>Статья 2. Основания введения, назначение и состав Правил</w:t>
        </w:r>
        <w:r w:rsidR="00883846">
          <w:rPr>
            <w:webHidden/>
          </w:rPr>
          <w:tab/>
        </w:r>
        <w:r w:rsidR="00883846">
          <w:rPr>
            <w:webHidden/>
          </w:rPr>
          <w:fldChar w:fldCharType="begin"/>
        </w:r>
        <w:r w:rsidR="00883846">
          <w:rPr>
            <w:webHidden/>
          </w:rPr>
          <w:instrText xml:space="preserve"> PAGEREF _Toc180395301 \h </w:instrText>
        </w:r>
        <w:r w:rsidR="00883846">
          <w:rPr>
            <w:webHidden/>
          </w:rPr>
        </w:r>
        <w:r w:rsidR="00883846">
          <w:rPr>
            <w:webHidden/>
          </w:rPr>
          <w:fldChar w:fldCharType="separate"/>
        </w:r>
        <w:r w:rsidR="00883846">
          <w:rPr>
            <w:webHidden/>
          </w:rPr>
          <w:t>22</w:t>
        </w:r>
        <w:r w:rsidR="00883846">
          <w:rPr>
            <w:webHidden/>
          </w:rPr>
          <w:fldChar w:fldCharType="end"/>
        </w:r>
      </w:hyperlink>
    </w:p>
    <w:p w14:paraId="0D86E550" w14:textId="4A6059AE" w:rsidR="00883846" w:rsidRDefault="00D8396B">
      <w:pPr>
        <w:pStyle w:val="72"/>
        <w:rPr>
          <w:rFonts w:asciiTheme="minorHAnsi" w:eastAsiaTheme="minorEastAsia" w:hAnsiTheme="minorHAnsi" w:cstheme="minorBidi"/>
          <w:sz w:val="22"/>
          <w:szCs w:val="22"/>
          <w:lang w:val="ru-RU" w:eastAsia="ru-RU"/>
        </w:rPr>
      </w:pPr>
      <w:hyperlink w:anchor="_Toc180395302" w:history="1">
        <w:r w:rsidR="00883846" w:rsidRPr="00CD3173">
          <w:rPr>
            <w:rStyle w:val="af2"/>
          </w:rPr>
          <w:t>Статья 3. Открытость и доступность информации о землепользовании и застройке</w:t>
        </w:r>
        <w:r w:rsidR="00883846">
          <w:rPr>
            <w:webHidden/>
          </w:rPr>
          <w:tab/>
        </w:r>
        <w:r w:rsidR="00883846">
          <w:rPr>
            <w:webHidden/>
          </w:rPr>
          <w:fldChar w:fldCharType="begin"/>
        </w:r>
        <w:r w:rsidR="00883846">
          <w:rPr>
            <w:webHidden/>
          </w:rPr>
          <w:instrText xml:space="preserve"> PAGEREF _Toc180395302 \h </w:instrText>
        </w:r>
        <w:r w:rsidR="00883846">
          <w:rPr>
            <w:webHidden/>
          </w:rPr>
        </w:r>
        <w:r w:rsidR="00883846">
          <w:rPr>
            <w:webHidden/>
          </w:rPr>
          <w:fldChar w:fldCharType="separate"/>
        </w:r>
        <w:r w:rsidR="00883846">
          <w:rPr>
            <w:webHidden/>
          </w:rPr>
          <w:t>25</w:t>
        </w:r>
        <w:r w:rsidR="00883846">
          <w:rPr>
            <w:webHidden/>
          </w:rPr>
          <w:fldChar w:fldCharType="end"/>
        </w:r>
      </w:hyperlink>
    </w:p>
    <w:p w14:paraId="0B17F28D" w14:textId="1A9EBF1B" w:rsidR="00883846" w:rsidRDefault="00D8396B">
      <w:pPr>
        <w:pStyle w:val="3b"/>
        <w:rPr>
          <w:rFonts w:asciiTheme="minorHAnsi" w:eastAsiaTheme="minorEastAsia" w:hAnsiTheme="minorHAnsi" w:cstheme="minorBidi"/>
          <w:bCs w:val="0"/>
          <w:sz w:val="22"/>
          <w:szCs w:val="22"/>
        </w:rPr>
      </w:pPr>
      <w:hyperlink w:anchor="_Toc180395303" w:history="1">
        <w:r w:rsidR="00883846" w:rsidRPr="00CD3173">
          <w:rPr>
            <w:rStyle w:val="af2"/>
            <w:b/>
          </w:rPr>
          <w:t>Раздел 2. Права использования недвижимости, возникшие до вступления в силу Правил</w:t>
        </w:r>
        <w:r w:rsidR="00883846">
          <w:rPr>
            <w:webHidden/>
          </w:rPr>
          <w:tab/>
        </w:r>
        <w:r w:rsidR="00883846">
          <w:rPr>
            <w:webHidden/>
          </w:rPr>
          <w:fldChar w:fldCharType="begin"/>
        </w:r>
        <w:r w:rsidR="00883846">
          <w:rPr>
            <w:webHidden/>
          </w:rPr>
          <w:instrText xml:space="preserve"> PAGEREF _Toc180395303 \h </w:instrText>
        </w:r>
        <w:r w:rsidR="00883846">
          <w:rPr>
            <w:webHidden/>
          </w:rPr>
        </w:r>
        <w:r w:rsidR="00883846">
          <w:rPr>
            <w:webHidden/>
          </w:rPr>
          <w:fldChar w:fldCharType="separate"/>
        </w:r>
        <w:r w:rsidR="00883846">
          <w:rPr>
            <w:webHidden/>
          </w:rPr>
          <w:t>25</w:t>
        </w:r>
        <w:r w:rsidR="00883846">
          <w:rPr>
            <w:webHidden/>
          </w:rPr>
          <w:fldChar w:fldCharType="end"/>
        </w:r>
      </w:hyperlink>
    </w:p>
    <w:p w14:paraId="30C0BF73" w14:textId="1DE86A3D" w:rsidR="00883846" w:rsidRDefault="00D8396B">
      <w:pPr>
        <w:pStyle w:val="72"/>
        <w:rPr>
          <w:rFonts w:asciiTheme="minorHAnsi" w:eastAsiaTheme="minorEastAsia" w:hAnsiTheme="minorHAnsi" w:cstheme="minorBidi"/>
          <w:sz w:val="22"/>
          <w:szCs w:val="22"/>
          <w:lang w:val="ru-RU" w:eastAsia="ru-RU"/>
        </w:rPr>
      </w:pPr>
      <w:hyperlink w:anchor="_Toc180395304" w:history="1">
        <w:r w:rsidR="00883846" w:rsidRPr="00CD3173">
          <w:rPr>
            <w:rStyle w:val="af2"/>
          </w:rPr>
          <w:t>Статья 4. Общие положения, относящиеся к ранее возникшим правам</w:t>
        </w:r>
        <w:r w:rsidR="00883846">
          <w:rPr>
            <w:webHidden/>
          </w:rPr>
          <w:tab/>
        </w:r>
        <w:r w:rsidR="00883846">
          <w:rPr>
            <w:webHidden/>
          </w:rPr>
          <w:fldChar w:fldCharType="begin"/>
        </w:r>
        <w:r w:rsidR="00883846">
          <w:rPr>
            <w:webHidden/>
          </w:rPr>
          <w:instrText xml:space="preserve"> PAGEREF _Toc180395304 \h </w:instrText>
        </w:r>
        <w:r w:rsidR="00883846">
          <w:rPr>
            <w:webHidden/>
          </w:rPr>
        </w:r>
        <w:r w:rsidR="00883846">
          <w:rPr>
            <w:webHidden/>
          </w:rPr>
          <w:fldChar w:fldCharType="separate"/>
        </w:r>
        <w:r w:rsidR="00883846">
          <w:rPr>
            <w:webHidden/>
          </w:rPr>
          <w:t>25</w:t>
        </w:r>
        <w:r w:rsidR="00883846">
          <w:rPr>
            <w:webHidden/>
          </w:rPr>
          <w:fldChar w:fldCharType="end"/>
        </w:r>
      </w:hyperlink>
    </w:p>
    <w:p w14:paraId="6D7D6967" w14:textId="1B467506" w:rsidR="00883846" w:rsidRDefault="00D8396B">
      <w:pPr>
        <w:pStyle w:val="72"/>
        <w:rPr>
          <w:rFonts w:asciiTheme="minorHAnsi" w:eastAsiaTheme="minorEastAsia" w:hAnsiTheme="minorHAnsi" w:cstheme="minorBidi"/>
          <w:sz w:val="22"/>
          <w:szCs w:val="22"/>
          <w:lang w:val="ru-RU" w:eastAsia="ru-RU"/>
        </w:rPr>
      </w:pPr>
      <w:hyperlink w:anchor="_Toc180395305" w:history="1">
        <w:r w:rsidR="00883846" w:rsidRPr="00CD3173">
          <w:rPr>
            <w:rStyle w:val="af2"/>
          </w:rPr>
          <w:t>Статья 5. Использование и строительные изменения объектов недвижимости, несоответствующих Правилам</w:t>
        </w:r>
        <w:r w:rsidR="00883846">
          <w:rPr>
            <w:webHidden/>
          </w:rPr>
          <w:tab/>
        </w:r>
        <w:r w:rsidR="00883846">
          <w:rPr>
            <w:webHidden/>
          </w:rPr>
          <w:fldChar w:fldCharType="begin"/>
        </w:r>
        <w:r w:rsidR="00883846">
          <w:rPr>
            <w:webHidden/>
          </w:rPr>
          <w:instrText xml:space="preserve"> PAGEREF _Toc180395305 \h </w:instrText>
        </w:r>
        <w:r w:rsidR="00883846">
          <w:rPr>
            <w:webHidden/>
          </w:rPr>
        </w:r>
        <w:r w:rsidR="00883846">
          <w:rPr>
            <w:webHidden/>
          </w:rPr>
          <w:fldChar w:fldCharType="separate"/>
        </w:r>
        <w:r w:rsidR="00883846">
          <w:rPr>
            <w:webHidden/>
          </w:rPr>
          <w:t>26</w:t>
        </w:r>
        <w:r w:rsidR="00883846">
          <w:rPr>
            <w:webHidden/>
          </w:rPr>
          <w:fldChar w:fldCharType="end"/>
        </w:r>
      </w:hyperlink>
    </w:p>
    <w:p w14:paraId="7F419152" w14:textId="479DCFEE" w:rsidR="00883846" w:rsidRDefault="00D8396B">
      <w:pPr>
        <w:pStyle w:val="1ff"/>
        <w:rPr>
          <w:rFonts w:asciiTheme="minorHAnsi" w:eastAsiaTheme="minorEastAsia" w:hAnsiTheme="minorHAnsi" w:cstheme="minorBidi"/>
          <w:bCs w:val="0"/>
          <w:sz w:val="22"/>
          <w:szCs w:val="22"/>
        </w:rPr>
      </w:pPr>
      <w:hyperlink w:anchor="_Toc180395306" w:history="1">
        <w:r w:rsidR="00883846" w:rsidRPr="00CD3173">
          <w:rPr>
            <w:rStyle w:val="af2"/>
            <w:b/>
          </w:rPr>
          <w:t>Раздел 3. Участники отношений, возникающих по поводу землепользования и застройки</w:t>
        </w:r>
        <w:r w:rsidR="00883846">
          <w:rPr>
            <w:webHidden/>
          </w:rPr>
          <w:tab/>
        </w:r>
        <w:r w:rsidR="00883846">
          <w:rPr>
            <w:webHidden/>
          </w:rPr>
          <w:fldChar w:fldCharType="begin"/>
        </w:r>
        <w:r w:rsidR="00883846">
          <w:rPr>
            <w:webHidden/>
          </w:rPr>
          <w:instrText xml:space="preserve"> PAGEREF _Toc180395306 \h </w:instrText>
        </w:r>
        <w:r w:rsidR="00883846">
          <w:rPr>
            <w:webHidden/>
          </w:rPr>
        </w:r>
        <w:r w:rsidR="00883846">
          <w:rPr>
            <w:webHidden/>
          </w:rPr>
          <w:fldChar w:fldCharType="separate"/>
        </w:r>
        <w:r w:rsidR="00883846">
          <w:rPr>
            <w:webHidden/>
          </w:rPr>
          <w:t>26</w:t>
        </w:r>
        <w:r w:rsidR="00883846">
          <w:rPr>
            <w:webHidden/>
          </w:rPr>
          <w:fldChar w:fldCharType="end"/>
        </w:r>
      </w:hyperlink>
    </w:p>
    <w:p w14:paraId="1170EF34" w14:textId="498DC330" w:rsidR="00883846" w:rsidRDefault="00D8396B">
      <w:pPr>
        <w:pStyle w:val="72"/>
        <w:rPr>
          <w:rFonts w:asciiTheme="minorHAnsi" w:eastAsiaTheme="minorEastAsia" w:hAnsiTheme="minorHAnsi" w:cstheme="minorBidi"/>
          <w:sz w:val="22"/>
          <w:szCs w:val="22"/>
          <w:lang w:val="ru-RU" w:eastAsia="ru-RU"/>
        </w:rPr>
      </w:pPr>
      <w:hyperlink w:anchor="_Toc180395307" w:history="1">
        <w:r w:rsidR="00883846" w:rsidRPr="00CD3173">
          <w:rPr>
            <w:rStyle w:val="af2"/>
          </w:rPr>
          <w:t>Статья 6. Общие положения о лицах, осуществляющих землепользование и застройку, и их действиях</w:t>
        </w:r>
        <w:r w:rsidR="00883846">
          <w:rPr>
            <w:webHidden/>
          </w:rPr>
          <w:tab/>
        </w:r>
        <w:r w:rsidR="00883846">
          <w:rPr>
            <w:webHidden/>
          </w:rPr>
          <w:fldChar w:fldCharType="begin"/>
        </w:r>
        <w:r w:rsidR="00883846">
          <w:rPr>
            <w:webHidden/>
          </w:rPr>
          <w:instrText xml:space="preserve"> PAGEREF _Toc180395307 \h </w:instrText>
        </w:r>
        <w:r w:rsidR="00883846">
          <w:rPr>
            <w:webHidden/>
          </w:rPr>
        </w:r>
        <w:r w:rsidR="00883846">
          <w:rPr>
            <w:webHidden/>
          </w:rPr>
          <w:fldChar w:fldCharType="separate"/>
        </w:r>
        <w:r w:rsidR="00883846">
          <w:rPr>
            <w:webHidden/>
          </w:rPr>
          <w:t>26</w:t>
        </w:r>
        <w:r w:rsidR="00883846">
          <w:rPr>
            <w:webHidden/>
          </w:rPr>
          <w:fldChar w:fldCharType="end"/>
        </w:r>
      </w:hyperlink>
    </w:p>
    <w:p w14:paraId="34954D79" w14:textId="04E5D8BD" w:rsidR="00883846" w:rsidRDefault="00D8396B">
      <w:pPr>
        <w:pStyle w:val="72"/>
        <w:rPr>
          <w:rFonts w:asciiTheme="minorHAnsi" w:eastAsiaTheme="minorEastAsia" w:hAnsiTheme="minorHAnsi" w:cstheme="minorBidi"/>
          <w:sz w:val="22"/>
          <w:szCs w:val="22"/>
          <w:lang w:val="ru-RU" w:eastAsia="ru-RU"/>
        </w:rPr>
      </w:pPr>
      <w:hyperlink w:anchor="_Toc180395308" w:history="1">
        <w:r w:rsidR="00883846" w:rsidRPr="00CD3173">
          <w:rPr>
            <w:rStyle w:val="af2"/>
          </w:rPr>
          <w:t>Статья 7. Комиссия по землепользованию и застройке</w:t>
        </w:r>
        <w:r w:rsidR="00883846">
          <w:rPr>
            <w:webHidden/>
          </w:rPr>
          <w:tab/>
        </w:r>
        <w:r w:rsidR="00883846">
          <w:rPr>
            <w:webHidden/>
          </w:rPr>
          <w:fldChar w:fldCharType="begin"/>
        </w:r>
        <w:r w:rsidR="00883846">
          <w:rPr>
            <w:webHidden/>
          </w:rPr>
          <w:instrText xml:space="preserve"> PAGEREF _Toc180395308 \h </w:instrText>
        </w:r>
        <w:r w:rsidR="00883846">
          <w:rPr>
            <w:webHidden/>
          </w:rPr>
        </w:r>
        <w:r w:rsidR="00883846">
          <w:rPr>
            <w:webHidden/>
          </w:rPr>
          <w:fldChar w:fldCharType="separate"/>
        </w:r>
        <w:r w:rsidR="00883846">
          <w:rPr>
            <w:webHidden/>
          </w:rPr>
          <w:t>27</w:t>
        </w:r>
        <w:r w:rsidR="00883846">
          <w:rPr>
            <w:webHidden/>
          </w:rPr>
          <w:fldChar w:fldCharType="end"/>
        </w:r>
      </w:hyperlink>
    </w:p>
    <w:p w14:paraId="5EC9DB8B" w14:textId="4D3F9330" w:rsidR="00883846" w:rsidRDefault="00D8396B">
      <w:pPr>
        <w:pStyle w:val="1ff"/>
        <w:rPr>
          <w:rFonts w:asciiTheme="minorHAnsi" w:eastAsiaTheme="minorEastAsia" w:hAnsiTheme="minorHAnsi" w:cstheme="minorBidi"/>
          <w:bCs w:val="0"/>
          <w:sz w:val="22"/>
          <w:szCs w:val="22"/>
        </w:rPr>
      </w:pPr>
      <w:hyperlink w:anchor="_Toc180395309" w:history="1">
        <w:r w:rsidR="00883846" w:rsidRPr="00CD3173">
          <w:rPr>
            <w:rStyle w:val="af2"/>
            <w:b/>
          </w:rPr>
          <w:t>Раздел 4. Предоставление прав на земельные участки</w:t>
        </w:r>
        <w:r w:rsidR="00883846">
          <w:rPr>
            <w:webHidden/>
          </w:rPr>
          <w:tab/>
        </w:r>
        <w:r w:rsidR="00883846">
          <w:rPr>
            <w:webHidden/>
          </w:rPr>
          <w:fldChar w:fldCharType="begin"/>
        </w:r>
        <w:r w:rsidR="00883846">
          <w:rPr>
            <w:webHidden/>
          </w:rPr>
          <w:instrText xml:space="preserve"> PAGEREF _Toc180395309 \h </w:instrText>
        </w:r>
        <w:r w:rsidR="00883846">
          <w:rPr>
            <w:webHidden/>
          </w:rPr>
        </w:r>
        <w:r w:rsidR="00883846">
          <w:rPr>
            <w:webHidden/>
          </w:rPr>
          <w:fldChar w:fldCharType="separate"/>
        </w:r>
        <w:r w:rsidR="00883846">
          <w:rPr>
            <w:webHidden/>
          </w:rPr>
          <w:t>28</w:t>
        </w:r>
        <w:r w:rsidR="00883846">
          <w:rPr>
            <w:webHidden/>
          </w:rPr>
          <w:fldChar w:fldCharType="end"/>
        </w:r>
      </w:hyperlink>
    </w:p>
    <w:p w14:paraId="00F8535E" w14:textId="1ABAEF17" w:rsidR="00883846" w:rsidRDefault="00D8396B">
      <w:pPr>
        <w:pStyle w:val="72"/>
        <w:rPr>
          <w:rFonts w:asciiTheme="minorHAnsi" w:eastAsiaTheme="minorEastAsia" w:hAnsiTheme="minorHAnsi" w:cstheme="minorBidi"/>
          <w:sz w:val="22"/>
          <w:szCs w:val="22"/>
          <w:lang w:val="ru-RU" w:eastAsia="ru-RU"/>
        </w:rPr>
      </w:pPr>
      <w:hyperlink w:anchor="_Toc180395310" w:history="1">
        <w:r w:rsidR="00883846" w:rsidRPr="00CD3173">
          <w:rPr>
            <w:rStyle w:val="af2"/>
          </w:rPr>
          <w:t>Статья 8. Общие положения предоставления прав на земельные участки</w:t>
        </w:r>
        <w:r w:rsidR="00883846">
          <w:rPr>
            <w:webHidden/>
          </w:rPr>
          <w:tab/>
        </w:r>
        <w:r w:rsidR="00883846">
          <w:rPr>
            <w:webHidden/>
          </w:rPr>
          <w:fldChar w:fldCharType="begin"/>
        </w:r>
        <w:r w:rsidR="00883846">
          <w:rPr>
            <w:webHidden/>
          </w:rPr>
          <w:instrText xml:space="preserve"> PAGEREF _Toc180395310 \h </w:instrText>
        </w:r>
        <w:r w:rsidR="00883846">
          <w:rPr>
            <w:webHidden/>
          </w:rPr>
        </w:r>
        <w:r w:rsidR="00883846">
          <w:rPr>
            <w:webHidden/>
          </w:rPr>
          <w:fldChar w:fldCharType="separate"/>
        </w:r>
        <w:r w:rsidR="00883846">
          <w:rPr>
            <w:webHidden/>
          </w:rPr>
          <w:t>28</w:t>
        </w:r>
        <w:r w:rsidR="00883846">
          <w:rPr>
            <w:webHidden/>
          </w:rPr>
          <w:fldChar w:fldCharType="end"/>
        </w:r>
      </w:hyperlink>
    </w:p>
    <w:p w14:paraId="51A2F7E4" w14:textId="4FEFF6FC" w:rsidR="00883846" w:rsidRDefault="00D8396B">
      <w:pPr>
        <w:pStyle w:val="72"/>
        <w:rPr>
          <w:rFonts w:asciiTheme="minorHAnsi" w:eastAsiaTheme="minorEastAsia" w:hAnsiTheme="minorHAnsi" w:cstheme="minorBidi"/>
          <w:sz w:val="22"/>
          <w:szCs w:val="22"/>
          <w:lang w:val="ru-RU" w:eastAsia="ru-RU"/>
        </w:rPr>
      </w:pPr>
      <w:hyperlink w:anchor="_Toc180395311" w:history="1">
        <w:r w:rsidR="00883846" w:rsidRPr="00CD3173">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883846">
          <w:rPr>
            <w:webHidden/>
          </w:rPr>
          <w:tab/>
        </w:r>
        <w:r w:rsidR="00883846">
          <w:rPr>
            <w:webHidden/>
          </w:rPr>
          <w:fldChar w:fldCharType="begin"/>
        </w:r>
        <w:r w:rsidR="00883846">
          <w:rPr>
            <w:webHidden/>
          </w:rPr>
          <w:instrText xml:space="preserve"> PAGEREF _Toc180395311 \h </w:instrText>
        </w:r>
        <w:r w:rsidR="00883846">
          <w:rPr>
            <w:webHidden/>
          </w:rPr>
        </w:r>
        <w:r w:rsidR="00883846">
          <w:rPr>
            <w:webHidden/>
          </w:rPr>
          <w:fldChar w:fldCharType="separate"/>
        </w:r>
        <w:r w:rsidR="00883846">
          <w:rPr>
            <w:webHidden/>
          </w:rPr>
          <w:t>34</w:t>
        </w:r>
        <w:r w:rsidR="00883846">
          <w:rPr>
            <w:webHidden/>
          </w:rPr>
          <w:fldChar w:fldCharType="end"/>
        </w:r>
      </w:hyperlink>
    </w:p>
    <w:p w14:paraId="740CCF40" w14:textId="2E665318" w:rsidR="00883846" w:rsidRDefault="00D8396B">
      <w:pPr>
        <w:pStyle w:val="72"/>
        <w:rPr>
          <w:rFonts w:asciiTheme="minorHAnsi" w:eastAsiaTheme="minorEastAsia" w:hAnsiTheme="minorHAnsi" w:cstheme="minorBidi"/>
          <w:sz w:val="22"/>
          <w:szCs w:val="22"/>
          <w:lang w:val="ru-RU" w:eastAsia="ru-RU"/>
        </w:rPr>
      </w:pPr>
      <w:hyperlink w:anchor="_Toc180395312" w:history="1">
        <w:r w:rsidR="00883846" w:rsidRPr="00CD3173">
          <w:rPr>
            <w:rStyle w:val="af2"/>
          </w:rPr>
          <w:t>Статья 10. Приобретение прав на земельные участки, на которых расположены объекты недвижимости</w:t>
        </w:r>
        <w:r w:rsidR="00883846">
          <w:rPr>
            <w:webHidden/>
          </w:rPr>
          <w:tab/>
        </w:r>
        <w:r w:rsidR="00883846">
          <w:rPr>
            <w:webHidden/>
          </w:rPr>
          <w:fldChar w:fldCharType="begin"/>
        </w:r>
        <w:r w:rsidR="00883846">
          <w:rPr>
            <w:webHidden/>
          </w:rPr>
          <w:instrText xml:space="preserve"> PAGEREF _Toc180395312 \h </w:instrText>
        </w:r>
        <w:r w:rsidR="00883846">
          <w:rPr>
            <w:webHidden/>
          </w:rPr>
        </w:r>
        <w:r w:rsidR="00883846">
          <w:rPr>
            <w:webHidden/>
          </w:rPr>
          <w:fldChar w:fldCharType="separate"/>
        </w:r>
        <w:r w:rsidR="00883846">
          <w:rPr>
            <w:webHidden/>
          </w:rPr>
          <w:t>34</w:t>
        </w:r>
        <w:r w:rsidR="00883846">
          <w:rPr>
            <w:webHidden/>
          </w:rPr>
          <w:fldChar w:fldCharType="end"/>
        </w:r>
      </w:hyperlink>
    </w:p>
    <w:p w14:paraId="2A77C55C" w14:textId="5523690E" w:rsidR="00883846" w:rsidRDefault="00D8396B">
      <w:pPr>
        <w:pStyle w:val="1ff"/>
        <w:rPr>
          <w:rFonts w:asciiTheme="minorHAnsi" w:eastAsiaTheme="minorEastAsia" w:hAnsiTheme="minorHAnsi" w:cstheme="minorBidi"/>
          <w:bCs w:val="0"/>
          <w:sz w:val="22"/>
          <w:szCs w:val="22"/>
        </w:rPr>
      </w:pPr>
      <w:hyperlink w:anchor="_Toc180395313" w:history="1">
        <w:r w:rsidR="00883846" w:rsidRPr="00CD3173">
          <w:rPr>
            <w:rStyle w:val="af2"/>
            <w:b/>
          </w:rPr>
          <w:t>Раздел 5. Прекращение и ограничение прав на земельные участки. Сервитуты</w:t>
        </w:r>
        <w:r w:rsidR="00883846">
          <w:rPr>
            <w:webHidden/>
          </w:rPr>
          <w:tab/>
        </w:r>
        <w:r w:rsidR="00883846">
          <w:rPr>
            <w:webHidden/>
          </w:rPr>
          <w:fldChar w:fldCharType="begin"/>
        </w:r>
        <w:r w:rsidR="00883846">
          <w:rPr>
            <w:webHidden/>
          </w:rPr>
          <w:instrText xml:space="preserve"> PAGEREF _Toc180395313 \h </w:instrText>
        </w:r>
        <w:r w:rsidR="00883846">
          <w:rPr>
            <w:webHidden/>
          </w:rPr>
        </w:r>
        <w:r w:rsidR="00883846">
          <w:rPr>
            <w:webHidden/>
          </w:rPr>
          <w:fldChar w:fldCharType="separate"/>
        </w:r>
        <w:r w:rsidR="00883846">
          <w:rPr>
            <w:webHidden/>
          </w:rPr>
          <w:t>36</w:t>
        </w:r>
        <w:r w:rsidR="00883846">
          <w:rPr>
            <w:webHidden/>
          </w:rPr>
          <w:fldChar w:fldCharType="end"/>
        </w:r>
      </w:hyperlink>
    </w:p>
    <w:p w14:paraId="4FDB1EAE" w14:textId="5C2D5BDD" w:rsidR="00883846" w:rsidRDefault="00D8396B">
      <w:pPr>
        <w:pStyle w:val="72"/>
        <w:rPr>
          <w:rFonts w:asciiTheme="minorHAnsi" w:eastAsiaTheme="minorEastAsia" w:hAnsiTheme="minorHAnsi" w:cstheme="minorBidi"/>
          <w:sz w:val="22"/>
          <w:szCs w:val="22"/>
          <w:lang w:val="ru-RU" w:eastAsia="ru-RU"/>
        </w:rPr>
      </w:pPr>
      <w:hyperlink w:anchor="_Toc180395314" w:history="1">
        <w:r w:rsidR="00883846" w:rsidRPr="00CD3173">
          <w:rPr>
            <w:rStyle w:val="af2"/>
          </w:rPr>
          <w:t>Статья 11. Прекращение прав на земельные участки.</w:t>
        </w:r>
        <w:r w:rsidR="00883846">
          <w:rPr>
            <w:webHidden/>
          </w:rPr>
          <w:tab/>
        </w:r>
        <w:r w:rsidR="00883846">
          <w:rPr>
            <w:webHidden/>
          </w:rPr>
          <w:fldChar w:fldCharType="begin"/>
        </w:r>
        <w:r w:rsidR="00883846">
          <w:rPr>
            <w:webHidden/>
          </w:rPr>
          <w:instrText xml:space="preserve"> PAGEREF _Toc180395314 \h </w:instrText>
        </w:r>
        <w:r w:rsidR="00883846">
          <w:rPr>
            <w:webHidden/>
          </w:rPr>
        </w:r>
        <w:r w:rsidR="00883846">
          <w:rPr>
            <w:webHidden/>
          </w:rPr>
          <w:fldChar w:fldCharType="separate"/>
        </w:r>
        <w:r w:rsidR="00883846">
          <w:rPr>
            <w:webHidden/>
          </w:rPr>
          <w:t>36</w:t>
        </w:r>
        <w:r w:rsidR="00883846">
          <w:rPr>
            <w:webHidden/>
          </w:rPr>
          <w:fldChar w:fldCharType="end"/>
        </w:r>
      </w:hyperlink>
    </w:p>
    <w:p w14:paraId="2434E542" w14:textId="3B9E8A90" w:rsidR="00883846" w:rsidRDefault="00D8396B">
      <w:pPr>
        <w:pStyle w:val="1ff"/>
        <w:rPr>
          <w:rFonts w:asciiTheme="minorHAnsi" w:eastAsiaTheme="minorEastAsia" w:hAnsiTheme="minorHAnsi" w:cstheme="minorBidi"/>
          <w:bCs w:val="0"/>
          <w:sz w:val="22"/>
          <w:szCs w:val="22"/>
        </w:rPr>
      </w:pPr>
      <w:hyperlink w:anchor="_Toc180395315" w:history="1">
        <w:r w:rsidR="00883846" w:rsidRPr="00CD3173">
          <w:rPr>
            <w:rStyle w:val="af2"/>
          </w:rPr>
          <w:t>1. Права на земельный участок прекращаются по основаниям, установленным федеральным законодательством.</w:t>
        </w:r>
        <w:r w:rsidR="00883846">
          <w:rPr>
            <w:webHidden/>
          </w:rPr>
          <w:tab/>
        </w:r>
        <w:r w:rsidR="00883846">
          <w:rPr>
            <w:webHidden/>
          </w:rPr>
          <w:fldChar w:fldCharType="begin"/>
        </w:r>
        <w:r w:rsidR="00883846">
          <w:rPr>
            <w:webHidden/>
          </w:rPr>
          <w:instrText xml:space="preserve"> PAGEREF _Toc180395315 \h </w:instrText>
        </w:r>
        <w:r w:rsidR="00883846">
          <w:rPr>
            <w:webHidden/>
          </w:rPr>
        </w:r>
        <w:r w:rsidR="00883846">
          <w:rPr>
            <w:webHidden/>
          </w:rPr>
          <w:fldChar w:fldCharType="separate"/>
        </w:r>
        <w:r w:rsidR="00883846">
          <w:rPr>
            <w:webHidden/>
          </w:rPr>
          <w:t>36</w:t>
        </w:r>
        <w:r w:rsidR="00883846">
          <w:rPr>
            <w:webHidden/>
          </w:rPr>
          <w:fldChar w:fldCharType="end"/>
        </w:r>
      </w:hyperlink>
    </w:p>
    <w:p w14:paraId="1C4BEBF9" w14:textId="7D7D3168" w:rsidR="00883846" w:rsidRDefault="00D8396B">
      <w:pPr>
        <w:pStyle w:val="72"/>
        <w:rPr>
          <w:rFonts w:asciiTheme="minorHAnsi" w:eastAsiaTheme="minorEastAsia" w:hAnsiTheme="minorHAnsi" w:cstheme="minorBidi"/>
          <w:sz w:val="22"/>
          <w:szCs w:val="22"/>
          <w:lang w:val="ru-RU" w:eastAsia="ru-RU"/>
        </w:rPr>
      </w:pPr>
      <w:hyperlink w:anchor="_Toc180395316" w:history="1">
        <w:r w:rsidR="00883846" w:rsidRPr="00CD3173">
          <w:rPr>
            <w:rStyle w:val="af2"/>
          </w:rPr>
          <w:t>Статья 12. Право ограниченного пользования чужим земельным участком (сервитут, публичный сервитут)</w:t>
        </w:r>
        <w:r w:rsidR="00883846">
          <w:rPr>
            <w:webHidden/>
          </w:rPr>
          <w:tab/>
        </w:r>
        <w:r w:rsidR="00883846">
          <w:rPr>
            <w:webHidden/>
          </w:rPr>
          <w:fldChar w:fldCharType="begin"/>
        </w:r>
        <w:r w:rsidR="00883846">
          <w:rPr>
            <w:webHidden/>
          </w:rPr>
          <w:instrText xml:space="preserve"> PAGEREF _Toc180395316 \h </w:instrText>
        </w:r>
        <w:r w:rsidR="00883846">
          <w:rPr>
            <w:webHidden/>
          </w:rPr>
        </w:r>
        <w:r w:rsidR="00883846">
          <w:rPr>
            <w:webHidden/>
          </w:rPr>
          <w:fldChar w:fldCharType="separate"/>
        </w:r>
        <w:r w:rsidR="00883846">
          <w:rPr>
            <w:webHidden/>
          </w:rPr>
          <w:t>37</w:t>
        </w:r>
        <w:r w:rsidR="00883846">
          <w:rPr>
            <w:webHidden/>
          </w:rPr>
          <w:fldChar w:fldCharType="end"/>
        </w:r>
      </w:hyperlink>
    </w:p>
    <w:p w14:paraId="27A85E84" w14:textId="0D5F706F" w:rsidR="00883846" w:rsidRDefault="00D8396B">
      <w:pPr>
        <w:pStyle w:val="72"/>
        <w:rPr>
          <w:rFonts w:asciiTheme="minorHAnsi" w:eastAsiaTheme="minorEastAsia" w:hAnsiTheme="minorHAnsi" w:cstheme="minorBidi"/>
          <w:sz w:val="22"/>
          <w:szCs w:val="22"/>
          <w:lang w:val="ru-RU" w:eastAsia="ru-RU"/>
        </w:rPr>
      </w:pPr>
      <w:hyperlink w:anchor="_Toc180395317" w:history="1">
        <w:r w:rsidR="00883846" w:rsidRPr="00CD3173">
          <w:rPr>
            <w:rStyle w:val="af2"/>
          </w:rPr>
          <w:t>Статья 13. Ограничение прав на землю</w:t>
        </w:r>
        <w:r w:rsidR="00883846">
          <w:rPr>
            <w:webHidden/>
          </w:rPr>
          <w:tab/>
        </w:r>
        <w:r w:rsidR="00883846">
          <w:rPr>
            <w:webHidden/>
          </w:rPr>
          <w:fldChar w:fldCharType="begin"/>
        </w:r>
        <w:r w:rsidR="00883846">
          <w:rPr>
            <w:webHidden/>
          </w:rPr>
          <w:instrText xml:space="preserve"> PAGEREF _Toc180395317 \h </w:instrText>
        </w:r>
        <w:r w:rsidR="00883846">
          <w:rPr>
            <w:webHidden/>
          </w:rPr>
        </w:r>
        <w:r w:rsidR="00883846">
          <w:rPr>
            <w:webHidden/>
          </w:rPr>
          <w:fldChar w:fldCharType="separate"/>
        </w:r>
        <w:r w:rsidR="00883846">
          <w:rPr>
            <w:webHidden/>
          </w:rPr>
          <w:t>39</w:t>
        </w:r>
        <w:r w:rsidR="00883846">
          <w:rPr>
            <w:webHidden/>
          </w:rPr>
          <w:fldChar w:fldCharType="end"/>
        </w:r>
      </w:hyperlink>
    </w:p>
    <w:p w14:paraId="013EA421" w14:textId="0DC934CD" w:rsidR="00883846" w:rsidRDefault="00D8396B">
      <w:pPr>
        <w:pStyle w:val="2d"/>
        <w:rPr>
          <w:rFonts w:asciiTheme="minorHAnsi" w:eastAsiaTheme="minorEastAsia" w:hAnsiTheme="minorHAnsi" w:cstheme="minorBidi"/>
          <w:bCs w:val="0"/>
          <w:sz w:val="22"/>
          <w:szCs w:val="22"/>
        </w:rPr>
      </w:pPr>
      <w:hyperlink w:anchor="_Toc180395318" w:history="1">
        <w:r w:rsidR="00883846" w:rsidRPr="00CD3173">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883846">
          <w:rPr>
            <w:webHidden/>
          </w:rPr>
          <w:tab/>
        </w:r>
        <w:r w:rsidR="00883846">
          <w:rPr>
            <w:webHidden/>
          </w:rPr>
          <w:fldChar w:fldCharType="begin"/>
        </w:r>
        <w:r w:rsidR="00883846">
          <w:rPr>
            <w:webHidden/>
          </w:rPr>
          <w:instrText xml:space="preserve"> PAGEREF _Toc180395318 \h </w:instrText>
        </w:r>
        <w:r w:rsidR="00883846">
          <w:rPr>
            <w:webHidden/>
          </w:rPr>
        </w:r>
        <w:r w:rsidR="00883846">
          <w:rPr>
            <w:webHidden/>
          </w:rPr>
          <w:fldChar w:fldCharType="separate"/>
        </w:r>
        <w:r w:rsidR="00883846">
          <w:rPr>
            <w:webHidden/>
          </w:rPr>
          <w:t>39</w:t>
        </w:r>
        <w:r w:rsidR="00883846">
          <w:rPr>
            <w:webHidden/>
          </w:rPr>
          <w:fldChar w:fldCharType="end"/>
        </w:r>
      </w:hyperlink>
    </w:p>
    <w:p w14:paraId="5B2B45FA" w14:textId="66BF5217" w:rsidR="00883846" w:rsidRDefault="00D8396B">
      <w:pPr>
        <w:pStyle w:val="72"/>
        <w:rPr>
          <w:rFonts w:asciiTheme="minorHAnsi" w:eastAsiaTheme="minorEastAsia" w:hAnsiTheme="minorHAnsi" w:cstheme="minorBidi"/>
          <w:sz w:val="22"/>
          <w:szCs w:val="22"/>
          <w:lang w:val="ru-RU" w:eastAsia="ru-RU"/>
        </w:rPr>
      </w:pPr>
      <w:hyperlink w:anchor="_Toc180395319" w:history="1">
        <w:r w:rsidR="00883846" w:rsidRPr="00CD3173">
          <w:rPr>
            <w:rStyle w:val="af2"/>
          </w:rPr>
          <w:t>Статья 14. Градостроительный регламент</w:t>
        </w:r>
        <w:r w:rsidR="00883846">
          <w:rPr>
            <w:webHidden/>
          </w:rPr>
          <w:tab/>
        </w:r>
        <w:r w:rsidR="00883846">
          <w:rPr>
            <w:webHidden/>
          </w:rPr>
          <w:fldChar w:fldCharType="begin"/>
        </w:r>
        <w:r w:rsidR="00883846">
          <w:rPr>
            <w:webHidden/>
          </w:rPr>
          <w:instrText xml:space="preserve"> PAGEREF _Toc180395319 \h </w:instrText>
        </w:r>
        <w:r w:rsidR="00883846">
          <w:rPr>
            <w:webHidden/>
          </w:rPr>
        </w:r>
        <w:r w:rsidR="00883846">
          <w:rPr>
            <w:webHidden/>
          </w:rPr>
          <w:fldChar w:fldCharType="separate"/>
        </w:r>
        <w:r w:rsidR="00883846">
          <w:rPr>
            <w:webHidden/>
          </w:rPr>
          <w:t>39</w:t>
        </w:r>
        <w:r w:rsidR="00883846">
          <w:rPr>
            <w:webHidden/>
          </w:rPr>
          <w:fldChar w:fldCharType="end"/>
        </w:r>
      </w:hyperlink>
    </w:p>
    <w:p w14:paraId="2628664F" w14:textId="120107F1" w:rsidR="00883846" w:rsidRDefault="00D8396B">
      <w:pPr>
        <w:pStyle w:val="72"/>
        <w:rPr>
          <w:rFonts w:asciiTheme="minorHAnsi" w:eastAsiaTheme="minorEastAsia" w:hAnsiTheme="minorHAnsi" w:cstheme="minorBidi"/>
          <w:sz w:val="22"/>
          <w:szCs w:val="22"/>
          <w:lang w:val="ru-RU" w:eastAsia="ru-RU"/>
        </w:rPr>
      </w:pPr>
      <w:hyperlink w:anchor="_Toc180395320" w:history="1">
        <w:r w:rsidR="00883846" w:rsidRPr="00CD3173">
          <w:rPr>
            <w:rStyle w:val="af2"/>
          </w:rPr>
          <w:t>Статья 15. Виды разрешенного использования земельных участков и объектов капитального строительства</w:t>
        </w:r>
        <w:r w:rsidR="00883846">
          <w:rPr>
            <w:webHidden/>
          </w:rPr>
          <w:tab/>
        </w:r>
        <w:r w:rsidR="00883846">
          <w:rPr>
            <w:webHidden/>
          </w:rPr>
          <w:fldChar w:fldCharType="begin"/>
        </w:r>
        <w:r w:rsidR="00883846">
          <w:rPr>
            <w:webHidden/>
          </w:rPr>
          <w:instrText xml:space="preserve"> PAGEREF _Toc180395320 \h </w:instrText>
        </w:r>
        <w:r w:rsidR="00883846">
          <w:rPr>
            <w:webHidden/>
          </w:rPr>
        </w:r>
        <w:r w:rsidR="00883846">
          <w:rPr>
            <w:webHidden/>
          </w:rPr>
          <w:fldChar w:fldCharType="separate"/>
        </w:r>
        <w:r w:rsidR="00883846">
          <w:rPr>
            <w:webHidden/>
          </w:rPr>
          <w:t>41</w:t>
        </w:r>
        <w:r w:rsidR="00883846">
          <w:rPr>
            <w:webHidden/>
          </w:rPr>
          <w:fldChar w:fldCharType="end"/>
        </w:r>
      </w:hyperlink>
    </w:p>
    <w:p w14:paraId="76E9A582" w14:textId="69F0FD01" w:rsidR="00883846" w:rsidRDefault="00D8396B">
      <w:pPr>
        <w:pStyle w:val="72"/>
        <w:rPr>
          <w:rFonts w:asciiTheme="minorHAnsi" w:eastAsiaTheme="minorEastAsia" w:hAnsiTheme="minorHAnsi" w:cstheme="minorBidi"/>
          <w:sz w:val="22"/>
          <w:szCs w:val="22"/>
          <w:lang w:val="ru-RU" w:eastAsia="ru-RU"/>
        </w:rPr>
      </w:pPr>
      <w:hyperlink w:anchor="_Toc180395321" w:history="1">
        <w:r w:rsidR="00883846" w:rsidRPr="00CD3173">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883846">
          <w:rPr>
            <w:webHidden/>
          </w:rPr>
          <w:tab/>
        </w:r>
        <w:r w:rsidR="00883846">
          <w:rPr>
            <w:webHidden/>
          </w:rPr>
          <w:fldChar w:fldCharType="begin"/>
        </w:r>
        <w:r w:rsidR="00883846">
          <w:rPr>
            <w:webHidden/>
          </w:rPr>
          <w:instrText xml:space="preserve"> PAGEREF _Toc180395321 \h </w:instrText>
        </w:r>
        <w:r w:rsidR="00883846">
          <w:rPr>
            <w:webHidden/>
          </w:rPr>
        </w:r>
        <w:r w:rsidR="00883846">
          <w:rPr>
            <w:webHidden/>
          </w:rPr>
          <w:fldChar w:fldCharType="separate"/>
        </w:r>
        <w:r w:rsidR="00883846">
          <w:rPr>
            <w:webHidden/>
          </w:rPr>
          <w:t>42</w:t>
        </w:r>
        <w:r w:rsidR="00883846">
          <w:rPr>
            <w:webHidden/>
          </w:rPr>
          <w:fldChar w:fldCharType="end"/>
        </w:r>
      </w:hyperlink>
    </w:p>
    <w:p w14:paraId="7C7F70FF" w14:textId="1A87F99D" w:rsidR="00883846" w:rsidRDefault="00D8396B">
      <w:pPr>
        <w:pStyle w:val="72"/>
        <w:rPr>
          <w:rFonts w:asciiTheme="minorHAnsi" w:eastAsiaTheme="minorEastAsia" w:hAnsiTheme="minorHAnsi" w:cstheme="minorBidi"/>
          <w:sz w:val="22"/>
          <w:szCs w:val="22"/>
          <w:lang w:val="ru-RU" w:eastAsia="ru-RU"/>
        </w:rPr>
      </w:pPr>
      <w:hyperlink w:anchor="_Toc180395322" w:history="1">
        <w:r w:rsidR="00883846" w:rsidRPr="00CD3173">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883846">
          <w:rPr>
            <w:webHidden/>
          </w:rPr>
          <w:tab/>
        </w:r>
        <w:r w:rsidR="00883846">
          <w:rPr>
            <w:webHidden/>
          </w:rPr>
          <w:fldChar w:fldCharType="begin"/>
        </w:r>
        <w:r w:rsidR="00883846">
          <w:rPr>
            <w:webHidden/>
          </w:rPr>
          <w:instrText xml:space="preserve"> PAGEREF _Toc180395322 \h </w:instrText>
        </w:r>
        <w:r w:rsidR="00883846">
          <w:rPr>
            <w:webHidden/>
          </w:rPr>
        </w:r>
        <w:r w:rsidR="00883846">
          <w:rPr>
            <w:webHidden/>
          </w:rPr>
          <w:fldChar w:fldCharType="separate"/>
        </w:r>
        <w:r w:rsidR="00883846">
          <w:rPr>
            <w:webHidden/>
          </w:rPr>
          <w:t>43</w:t>
        </w:r>
        <w:r w:rsidR="00883846">
          <w:rPr>
            <w:webHidden/>
          </w:rPr>
          <w:fldChar w:fldCharType="end"/>
        </w:r>
      </w:hyperlink>
    </w:p>
    <w:p w14:paraId="401EE1BF" w14:textId="00198422" w:rsidR="00883846" w:rsidRDefault="00D8396B">
      <w:pPr>
        <w:pStyle w:val="72"/>
        <w:rPr>
          <w:rFonts w:asciiTheme="minorHAnsi" w:eastAsiaTheme="minorEastAsia" w:hAnsiTheme="minorHAnsi" w:cstheme="minorBidi"/>
          <w:sz w:val="22"/>
          <w:szCs w:val="22"/>
          <w:lang w:val="ru-RU" w:eastAsia="ru-RU"/>
        </w:rPr>
      </w:pPr>
      <w:hyperlink w:anchor="_Toc180395323" w:history="1">
        <w:r w:rsidR="00883846" w:rsidRPr="00CD3173">
          <w:rPr>
            <w:rStyle w:val="af2"/>
          </w:rPr>
          <w:t>Статья 18. Отклонение от предельных параметров разрешенного строительства, реконструкции объектов капитального строительства.</w:t>
        </w:r>
        <w:r w:rsidR="00883846">
          <w:rPr>
            <w:webHidden/>
          </w:rPr>
          <w:tab/>
        </w:r>
        <w:r w:rsidR="00883846">
          <w:rPr>
            <w:webHidden/>
          </w:rPr>
          <w:fldChar w:fldCharType="begin"/>
        </w:r>
        <w:r w:rsidR="00883846">
          <w:rPr>
            <w:webHidden/>
          </w:rPr>
          <w:instrText xml:space="preserve"> PAGEREF _Toc180395323 \h </w:instrText>
        </w:r>
        <w:r w:rsidR="00883846">
          <w:rPr>
            <w:webHidden/>
          </w:rPr>
        </w:r>
        <w:r w:rsidR="00883846">
          <w:rPr>
            <w:webHidden/>
          </w:rPr>
          <w:fldChar w:fldCharType="separate"/>
        </w:r>
        <w:r w:rsidR="00883846">
          <w:rPr>
            <w:webHidden/>
          </w:rPr>
          <w:t>44</w:t>
        </w:r>
        <w:r w:rsidR="00883846">
          <w:rPr>
            <w:webHidden/>
          </w:rPr>
          <w:fldChar w:fldCharType="end"/>
        </w:r>
      </w:hyperlink>
    </w:p>
    <w:p w14:paraId="7BC720A5" w14:textId="3D9959F9" w:rsidR="00883846" w:rsidRDefault="00D8396B">
      <w:pPr>
        <w:pStyle w:val="1ff"/>
        <w:rPr>
          <w:rFonts w:asciiTheme="minorHAnsi" w:eastAsiaTheme="minorEastAsia" w:hAnsiTheme="minorHAnsi" w:cstheme="minorBidi"/>
          <w:bCs w:val="0"/>
          <w:sz w:val="22"/>
          <w:szCs w:val="22"/>
        </w:rPr>
      </w:pPr>
      <w:hyperlink w:anchor="_Toc180395324" w:history="1">
        <w:r w:rsidR="00883846" w:rsidRPr="00CD3173">
          <w:rPr>
            <w:rStyle w:val="af2"/>
            <w:b/>
          </w:rPr>
          <w:t>ГЛАВА 3. Подготовка документации по планировке территории</w:t>
        </w:r>
        <w:r w:rsidR="00883846">
          <w:rPr>
            <w:webHidden/>
          </w:rPr>
          <w:tab/>
        </w:r>
        <w:r w:rsidR="00883846">
          <w:rPr>
            <w:webHidden/>
          </w:rPr>
          <w:fldChar w:fldCharType="begin"/>
        </w:r>
        <w:r w:rsidR="00883846">
          <w:rPr>
            <w:webHidden/>
          </w:rPr>
          <w:instrText xml:space="preserve"> PAGEREF _Toc180395324 \h </w:instrText>
        </w:r>
        <w:r w:rsidR="00883846">
          <w:rPr>
            <w:webHidden/>
          </w:rPr>
        </w:r>
        <w:r w:rsidR="00883846">
          <w:rPr>
            <w:webHidden/>
          </w:rPr>
          <w:fldChar w:fldCharType="separate"/>
        </w:r>
        <w:r w:rsidR="00883846">
          <w:rPr>
            <w:webHidden/>
          </w:rPr>
          <w:t>46</w:t>
        </w:r>
        <w:r w:rsidR="00883846">
          <w:rPr>
            <w:webHidden/>
          </w:rPr>
          <w:fldChar w:fldCharType="end"/>
        </w:r>
      </w:hyperlink>
    </w:p>
    <w:p w14:paraId="213C45FD" w14:textId="00FE8B79" w:rsidR="00883846" w:rsidRDefault="00D8396B">
      <w:pPr>
        <w:pStyle w:val="72"/>
        <w:rPr>
          <w:rFonts w:asciiTheme="minorHAnsi" w:eastAsiaTheme="minorEastAsia" w:hAnsiTheme="minorHAnsi" w:cstheme="minorBidi"/>
          <w:sz w:val="22"/>
          <w:szCs w:val="22"/>
          <w:lang w:val="ru-RU" w:eastAsia="ru-RU"/>
        </w:rPr>
      </w:pPr>
      <w:hyperlink w:anchor="_Toc180395325" w:history="1">
        <w:r w:rsidR="00883846" w:rsidRPr="00CD3173">
          <w:rPr>
            <w:rStyle w:val="af2"/>
          </w:rPr>
          <w:t>Статья 19. Общие положения о планировке территории</w:t>
        </w:r>
        <w:r w:rsidR="00883846">
          <w:rPr>
            <w:webHidden/>
          </w:rPr>
          <w:tab/>
        </w:r>
        <w:r w:rsidR="00883846">
          <w:rPr>
            <w:webHidden/>
          </w:rPr>
          <w:fldChar w:fldCharType="begin"/>
        </w:r>
        <w:r w:rsidR="00883846">
          <w:rPr>
            <w:webHidden/>
          </w:rPr>
          <w:instrText xml:space="preserve"> PAGEREF _Toc180395325 \h </w:instrText>
        </w:r>
        <w:r w:rsidR="00883846">
          <w:rPr>
            <w:webHidden/>
          </w:rPr>
        </w:r>
        <w:r w:rsidR="00883846">
          <w:rPr>
            <w:webHidden/>
          </w:rPr>
          <w:fldChar w:fldCharType="separate"/>
        </w:r>
        <w:r w:rsidR="00883846">
          <w:rPr>
            <w:webHidden/>
          </w:rPr>
          <w:t>46</w:t>
        </w:r>
        <w:r w:rsidR="00883846">
          <w:rPr>
            <w:webHidden/>
          </w:rPr>
          <w:fldChar w:fldCharType="end"/>
        </w:r>
      </w:hyperlink>
    </w:p>
    <w:p w14:paraId="2055D20E" w14:textId="6448A94B" w:rsidR="00883846" w:rsidRDefault="00D8396B">
      <w:pPr>
        <w:pStyle w:val="72"/>
        <w:rPr>
          <w:rFonts w:asciiTheme="minorHAnsi" w:eastAsiaTheme="minorEastAsia" w:hAnsiTheme="minorHAnsi" w:cstheme="minorBidi"/>
          <w:sz w:val="22"/>
          <w:szCs w:val="22"/>
          <w:lang w:val="ru-RU" w:eastAsia="ru-RU"/>
        </w:rPr>
      </w:pPr>
      <w:hyperlink w:anchor="_Toc180395326" w:history="1">
        <w:r w:rsidR="00883846" w:rsidRPr="00CD3173">
          <w:rPr>
            <w:rStyle w:val="af2"/>
          </w:rPr>
          <w:t>Статья 20. Инженерные изыскания для подготовки документации по планировке территории</w:t>
        </w:r>
        <w:r w:rsidR="00883846">
          <w:rPr>
            <w:webHidden/>
          </w:rPr>
          <w:tab/>
        </w:r>
        <w:r w:rsidR="00883846">
          <w:rPr>
            <w:webHidden/>
          </w:rPr>
          <w:fldChar w:fldCharType="begin"/>
        </w:r>
        <w:r w:rsidR="00883846">
          <w:rPr>
            <w:webHidden/>
          </w:rPr>
          <w:instrText xml:space="preserve"> PAGEREF _Toc180395326 \h </w:instrText>
        </w:r>
        <w:r w:rsidR="00883846">
          <w:rPr>
            <w:webHidden/>
          </w:rPr>
        </w:r>
        <w:r w:rsidR="00883846">
          <w:rPr>
            <w:webHidden/>
          </w:rPr>
          <w:fldChar w:fldCharType="separate"/>
        </w:r>
        <w:r w:rsidR="00883846">
          <w:rPr>
            <w:webHidden/>
          </w:rPr>
          <w:t>47</w:t>
        </w:r>
        <w:r w:rsidR="00883846">
          <w:rPr>
            <w:webHidden/>
          </w:rPr>
          <w:fldChar w:fldCharType="end"/>
        </w:r>
      </w:hyperlink>
    </w:p>
    <w:p w14:paraId="17682015" w14:textId="644C6C6B" w:rsidR="00883846" w:rsidRDefault="00D8396B">
      <w:pPr>
        <w:pStyle w:val="72"/>
        <w:rPr>
          <w:rFonts w:asciiTheme="minorHAnsi" w:eastAsiaTheme="minorEastAsia" w:hAnsiTheme="minorHAnsi" w:cstheme="minorBidi"/>
          <w:sz w:val="22"/>
          <w:szCs w:val="22"/>
          <w:lang w:val="ru-RU" w:eastAsia="ru-RU"/>
        </w:rPr>
      </w:pPr>
      <w:hyperlink w:anchor="_Toc180395327" w:history="1">
        <w:r w:rsidR="00883846" w:rsidRPr="00CD3173">
          <w:rPr>
            <w:rStyle w:val="af2"/>
          </w:rPr>
          <w:t>Статья 21. Проект планировки территории</w:t>
        </w:r>
        <w:r w:rsidR="00883846">
          <w:rPr>
            <w:webHidden/>
          </w:rPr>
          <w:tab/>
        </w:r>
        <w:r w:rsidR="00883846">
          <w:rPr>
            <w:webHidden/>
          </w:rPr>
          <w:fldChar w:fldCharType="begin"/>
        </w:r>
        <w:r w:rsidR="00883846">
          <w:rPr>
            <w:webHidden/>
          </w:rPr>
          <w:instrText xml:space="preserve"> PAGEREF _Toc180395327 \h </w:instrText>
        </w:r>
        <w:r w:rsidR="00883846">
          <w:rPr>
            <w:webHidden/>
          </w:rPr>
        </w:r>
        <w:r w:rsidR="00883846">
          <w:rPr>
            <w:webHidden/>
          </w:rPr>
          <w:fldChar w:fldCharType="separate"/>
        </w:r>
        <w:r w:rsidR="00883846">
          <w:rPr>
            <w:webHidden/>
          </w:rPr>
          <w:t>48</w:t>
        </w:r>
        <w:r w:rsidR="00883846">
          <w:rPr>
            <w:webHidden/>
          </w:rPr>
          <w:fldChar w:fldCharType="end"/>
        </w:r>
      </w:hyperlink>
    </w:p>
    <w:p w14:paraId="10A37390" w14:textId="1EDA7FEB" w:rsidR="00883846" w:rsidRDefault="00D8396B">
      <w:pPr>
        <w:pStyle w:val="72"/>
        <w:rPr>
          <w:rFonts w:asciiTheme="minorHAnsi" w:eastAsiaTheme="minorEastAsia" w:hAnsiTheme="minorHAnsi" w:cstheme="minorBidi"/>
          <w:sz w:val="22"/>
          <w:szCs w:val="22"/>
          <w:lang w:val="ru-RU" w:eastAsia="ru-RU"/>
        </w:rPr>
      </w:pPr>
      <w:hyperlink w:anchor="_Toc180395328" w:history="1">
        <w:r w:rsidR="00883846" w:rsidRPr="00CD3173">
          <w:rPr>
            <w:rStyle w:val="af2"/>
          </w:rPr>
          <w:t>Статья 22. Проекты межевания территорий</w:t>
        </w:r>
        <w:r w:rsidR="00883846">
          <w:rPr>
            <w:webHidden/>
          </w:rPr>
          <w:tab/>
        </w:r>
        <w:r w:rsidR="00883846">
          <w:rPr>
            <w:webHidden/>
          </w:rPr>
          <w:fldChar w:fldCharType="begin"/>
        </w:r>
        <w:r w:rsidR="00883846">
          <w:rPr>
            <w:webHidden/>
          </w:rPr>
          <w:instrText xml:space="preserve"> PAGEREF _Toc180395328 \h </w:instrText>
        </w:r>
        <w:r w:rsidR="00883846">
          <w:rPr>
            <w:webHidden/>
          </w:rPr>
        </w:r>
        <w:r w:rsidR="00883846">
          <w:rPr>
            <w:webHidden/>
          </w:rPr>
          <w:fldChar w:fldCharType="separate"/>
        </w:r>
        <w:r w:rsidR="00883846">
          <w:rPr>
            <w:webHidden/>
          </w:rPr>
          <w:t>50</w:t>
        </w:r>
        <w:r w:rsidR="00883846">
          <w:rPr>
            <w:webHidden/>
          </w:rPr>
          <w:fldChar w:fldCharType="end"/>
        </w:r>
      </w:hyperlink>
    </w:p>
    <w:p w14:paraId="69951C0C" w14:textId="07FA451A" w:rsidR="00883846" w:rsidRDefault="00D8396B">
      <w:pPr>
        <w:pStyle w:val="72"/>
        <w:rPr>
          <w:rFonts w:asciiTheme="minorHAnsi" w:eastAsiaTheme="minorEastAsia" w:hAnsiTheme="minorHAnsi" w:cstheme="minorBidi"/>
          <w:sz w:val="22"/>
          <w:szCs w:val="22"/>
          <w:lang w:val="ru-RU" w:eastAsia="ru-RU"/>
        </w:rPr>
      </w:pPr>
      <w:hyperlink w:anchor="_Toc180395329" w:history="1">
        <w:r w:rsidR="00883846" w:rsidRPr="00CD3173">
          <w:rPr>
            <w:rStyle w:val="af2"/>
          </w:rPr>
          <w:t>Статья 23. Согласование архитектурно-градостроительного облика</w:t>
        </w:r>
        <w:r w:rsidR="00883846">
          <w:rPr>
            <w:webHidden/>
          </w:rPr>
          <w:tab/>
        </w:r>
        <w:r w:rsidR="00883846">
          <w:rPr>
            <w:webHidden/>
          </w:rPr>
          <w:fldChar w:fldCharType="begin"/>
        </w:r>
        <w:r w:rsidR="00883846">
          <w:rPr>
            <w:webHidden/>
          </w:rPr>
          <w:instrText xml:space="preserve"> PAGEREF _Toc180395329 \h </w:instrText>
        </w:r>
        <w:r w:rsidR="00883846">
          <w:rPr>
            <w:webHidden/>
          </w:rPr>
        </w:r>
        <w:r w:rsidR="00883846">
          <w:rPr>
            <w:webHidden/>
          </w:rPr>
          <w:fldChar w:fldCharType="separate"/>
        </w:r>
        <w:r w:rsidR="00883846">
          <w:rPr>
            <w:webHidden/>
          </w:rPr>
          <w:t>52</w:t>
        </w:r>
        <w:r w:rsidR="00883846">
          <w:rPr>
            <w:webHidden/>
          </w:rPr>
          <w:fldChar w:fldCharType="end"/>
        </w:r>
      </w:hyperlink>
    </w:p>
    <w:p w14:paraId="1861F62B" w14:textId="557EB3DB" w:rsidR="00883846" w:rsidRDefault="00D8396B">
      <w:pPr>
        <w:pStyle w:val="72"/>
        <w:rPr>
          <w:rFonts w:asciiTheme="minorHAnsi" w:eastAsiaTheme="minorEastAsia" w:hAnsiTheme="minorHAnsi" w:cstheme="minorBidi"/>
          <w:sz w:val="22"/>
          <w:szCs w:val="22"/>
          <w:lang w:val="ru-RU" w:eastAsia="ru-RU"/>
        </w:rPr>
      </w:pPr>
      <w:hyperlink w:anchor="_Toc180395330" w:history="1">
        <w:r w:rsidR="00883846" w:rsidRPr="00CD3173">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883846">
          <w:rPr>
            <w:webHidden/>
          </w:rPr>
          <w:tab/>
        </w:r>
        <w:r w:rsidR="00883846">
          <w:rPr>
            <w:webHidden/>
          </w:rPr>
          <w:fldChar w:fldCharType="begin"/>
        </w:r>
        <w:r w:rsidR="00883846">
          <w:rPr>
            <w:webHidden/>
          </w:rPr>
          <w:instrText xml:space="preserve"> PAGEREF _Toc180395330 \h </w:instrText>
        </w:r>
        <w:r w:rsidR="00883846">
          <w:rPr>
            <w:webHidden/>
          </w:rPr>
        </w:r>
        <w:r w:rsidR="00883846">
          <w:rPr>
            <w:webHidden/>
          </w:rPr>
          <w:fldChar w:fldCharType="separate"/>
        </w:r>
        <w:r w:rsidR="00883846">
          <w:rPr>
            <w:webHidden/>
          </w:rPr>
          <w:t>53</w:t>
        </w:r>
        <w:r w:rsidR="00883846">
          <w:rPr>
            <w:webHidden/>
          </w:rPr>
          <w:fldChar w:fldCharType="end"/>
        </w:r>
      </w:hyperlink>
    </w:p>
    <w:p w14:paraId="012D8220" w14:textId="2AE5FF25" w:rsidR="00883846" w:rsidRDefault="00D8396B">
      <w:pPr>
        <w:pStyle w:val="72"/>
        <w:rPr>
          <w:rFonts w:asciiTheme="minorHAnsi" w:eastAsiaTheme="minorEastAsia" w:hAnsiTheme="minorHAnsi" w:cstheme="minorBidi"/>
          <w:sz w:val="22"/>
          <w:szCs w:val="22"/>
          <w:lang w:val="ru-RU" w:eastAsia="ru-RU"/>
        </w:rPr>
      </w:pPr>
      <w:hyperlink w:anchor="_Toc180395331" w:history="1">
        <w:r w:rsidR="00883846" w:rsidRPr="00CD3173">
          <w:rPr>
            <w:rStyle w:val="af2"/>
          </w:rPr>
          <w:t>Статья 25. Особенности подготовки документации по планировке территории применительно к территории сельского поселения</w:t>
        </w:r>
        <w:r w:rsidR="00883846">
          <w:rPr>
            <w:webHidden/>
          </w:rPr>
          <w:tab/>
        </w:r>
        <w:r w:rsidR="00883846">
          <w:rPr>
            <w:webHidden/>
          </w:rPr>
          <w:fldChar w:fldCharType="begin"/>
        </w:r>
        <w:r w:rsidR="00883846">
          <w:rPr>
            <w:webHidden/>
          </w:rPr>
          <w:instrText xml:space="preserve"> PAGEREF _Toc180395331 \h </w:instrText>
        </w:r>
        <w:r w:rsidR="00883846">
          <w:rPr>
            <w:webHidden/>
          </w:rPr>
        </w:r>
        <w:r w:rsidR="00883846">
          <w:rPr>
            <w:webHidden/>
          </w:rPr>
          <w:fldChar w:fldCharType="separate"/>
        </w:r>
        <w:r w:rsidR="00883846">
          <w:rPr>
            <w:webHidden/>
          </w:rPr>
          <w:t>55</w:t>
        </w:r>
        <w:r w:rsidR="00883846">
          <w:rPr>
            <w:webHidden/>
          </w:rPr>
          <w:fldChar w:fldCharType="end"/>
        </w:r>
      </w:hyperlink>
    </w:p>
    <w:p w14:paraId="49E5C96F" w14:textId="13D60084" w:rsidR="00883846" w:rsidRDefault="00D8396B">
      <w:pPr>
        <w:pStyle w:val="2d"/>
        <w:rPr>
          <w:rFonts w:asciiTheme="minorHAnsi" w:eastAsiaTheme="minorEastAsia" w:hAnsiTheme="minorHAnsi" w:cstheme="minorBidi"/>
          <w:bCs w:val="0"/>
          <w:sz w:val="22"/>
          <w:szCs w:val="22"/>
        </w:rPr>
      </w:pPr>
      <w:hyperlink w:anchor="_Toc180395332" w:history="1">
        <w:r w:rsidR="00883846" w:rsidRPr="00CD3173">
          <w:rPr>
            <w:rStyle w:val="af2"/>
            <w:b/>
          </w:rPr>
          <w:t>ГЛАВА 4. Проведение общественных обсуждений или публичных слушаний по вопросам землепользования и застройки</w:t>
        </w:r>
        <w:r w:rsidR="00883846">
          <w:rPr>
            <w:webHidden/>
          </w:rPr>
          <w:tab/>
        </w:r>
        <w:r w:rsidR="00883846">
          <w:rPr>
            <w:webHidden/>
          </w:rPr>
          <w:fldChar w:fldCharType="begin"/>
        </w:r>
        <w:r w:rsidR="00883846">
          <w:rPr>
            <w:webHidden/>
          </w:rPr>
          <w:instrText xml:space="preserve"> PAGEREF _Toc180395332 \h </w:instrText>
        </w:r>
        <w:r w:rsidR="00883846">
          <w:rPr>
            <w:webHidden/>
          </w:rPr>
        </w:r>
        <w:r w:rsidR="00883846">
          <w:rPr>
            <w:webHidden/>
          </w:rPr>
          <w:fldChar w:fldCharType="separate"/>
        </w:r>
        <w:r w:rsidR="00883846">
          <w:rPr>
            <w:webHidden/>
          </w:rPr>
          <w:t>57</w:t>
        </w:r>
        <w:r w:rsidR="00883846">
          <w:rPr>
            <w:webHidden/>
          </w:rPr>
          <w:fldChar w:fldCharType="end"/>
        </w:r>
      </w:hyperlink>
    </w:p>
    <w:p w14:paraId="0F6D8FEE" w14:textId="01FA3219" w:rsidR="00883846" w:rsidRDefault="00D8396B">
      <w:pPr>
        <w:pStyle w:val="72"/>
        <w:rPr>
          <w:rFonts w:asciiTheme="minorHAnsi" w:eastAsiaTheme="minorEastAsia" w:hAnsiTheme="minorHAnsi" w:cstheme="minorBidi"/>
          <w:sz w:val="22"/>
          <w:szCs w:val="22"/>
          <w:lang w:val="ru-RU" w:eastAsia="ru-RU"/>
        </w:rPr>
      </w:pPr>
      <w:hyperlink w:anchor="_Toc180395333" w:history="1">
        <w:r w:rsidR="00883846" w:rsidRPr="00CD3173">
          <w:rPr>
            <w:rStyle w:val="af2"/>
          </w:rPr>
          <w:t>Статья 26. Общественные обсуждения или публичные слушания по вопросам землепользования и застройки</w:t>
        </w:r>
        <w:r w:rsidR="00883846">
          <w:rPr>
            <w:webHidden/>
          </w:rPr>
          <w:tab/>
        </w:r>
        <w:r w:rsidR="00883846">
          <w:rPr>
            <w:webHidden/>
          </w:rPr>
          <w:fldChar w:fldCharType="begin"/>
        </w:r>
        <w:r w:rsidR="00883846">
          <w:rPr>
            <w:webHidden/>
          </w:rPr>
          <w:instrText xml:space="preserve"> PAGEREF _Toc180395333 \h </w:instrText>
        </w:r>
        <w:r w:rsidR="00883846">
          <w:rPr>
            <w:webHidden/>
          </w:rPr>
        </w:r>
        <w:r w:rsidR="00883846">
          <w:rPr>
            <w:webHidden/>
          </w:rPr>
          <w:fldChar w:fldCharType="separate"/>
        </w:r>
        <w:r w:rsidR="00883846">
          <w:rPr>
            <w:webHidden/>
          </w:rPr>
          <w:t>57</w:t>
        </w:r>
        <w:r w:rsidR="00883846">
          <w:rPr>
            <w:webHidden/>
          </w:rPr>
          <w:fldChar w:fldCharType="end"/>
        </w:r>
      </w:hyperlink>
    </w:p>
    <w:p w14:paraId="79374BEA" w14:textId="1FFE68C8" w:rsidR="00883846" w:rsidRDefault="00D8396B">
      <w:pPr>
        <w:pStyle w:val="1ff"/>
        <w:rPr>
          <w:rFonts w:asciiTheme="minorHAnsi" w:eastAsiaTheme="minorEastAsia" w:hAnsiTheme="minorHAnsi" w:cstheme="minorBidi"/>
          <w:bCs w:val="0"/>
          <w:sz w:val="22"/>
          <w:szCs w:val="22"/>
        </w:rPr>
      </w:pPr>
      <w:hyperlink w:anchor="_Toc180395334" w:history="1">
        <w:r w:rsidR="00883846" w:rsidRPr="00CD3173">
          <w:rPr>
            <w:rStyle w:val="af2"/>
            <w:b/>
          </w:rPr>
          <w:t>ГЛАВА 5. Внесение изменений в Правила</w:t>
        </w:r>
        <w:r w:rsidR="00883846">
          <w:rPr>
            <w:webHidden/>
          </w:rPr>
          <w:tab/>
        </w:r>
        <w:r w:rsidR="00883846">
          <w:rPr>
            <w:webHidden/>
          </w:rPr>
          <w:fldChar w:fldCharType="begin"/>
        </w:r>
        <w:r w:rsidR="00883846">
          <w:rPr>
            <w:webHidden/>
          </w:rPr>
          <w:instrText xml:space="preserve"> PAGEREF _Toc180395334 \h </w:instrText>
        </w:r>
        <w:r w:rsidR="00883846">
          <w:rPr>
            <w:webHidden/>
          </w:rPr>
        </w:r>
        <w:r w:rsidR="00883846">
          <w:rPr>
            <w:webHidden/>
          </w:rPr>
          <w:fldChar w:fldCharType="separate"/>
        </w:r>
        <w:r w:rsidR="00883846">
          <w:rPr>
            <w:webHidden/>
          </w:rPr>
          <w:t>58</w:t>
        </w:r>
        <w:r w:rsidR="00883846">
          <w:rPr>
            <w:webHidden/>
          </w:rPr>
          <w:fldChar w:fldCharType="end"/>
        </w:r>
      </w:hyperlink>
    </w:p>
    <w:p w14:paraId="59684186" w14:textId="62A63B46" w:rsidR="00883846" w:rsidRDefault="00D8396B">
      <w:pPr>
        <w:pStyle w:val="72"/>
        <w:rPr>
          <w:rFonts w:asciiTheme="minorHAnsi" w:eastAsiaTheme="minorEastAsia" w:hAnsiTheme="minorHAnsi" w:cstheme="minorBidi"/>
          <w:sz w:val="22"/>
          <w:szCs w:val="22"/>
          <w:lang w:val="ru-RU" w:eastAsia="ru-RU"/>
        </w:rPr>
      </w:pPr>
      <w:hyperlink w:anchor="_Toc180395335" w:history="1">
        <w:r w:rsidR="00883846" w:rsidRPr="00CD3173">
          <w:rPr>
            <w:rStyle w:val="af2"/>
          </w:rPr>
          <w:t>Статья 27. Порядок и основания для внесения изменений в Правила</w:t>
        </w:r>
        <w:r w:rsidR="00883846">
          <w:rPr>
            <w:webHidden/>
          </w:rPr>
          <w:tab/>
        </w:r>
        <w:r w:rsidR="00883846">
          <w:rPr>
            <w:webHidden/>
          </w:rPr>
          <w:fldChar w:fldCharType="begin"/>
        </w:r>
        <w:r w:rsidR="00883846">
          <w:rPr>
            <w:webHidden/>
          </w:rPr>
          <w:instrText xml:space="preserve"> PAGEREF _Toc180395335 \h </w:instrText>
        </w:r>
        <w:r w:rsidR="00883846">
          <w:rPr>
            <w:webHidden/>
          </w:rPr>
        </w:r>
        <w:r w:rsidR="00883846">
          <w:rPr>
            <w:webHidden/>
          </w:rPr>
          <w:fldChar w:fldCharType="separate"/>
        </w:r>
        <w:r w:rsidR="00883846">
          <w:rPr>
            <w:webHidden/>
          </w:rPr>
          <w:t>58</w:t>
        </w:r>
        <w:r w:rsidR="00883846">
          <w:rPr>
            <w:webHidden/>
          </w:rPr>
          <w:fldChar w:fldCharType="end"/>
        </w:r>
      </w:hyperlink>
    </w:p>
    <w:p w14:paraId="0FA692B7" w14:textId="34AE5F31" w:rsidR="00883846" w:rsidRDefault="00D8396B">
      <w:pPr>
        <w:pStyle w:val="1ff"/>
        <w:rPr>
          <w:rFonts w:asciiTheme="minorHAnsi" w:eastAsiaTheme="minorEastAsia" w:hAnsiTheme="minorHAnsi" w:cstheme="minorBidi"/>
          <w:bCs w:val="0"/>
          <w:sz w:val="22"/>
          <w:szCs w:val="22"/>
        </w:rPr>
      </w:pPr>
      <w:hyperlink w:anchor="_Toc180395336" w:history="1">
        <w:r w:rsidR="00883846" w:rsidRPr="00CD3173">
          <w:rPr>
            <w:rStyle w:val="af2"/>
            <w:b/>
          </w:rPr>
          <w:t>ГЛАВА 6. Регулирование иных вопросов землепользования и застройки</w:t>
        </w:r>
        <w:r w:rsidR="00883846">
          <w:rPr>
            <w:webHidden/>
          </w:rPr>
          <w:tab/>
        </w:r>
        <w:r w:rsidR="00883846">
          <w:rPr>
            <w:webHidden/>
          </w:rPr>
          <w:fldChar w:fldCharType="begin"/>
        </w:r>
        <w:r w:rsidR="00883846">
          <w:rPr>
            <w:webHidden/>
          </w:rPr>
          <w:instrText xml:space="preserve"> PAGEREF _Toc180395336 \h </w:instrText>
        </w:r>
        <w:r w:rsidR="00883846">
          <w:rPr>
            <w:webHidden/>
          </w:rPr>
        </w:r>
        <w:r w:rsidR="00883846">
          <w:rPr>
            <w:webHidden/>
          </w:rPr>
          <w:fldChar w:fldCharType="separate"/>
        </w:r>
        <w:r w:rsidR="00883846">
          <w:rPr>
            <w:webHidden/>
          </w:rPr>
          <w:t>62</w:t>
        </w:r>
        <w:r w:rsidR="00883846">
          <w:rPr>
            <w:webHidden/>
          </w:rPr>
          <w:fldChar w:fldCharType="end"/>
        </w:r>
      </w:hyperlink>
    </w:p>
    <w:p w14:paraId="04573294" w14:textId="4D0CD7CB" w:rsidR="00883846" w:rsidRDefault="00D8396B">
      <w:pPr>
        <w:pStyle w:val="72"/>
        <w:rPr>
          <w:rFonts w:asciiTheme="minorHAnsi" w:eastAsiaTheme="minorEastAsia" w:hAnsiTheme="minorHAnsi" w:cstheme="minorBidi"/>
          <w:sz w:val="22"/>
          <w:szCs w:val="22"/>
          <w:lang w:val="ru-RU" w:eastAsia="ru-RU"/>
        </w:rPr>
      </w:pPr>
      <w:hyperlink w:anchor="_Toc180395337" w:history="1">
        <w:r w:rsidR="00883846" w:rsidRPr="00CD3173">
          <w:rPr>
            <w:rStyle w:val="af2"/>
          </w:rPr>
          <w:t>Статья 28. Выдача разрешений на строительство</w:t>
        </w:r>
        <w:r w:rsidR="00883846">
          <w:rPr>
            <w:webHidden/>
          </w:rPr>
          <w:tab/>
        </w:r>
        <w:r w:rsidR="00883846">
          <w:rPr>
            <w:webHidden/>
          </w:rPr>
          <w:fldChar w:fldCharType="begin"/>
        </w:r>
        <w:r w:rsidR="00883846">
          <w:rPr>
            <w:webHidden/>
          </w:rPr>
          <w:instrText xml:space="preserve"> PAGEREF _Toc180395337 \h </w:instrText>
        </w:r>
        <w:r w:rsidR="00883846">
          <w:rPr>
            <w:webHidden/>
          </w:rPr>
        </w:r>
        <w:r w:rsidR="00883846">
          <w:rPr>
            <w:webHidden/>
          </w:rPr>
          <w:fldChar w:fldCharType="separate"/>
        </w:r>
        <w:r w:rsidR="00883846">
          <w:rPr>
            <w:webHidden/>
          </w:rPr>
          <w:t>62</w:t>
        </w:r>
        <w:r w:rsidR="00883846">
          <w:rPr>
            <w:webHidden/>
          </w:rPr>
          <w:fldChar w:fldCharType="end"/>
        </w:r>
      </w:hyperlink>
    </w:p>
    <w:p w14:paraId="203BFECE" w14:textId="0712DDF4" w:rsidR="00883846" w:rsidRDefault="00D8396B">
      <w:pPr>
        <w:pStyle w:val="72"/>
        <w:rPr>
          <w:rFonts w:asciiTheme="minorHAnsi" w:eastAsiaTheme="minorEastAsia" w:hAnsiTheme="minorHAnsi" w:cstheme="minorBidi"/>
          <w:sz w:val="22"/>
          <w:szCs w:val="22"/>
          <w:lang w:val="ru-RU" w:eastAsia="ru-RU"/>
        </w:rPr>
      </w:pPr>
      <w:hyperlink w:anchor="_Toc180395338" w:history="1">
        <w:r w:rsidR="00883846" w:rsidRPr="00CD3173">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883846">
          <w:rPr>
            <w:webHidden/>
          </w:rPr>
          <w:tab/>
        </w:r>
        <w:r w:rsidR="00883846">
          <w:rPr>
            <w:webHidden/>
          </w:rPr>
          <w:fldChar w:fldCharType="begin"/>
        </w:r>
        <w:r w:rsidR="00883846">
          <w:rPr>
            <w:webHidden/>
          </w:rPr>
          <w:instrText xml:space="preserve"> PAGEREF _Toc180395338 \h </w:instrText>
        </w:r>
        <w:r w:rsidR="00883846">
          <w:rPr>
            <w:webHidden/>
          </w:rPr>
        </w:r>
        <w:r w:rsidR="00883846">
          <w:rPr>
            <w:webHidden/>
          </w:rPr>
          <w:fldChar w:fldCharType="separate"/>
        </w:r>
        <w:r w:rsidR="00883846">
          <w:rPr>
            <w:webHidden/>
          </w:rPr>
          <w:t>77</w:t>
        </w:r>
        <w:r w:rsidR="00883846">
          <w:rPr>
            <w:webHidden/>
          </w:rPr>
          <w:fldChar w:fldCharType="end"/>
        </w:r>
      </w:hyperlink>
    </w:p>
    <w:p w14:paraId="38AAF0AA" w14:textId="66AA7EB3" w:rsidR="00883846" w:rsidRDefault="00D8396B">
      <w:pPr>
        <w:pStyle w:val="72"/>
        <w:rPr>
          <w:rFonts w:asciiTheme="minorHAnsi" w:eastAsiaTheme="minorEastAsia" w:hAnsiTheme="minorHAnsi" w:cstheme="minorBidi"/>
          <w:sz w:val="22"/>
          <w:szCs w:val="22"/>
          <w:lang w:val="ru-RU" w:eastAsia="ru-RU"/>
        </w:rPr>
      </w:pPr>
      <w:hyperlink w:anchor="_Toc180395339" w:history="1">
        <w:r w:rsidR="00883846" w:rsidRPr="00CD3173">
          <w:rPr>
            <w:rStyle w:val="af2"/>
          </w:rPr>
          <w:t>Статья 30. Выдача разрешения на ввод объекта в эксплуатацию</w:t>
        </w:r>
        <w:r w:rsidR="00883846">
          <w:rPr>
            <w:webHidden/>
          </w:rPr>
          <w:tab/>
        </w:r>
        <w:r w:rsidR="00883846">
          <w:rPr>
            <w:webHidden/>
          </w:rPr>
          <w:fldChar w:fldCharType="begin"/>
        </w:r>
        <w:r w:rsidR="00883846">
          <w:rPr>
            <w:webHidden/>
          </w:rPr>
          <w:instrText xml:space="preserve"> PAGEREF _Toc180395339 \h </w:instrText>
        </w:r>
        <w:r w:rsidR="00883846">
          <w:rPr>
            <w:webHidden/>
          </w:rPr>
        </w:r>
        <w:r w:rsidR="00883846">
          <w:rPr>
            <w:webHidden/>
          </w:rPr>
          <w:fldChar w:fldCharType="separate"/>
        </w:r>
        <w:r w:rsidR="00883846">
          <w:rPr>
            <w:webHidden/>
          </w:rPr>
          <w:t>84</w:t>
        </w:r>
        <w:r w:rsidR="00883846">
          <w:rPr>
            <w:webHidden/>
          </w:rPr>
          <w:fldChar w:fldCharType="end"/>
        </w:r>
      </w:hyperlink>
    </w:p>
    <w:p w14:paraId="10DF7CB5" w14:textId="1D5E1CA5" w:rsidR="00883846" w:rsidRDefault="00D8396B">
      <w:pPr>
        <w:pStyle w:val="72"/>
        <w:rPr>
          <w:rFonts w:asciiTheme="minorHAnsi" w:eastAsiaTheme="minorEastAsia" w:hAnsiTheme="minorHAnsi" w:cstheme="minorBidi"/>
          <w:sz w:val="22"/>
          <w:szCs w:val="22"/>
          <w:lang w:val="ru-RU" w:eastAsia="ru-RU"/>
        </w:rPr>
      </w:pPr>
      <w:hyperlink w:anchor="_Toc180395340" w:history="1">
        <w:r w:rsidR="00883846" w:rsidRPr="00CD3173">
          <w:rPr>
            <w:rStyle w:val="af2"/>
          </w:rPr>
          <w:t>Статья 31. Требования к эксплуатации зданий, сооружений</w:t>
        </w:r>
        <w:r w:rsidR="00883846">
          <w:rPr>
            <w:webHidden/>
          </w:rPr>
          <w:tab/>
        </w:r>
        <w:r w:rsidR="00883846">
          <w:rPr>
            <w:webHidden/>
          </w:rPr>
          <w:fldChar w:fldCharType="begin"/>
        </w:r>
        <w:r w:rsidR="00883846">
          <w:rPr>
            <w:webHidden/>
          </w:rPr>
          <w:instrText xml:space="preserve"> PAGEREF _Toc180395340 \h </w:instrText>
        </w:r>
        <w:r w:rsidR="00883846">
          <w:rPr>
            <w:webHidden/>
          </w:rPr>
        </w:r>
        <w:r w:rsidR="00883846">
          <w:rPr>
            <w:webHidden/>
          </w:rPr>
          <w:fldChar w:fldCharType="separate"/>
        </w:r>
        <w:r w:rsidR="00883846">
          <w:rPr>
            <w:webHidden/>
          </w:rPr>
          <w:t>94</w:t>
        </w:r>
        <w:r w:rsidR="00883846">
          <w:rPr>
            <w:webHidden/>
          </w:rPr>
          <w:fldChar w:fldCharType="end"/>
        </w:r>
      </w:hyperlink>
    </w:p>
    <w:p w14:paraId="68BFE226" w14:textId="79D81677" w:rsidR="00883846" w:rsidRDefault="00D8396B">
      <w:pPr>
        <w:pStyle w:val="72"/>
        <w:rPr>
          <w:rFonts w:asciiTheme="minorHAnsi" w:eastAsiaTheme="minorEastAsia" w:hAnsiTheme="minorHAnsi" w:cstheme="minorBidi"/>
          <w:sz w:val="22"/>
          <w:szCs w:val="22"/>
          <w:lang w:val="ru-RU" w:eastAsia="ru-RU"/>
        </w:rPr>
      </w:pPr>
      <w:hyperlink w:anchor="_Toc180395341" w:history="1">
        <w:r w:rsidR="00883846" w:rsidRPr="00CD3173">
          <w:rPr>
            <w:rStyle w:val="af2"/>
          </w:rPr>
          <w:t>Статья 32. Градостроительный план земельного участка</w:t>
        </w:r>
        <w:r w:rsidR="00883846">
          <w:rPr>
            <w:webHidden/>
          </w:rPr>
          <w:tab/>
        </w:r>
        <w:r w:rsidR="00883846">
          <w:rPr>
            <w:webHidden/>
          </w:rPr>
          <w:fldChar w:fldCharType="begin"/>
        </w:r>
        <w:r w:rsidR="00883846">
          <w:rPr>
            <w:webHidden/>
          </w:rPr>
          <w:instrText xml:space="preserve"> PAGEREF _Toc180395341 \h </w:instrText>
        </w:r>
        <w:r w:rsidR="00883846">
          <w:rPr>
            <w:webHidden/>
          </w:rPr>
        </w:r>
        <w:r w:rsidR="00883846">
          <w:rPr>
            <w:webHidden/>
          </w:rPr>
          <w:fldChar w:fldCharType="separate"/>
        </w:r>
        <w:r w:rsidR="00883846">
          <w:rPr>
            <w:webHidden/>
          </w:rPr>
          <w:t>96</w:t>
        </w:r>
        <w:r w:rsidR="00883846">
          <w:rPr>
            <w:webHidden/>
          </w:rPr>
          <w:fldChar w:fldCharType="end"/>
        </w:r>
      </w:hyperlink>
    </w:p>
    <w:p w14:paraId="2453C710" w14:textId="6F3B6855" w:rsidR="00883846" w:rsidRDefault="00D8396B">
      <w:pPr>
        <w:pStyle w:val="72"/>
        <w:rPr>
          <w:rFonts w:asciiTheme="minorHAnsi" w:eastAsiaTheme="minorEastAsia" w:hAnsiTheme="minorHAnsi" w:cstheme="minorBidi"/>
          <w:sz w:val="22"/>
          <w:szCs w:val="22"/>
          <w:lang w:val="ru-RU" w:eastAsia="ru-RU"/>
        </w:rPr>
      </w:pPr>
      <w:hyperlink w:anchor="_Toc180395342" w:history="1">
        <w:r w:rsidR="00883846" w:rsidRPr="00CD3173">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883846">
          <w:rPr>
            <w:webHidden/>
          </w:rPr>
          <w:tab/>
        </w:r>
        <w:r w:rsidR="00883846">
          <w:rPr>
            <w:webHidden/>
          </w:rPr>
          <w:fldChar w:fldCharType="begin"/>
        </w:r>
        <w:r w:rsidR="00883846">
          <w:rPr>
            <w:webHidden/>
          </w:rPr>
          <w:instrText xml:space="preserve"> PAGEREF _Toc180395342 \h </w:instrText>
        </w:r>
        <w:r w:rsidR="00883846">
          <w:rPr>
            <w:webHidden/>
          </w:rPr>
        </w:r>
        <w:r w:rsidR="00883846">
          <w:rPr>
            <w:webHidden/>
          </w:rPr>
          <w:fldChar w:fldCharType="separate"/>
        </w:r>
        <w:r w:rsidR="00883846">
          <w:rPr>
            <w:webHidden/>
          </w:rPr>
          <w:t>100</w:t>
        </w:r>
        <w:r w:rsidR="00883846">
          <w:rPr>
            <w:webHidden/>
          </w:rPr>
          <w:fldChar w:fldCharType="end"/>
        </w:r>
      </w:hyperlink>
    </w:p>
    <w:p w14:paraId="3D0882EF" w14:textId="19446DC7" w:rsidR="00883846" w:rsidRDefault="00D8396B">
      <w:pPr>
        <w:pStyle w:val="72"/>
        <w:rPr>
          <w:rFonts w:asciiTheme="minorHAnsi" w:eastAsiaTheme="minorEastAsia" w:hAnsiTheme="minorHAnsi" w:cstheme="minorBidi"/>
          <w:sz w:val="22"/>
          <w:szCs w:val="22"/>
          <w:lang w:val="ru-RU" w:eastAsia="ru-RU"/>
        </w:rPr>
      </w:pPr>
      <w:hyperlink w:anchor="_Toc180395343" w:history="1">
        <w:r w:rsidR="00883846" w:rsidRPr="00CD3173">
          <w:rPr>
            <w:rStyle w:val="af2"/>
          </w:rPr>
          <w:t>Статья 34. Ответственность за нарушения Правил</w:t>
        </w:r>
        <w:r w:rsidR="00883846">
          <w:rPr>
            <w:webHidden/>
          </w:rPr>
          <w:tab/>
        </w:r>
        <w:r w:rsidR="00883846">
          <w:rPr>
            <w:webHidden/>
          </w:rPr>
          <w:fldChar w:fldCharType="begin"/>
        </w:r>
        <w:r w:rsidR="00883846">
          <w:rPr>
            <w:webHidden/>
          </w:rPr>
          <w:instrText xml:space="preserve"> PAGEREF _Toc180395343 \h </w:instrText>
        </w:r>
        <w:r w:rsidR="00883846">
          <w:rPr>
            <w:webHidden/>
          </w:rPr>
        </w:r>
        <w:r w:rsidR="00883846">
          <w:rPr>
            <w:webHidden/>
          </w:rPr>
          <w:fldChar w:fldCharType="separate"/>
        </w:r>
        <w:r w:rsidR="00883846">
          <w:rPr>
            <w:webHidden/>
          </w:rPr>
          <w:t>100</w:t>
        </w:r>
        <w:r w:rsidR="00883846">
          <w:rPr>
            <w:webHidden/>
          </w:rPr>
          <w:fldChar w:fldCharType="end"/>
        </w:r>
      </w:hyperlink>
    </w:p>
    <w:p w14:paraId="0A93E7AA" w14:textId="2F575876" w:rsidR="00883846" w:rsidRDefault="00D8396B">
      <w:pPr>
        <w:pStyle w:val="1ff"/>
        <w:rPr>
          <w:rFonts w:asciiTheme="minorHAnsi" w:eastAsiaTheme="minorEastAsia" w:hAnsiTheme="minorHAnsi" w:cstheme="minorBidi"/>
          <w:bCs w:val="0"/>
          <w:sz w:val="22"/>
          <w:szCs w:val="22"/>
        </w:rPr>
      </w:pPr>
      <w:hyperlink w:anchor="_Toc180395344" w:history="1">
        <w:r w:rsidR="00883846" w:rsidRPr="00CD3173">
          <w:rPr>
            <w:rStyle w:val="af2"/>
            <w:b/>
            <w:lang w:eastAsia="en-US"/>
          </w:rPr>
          <w:t>ЧАСТЬ II. КАРТА ГРАДОСТРОИТЕЛЬНОГО ЗОНИРОВАНИЯ ТЕРРИТОРИИ</w:t>
        </w:r>
        <w:r w:rsidR="00883846">
          <w:rPr>
            <w:webHidden/>
          </w:rPr>
          <w:tab/>
        </w:r>
        <w:r w:rsidR="00883846">
          <w:rPr>
            <w:webHidden/>
          </w:rPr>
          <w:fldChar w:fldCharType="begin"/>
        </w:r>
        <w:r w:rsidR="00883846">
          <w:rPr>
            <w:webHidden/>
          </w:rPr>
          <w:instrText xml:space="preserve"> PAGEREF _Toc180395344 \h </w:instrText>
        </w:r>
        <w:r w:rsidR="00883846">
          <w:rPr>
            <w:webHidden/>
          </w:rPr>
        </w:r>
        <w:r w:rsidR="00883846">
          <w:rPr>
            <w:webHidden/>
          </w:rPr>
          <w:fldChar w:fldCharType="separate"/>
        </w:r>
        <w:r w:rsidR="00883846">
          <w:rPr>
            <w:webHidden/>
          </w:rPr>
          <w:t>101</w:t>
        </w:r>
        <w:r w:rsidR="00883846">
          <w:rPr>
            <w:webHidden/>
          </w:rPr>
          <w:fldChar w:fldCharType="end"/>
        </w:r>
      </w:hyperlink>
    </w:p>
    <w:p w14:paraId="672B1A41" w14:textId="0A494612" w:rsidR="00883846" w:rsidRDefault="00D8396B">
      <w:pPr>
        <w:pStyle w:val="72"/>
        <w:rPr>
          <w:rFonts w:asciiTheme="minorHAnsi" w:eastAsiaTheme="minorEastAsia" w:hAnsiTheme="minorHAnsi" w:cstheme="minorBidi"/>
          <w:sz w:val="22"/>
          <w:szCs w:val="22"/>
          <w:lang w:val="ru-RU" w:eastAsia="ru-RU"/>
        </w:rPr>
      </w:pPr>
      <w:hyperlink w:anchor="_Toc180395345" w:history="1">
        <w:r w:rsidR="00883846" w:rsidRPr="00CD3173">
          <w:rPr>
            <w:rStyle w:val="af2"/>
          </w:rPr>
          <w:t>Статья 35. Карта градостроительного зонирования территории Ленинского сельского поселения</w:t>
        </w:r>
        <w:r w:rsidR="00883846">
          <w:rPr>
            <w:webHidden/>
          </w:rPr>
          <w:tab/>
        </w:r>
        <w:r w:rsidR="00883846">
          <w:rPr>
            <w:webHidden/>
          </w:rPr>
          <w:fldChar w:fldCharType="begin"/>
        </w:r>
        <w:r w:rsidR="00883846">
          <w:rPr>
            <w:webHidden/>
          </w:rPr>
          <w:instrText xml:space="preserve"> PAGEREF _Toc180395345 \h </w:instrText>
        </w:r>
        <w:r w:rsidR="00883846">
          <w:rPr>
            <w:webHidden/>
          </w:rPr>
        </w:r>
        <w:r w:rsidR="00883846">
          <w:rPr>
            <w:webHidden/>
          </w:rPr>
          <w:fldChar w:fldCharType="separate"/>
        </w:r>
        <w:r w:rsidR="00883846">
          <w:rPr>
            <w:webHidden/>
          </w:rPr>
          <w:t>101</w:t>
        </w:r>
        <w:r w:rsidR="00883846">
          <w:rPr>
            <w:webHidden/>
          </w:rPr>
          <w:fldChar w:fldCharType="end"/>
        </w:r>
      </w:hyperlink>
    </w:p>
    <w:p w14:paraId="7B9B23F9" w14:textId="66CF1AA3" w:rsidR="00883846" w:rsidRDefault="00D8396B">
      <w:pPr>
        <w:pStyle w:val="1ff"/>
        <w:rPr>
          <w:rFonts w:asciiTheme="minorHAnsi" w:eastAsiaTheme="minorEastAsia" w:hAnsiTheme="minorHAnsi" w:cstheme="minorBidi"/>
          <w:bCs w:val="0"/>
          <w:sz w:val="22"/>
          <w:szCs w:val="22"/>
        </w:rPr>
      </w:pPr>
      <w:hyperlink w:anchor="_Toc180395346" w:history="1">
        <w:r w:rsidR="00883846" w:rsidRPr="00CD3173">
          <w:rPr>
            <w:rStyle w:val="af2"/>
            <w:b/>
            <w:lang w:eastAsia="en-US"/>
          </w:rPr>
          <w:t>ЧАСТЬ III. ГРАДОСТРОИТЕЛЬНЫЕ РЕГЛАМЕНТЫ</w:t>
        </w:r>
        <w:r w:rsidR="00883846">
          <w:rPr>
            <w:webHidden/>
          </w:rPr>
          <w:tab/>
        </w:r>
        <w:r w:rsidR="00883846">
          <w:rPr>
            <w:webHidden/>
          </w:rPr>
          <w:fldChar w:fldCharType="begin"/>
        </w:r>
        <w:r w:rsidR="00883846">
          <w:rPr>
            <w:webHidden/>
          </w:rPr>
          <w:instrText xml:space="preserve"> PAGEREF _Toc180395346 \h </w:instrText>
        </w:r>
        <w:r w:rsidR="00883846">
          <w:rPr>
            <w:webHidden/>
          </w:rPr>
        </w:r>
        <w:r w:rsidR="00883846">
          <w:rPr>
            <w:webHidden/>
          </w:rPr>
          <w:fldChar w:fldCharType="separate"/>
        </w:r>
        <w:r w:rsidR="00883846">
          <w:rPr>
            <w:webHidden/>
          </w:rPr>
          <w:t>102</w:t>
        </w:r>
        <w:r w:rsidR="00883846">
          <w:rPr>
            <w:webHidden/>
          </w:rPr>
          <w:fldChar w:fldCharType="end"/>
        </w:r>
      </w:hyperlink>
    </w:p>
    <w:p w14:paraId="09C00B09" w14:textId="29462249" w:rsidR="00883846" w:rsidRDefault="00D8396B">
      <w:pPr>
        <w:pStyle w:val="72"/>
        <w:rPr>
          <w:rFonts w:asciiTheme="minorHAnsi" w:eastAsiaTheme="minorEastAsia" w:hAnsiTheme="minorHAnsi" w:cstheme="minorBidi"/>
          <w:sz w:val="22"/>
          <w:szCs w:val="22"/>
          <w:lang w:val="ru-RU" w:eastAsia="ru-RU"/>
        </w:rPr>
      </w:pPr>
      <w:hyperlink w:anchor="_Toc180395347" w:history="1">
        <w:r w:rsidR="00883846" w:rsidRPr="00CD3173">
          <w:rPr>
            <w:rStyle w:val="af2"/>
          </w:rPr>
          <w:t>Статья 36. Виды территориальных зон, выделенных на карте градостроительного зонирования территории Ленинского сельского поселения</w:t>
        </w:r>
        <w:r w:rsidR="00883846">
          <w:rPr>
            <w:webHidden/>
          </w:rPr>
          <w:tab/>
        </w:r>
        <w:r w:rsidR="00883846">
          <w:rPr>
            <w:webHidden/>
          </w:rPr>
          <w:fldChar w:fldCharType="begin"/>
        </w:r>
        <w:r w:rsidR="00883846">
          <w:rPr>
            <w:webHidden/>
          </w:rPr>
          <w:instrText xml:space="preserve"> PAGEREF _Toc180395347 \h </w:instrText>
        </w:r>
        <w:r w:rsidR="00883846">
          <w:rPr>
            <w:webHidden/>
          </w:rPr>
        </w:r>
        <w:r w:rsidR="00883846">
          <w:rPr>
            <w:webHidden/>
          </w:rPr>
          <w:fldChar w:fldCharType="separate"/>
        </w:r>
        <w:r w:rsidR="00883846">
          <w:rPr>
            <w:webHidden/>
          </w:rPr>
          <w:t>102</w:t>
        </w:r>
        <w:r w:rsidR="00883846">
          <w:rPr>
            <w:webHidden/>
          </w:rPr>
          <w:fldChar w:fldCharType="end"/>
        </w:r>
      </w:hyperlink>
    </w:p>
    <w:p w14:paraId="27740A40" w14:textId="39F17B5C" w:rsidR="00883846" w:rsidRDefault="00D8396B">
      <w:pPr>
        <w:pStyle w:val="72"/>
        <w:rPr>
          <w:rFonts w:asciiTheme="minorHAnsi" w:eastAsiaTheme="minorEastAsia" w:hAnsiTheme="minorHAnsi" w:cstheme="minorBidi"/>
          <w:sz w:val="22"/>
          <w:szCs w:val="22"/>
          <w:lang w:val="ru-RU" w:eastAsia="ru-RU"/>
        </w:rPr>
      </w:pPr>
      <w:hyperlink w:anchor="_Toc180395348" w:history="1">
        <w:r w:rsidR="00883846" w:rsidRPr="00CD3173">
          <w:rPr>
            <w:rStyle w:val="af2"/>
          </w:rPr>
          <w:t>Статья 37. Землепользование и застройка на территориях жилых зон</w:t>
        </w:r>
        <w:r w:rsidR="00883846">
          <w:rPr>
            <w:webHidden/>
          </w:rPr>
          <w:tab/>
        </w:r>
        <w:r w:rsidR="00883846">
          <w:rPr>
            <w:webHidden/>
          </w:rPr>
          <w:fldChar w:fldCharType="begin"/>
        </w:r>
        <w:r w:rsidR="00883846">
          <w:rPr>
            <w:webHidden/>
          </w:rPr>
          <w:instrText xml:space="preserve"> PAGEREF _Toc180395348 \h </w:instrText>
        </w:r>
        <w:r w:rsidR="00883846">
          <w:rPr>
            <w:webHidden/>
          </w:rPr>
        </w:r>
        <w:r w:rsidR="00883846">
          <w:rPr>
            <w:webHidden/>
          </w:rPr>
          <w:fldChar w:fldCharType="separate"/>
        </w:r>
        <w:r w:rsidR="00883846">
          <w:rPr>
            <w:webHidden/>
          </w:rPr>
          <w:t>103</w:t>
        </w:r>
        <w:r w:rsidR="00883846">
          <w:rPr>
            <w:webHidden/>
          </w:rPr>
          <w:fldChar w:fldCharType="end"/>
        </w:r>
      </w:hyperlink>
    </w:p>
    <w:p w14:paraId="29B9F2A6" w14:textId="6123A954" w:rsidR="00883846" w:rsidRDefault="00D8396B">
      <w:pPr>
        <w:pStyle w:val="72"/>
        <w:rPr>
          <w:rFonts w:asciiTheme="minorHAnsi" w:eastAsiaTheme="minorEastAsia" w:hAnsiTheme="minorHAnsi" w:cstheme="minorBidi"/>
          <w:sz w:val="22"/>
          <w:szCs w:val="22"/>
          <w:lang w:val="ru-RU" w:eastAsia="ru-RU"/>
        </w:rPr>
      </w:pPr>
      <w:hyperlink w:anchor="_Toc180395349" w:history="1">
        <w:r w:rsidR="00883846" w:rsidRPr="00CD3173">
          <w:rPr>
            <w:rStyle w:val="af2"/>
          </w:rPr>
          <w:t>Статья 38. Землепользование и застройка на территориях общественно-деловых зон</w:t>
        </w:r>
        <w:r w:rsidR="00883846">
          <w:rPr>
            <w:webHidden/>
          </w:rPr>
          <w:tab/>
        </w:r>
        <w:r w:rsidR="00883846">
          <w:rPr>
            <w:webHidden/>
          </w:rPr>
          <w:fldChar w:fldCharType="begin"/>
        </w:r>
        <w:r w:rsidR="00883846">
          <w:rPr>
            <w:webHidden/>
          </w:rPr>
          <w:instrText xml:space="preserve"> PAGEREF _Toc180395349 \h </w:instrText>
        </w:r>
        <w:r w:rsidR="00883846">
          <w:rPr>
            <w:webHidden/>
          </w:rPr>
        </w:r>
        <w:r w:rsidR="00883846">
          <w:rPr>
            <w:webHidden/>
          </w:rPr>
          <w:fldChar w:fldCharType="separate"/>
        </w:r>
        <w:r w:rsidR="00883846">
          <w:rPr>
            <w:webHidden/>
          </w:rPr>
          <w:t>104</w:t>
        </w:r>
        <w:r w:rsidR="00883846">
          <w:rPr>
            <w:webHidden/>
          </w:rPr>
          <w:fldChar w:fldCharType="end"/>
        </w:r>
      </w:hyperlink>
    </w:p>
    <w:p w14:paraId="5D9E8306" w14:textId="7C065014" w:rsidR="00883846" w:rsidRDefault="00D8396B">
      <w:pPr>
        <w:pStyle w:val="72"/>
        <w:rPr>
          <w:rFonts w:asciiTheme="minorHAnsi" w:eastAsiaTheme="minorEastAsia" w:hAnsiTheme="minorHAnsi" w:cstheme="minorBidi"/>
          <w:sz w:val="22"/>
          <w:szCs w:val="22"/>
          <w:lang w:val="ru-RU" w:eastAsia="ru-RU"/>
        </w:rPr>
      </w:pPr>
      <w:hyperlink w:anchor="_Toc180395350" w:history="1">
        <w:r w:rsidR="00883846" w:rsidRPr="00CD3173">
          <w:rPr>
            <w:rStyle w:val="af2"/>
          </w:rPr>
          <w:t>Статья 39. Землепользование и застройка на территориях зон инженерной инфраструктуры</w:t>
        </w:r>
        <w:r w:rsidR="00883846">
          <w:rPr>
            <w:webHidden/>
          </w:rPr>
          <w:tab/>
        </w:r>
        <w:r w:rsidR="00883846">
          <w:rPr>
            <w:webHidden/>
          </w:rPr>
          <w:fldChar w:fldCharType="begin"/>
        </w:r>
        <w:r w:rsidR="00883846">
          <w:rPr>
            <w:webHidden/>
          </w:rPr>
          <w:instrText xml:space="preserve"> PAGEREF _Toc180395350 \h </w:instrText>
        </w:r>
        <w:r w:rsidR="00883846">
          <w:rPr>
            <w:webHidden/>
          </w:rPr>
        </w:r>
        <w:r w:rsidR="00883846">
          <w:rPr>
            <w:webHidden/>
          </w:rPr>
          <w:fldChar w:fldCharType="separate"/>
        </w:r>
        <w:r w:rsidR="00883846">
          <w:rPr>
            <w:webHidden/>
          </w:rPr>
          <w:t>104</w:t>
        </w:r>
        <w:r w:rsidR="00883846">
          <w:rPr>
            <w:webHidden/>
          </w:rPr>
          <w:fldChar w:fldCharType="end"/>
        </w:r>
      </w:hyperlink>
    </w:p>
    <w:p w14:paraId="25156A47" w14:textId="756F7AD7" w:rsidR="00883846" w:rsidRDefault="00D8396B">
      <w:pPr>
        <w:pStyle w:val="72"/>
        <w:rPr>
          <w:rFonts w:asciiTheme="minorHAnsi" w:eastAsiaTheme="minorEastAsia" w:hAnsiTheme="minorHAnsi" w:cstheme="minorBidi"/>
          <w:sz w:val="22"/>
          <w:szCs w:val="22"/>
          <w:lang w:val="ru-RU" w:eastAsia="ru-RU"/>
        </w:rPr>
      </w:pPr>
      <w:hyperlink w:anchor="_Toc180395351" w:history="1">
        <w:r w:rsidR="00883846" w:rsidRPr="00CD3173">
          <w:rPr>
            <w:rStyle w:val="af2"/>
          </w:rPr>
          <w:t>Статья 40. Землепользование и застройка зон транспортной инфраструктуры</w:t>
        </w:r>
        <w:r w:rsidR="00883846">
          <w:rPr>
            <w:webHidden/>
          </w:rPr>
          <w:tab/>
        </w:r>
        <w:r w:rsidR="00883846">
          <w:rPr>
            <w:webHidden/>
          </w:rPr>
          <w:fldChar w:fldCharType="begin"/>
        </w:r>
        <w:r w:rsidR="00883846">
          <w:rPr>
            <w:webHidden/>
          </w:rPr>
          <w:instrText xml:space="preserve"> PAGEREF _Toc180395351 \h </w:instrText>
        </w:r>
        <w:r w:rsidR="00883846">
          <w:rPr>
            <w:webHidden/>
          </w:rPr>
        </w:r>
        <w:r w:rsidR="00883846">
          <w:rPr>
            <w:webHidden/>
          </w:rPr>
          <w:fldChar w:fldCharType="separate"/>
        </w:r>
        <w:r w:rsidR="00883846">
          <w:rPr>
            <w:webHidden/>
          </w:rPr>
          <w:t>104</w:t>
        </w:r>
        <w:r w:rsidR="00883846">
          <w:rPr>
            <w:webHidden/>
          </w:rPr>
          <w:fldChar w:fldCharType="end"/>
        </w:r>
      </w:hyperlink>
    </w:p>
    <w:p w14:paraId="419AEB40" w14:textId="04FA5E1F" w:rsidR="00883846" w:rsidRDefault="00D8396B">
      <w:pPr>
        <w:pStyle w:val="72"/>
        <w:rPr>
          <w:rFonts w:asciiTheme="minorHAnsi" w:eastAsiaTheme="minorEastAsia" w:hAnsiTheme="minorHAnsi" w:cstheme="minorBidi"/>
          <w:sz w:val="22"/>
          <w:szCs w:val="22"/>
          <w:lang w:val="ru-RU" w:eastAsia="ru-RU"/>
        </w:rPr>
      </w:pPr>
      <w:hyperlink w:anchor="_Toc180395352" w:history="1">
        <w:r w:rsidR="00883846" w:rsidRPr="00CD3173">
          <w:rPr>
            <w:rStyle w:val="af2"/>
          </w:rPr>
          <w:t>Статья 41. Землепользование и застройка на территориях рекреационных зон</w:t>
        </w:r>
        <w:r w:rsidR="00883846">
          <w:rPr>
            <w:webHidden/>
          </w:rPr>
          <w:tab/>
        </w:r>
        <w:r w:rsidR="00883846">
          <w:rPr>
            <w:webHidden/>
          </w:rPr>
          <w:fldChar w:fldCharType="begin"/>
        </w:r>
        <w:r w:rsidR="00883846">
          <w:rPr>
            <w:webHidden/>
          </w:rPr>
          <w:instrText xml:space="preserve"> PAGEREF _Toc180395352 \h </w:instrText>
        </w:r>
        <w:r w:rsidR="00883846">
          <w:rPr>
            <w:webHidden/>
          </w:rPr>
        </w:r>
        <w:r w:rsidR="00883846">
          <w:rPr>
            <w:webHidden/>
          </w:rPr>
          <w:fldChar w:fldCharType="separate"/>
        </w:r>
        <w:r w:rsidR="00883846">
          <w:rPr>
            <w:webHidden/>
          </w:rPr>
          <w:t>105</w:t>
        </w:r>
        <w:r w:rsidR="00883846">
          <w:rPr>
            <w:webHidden/>
          </w:rPr>
          <w:fldChar w:fldCharType="end"/>
        </w:r>
      </w:hyperlink>
    </w:p>
    <w:p w14:paraId="6F3FDEB3" w14:textId="3F22D200" w:rsidR="00883846" w:rsidRDefault="00D8396B">
      <w:pPr>
        <w:pStyle w:val="72"/>
        <w:rPr>
          <w:rFonts w:asciiTheme="minorHAnsi" w:eastAsiaTheme="minorEastAsia" w:hAnsiTheme="minorHAnsi" w:cstheme="minorBidi"/>
          <w:sz w:val="22"/>
          <w:szCs w:val="22"/>
          <w:lang w:val="ru-RU" w:eastAsia="ru-RU"/>
        </w:rPr>
      </w:pPr>
      <w:hyperlink w:anchor="_Toc180395353" w:history="1">
        <w:r w:rsidR="00883846" w:rsidRPr="00CD3173">
          <w:rPr>
            <w:rStyle w:val="af2"/>
          </w:rPr>
          <w:t>Статья 42. Землепользование и застройка на территориях зон сельскохозяйственного использования</w:t>
        </w:r>
        <w:r w:rsidR="00883846">
          <w:rPr>
            <w:webHidden/>
          </w:rPr>
          <w:tab/>
        </w:r>
        <w:r w:rsidR="00883846">
          <w:rPr>
            <w:webHidden/>
          </w:rPr>
          <w:fldChar w:fldCharType="begin"/>
        </w:r>
        <w:r w:rsidR="00883846">
          <w:rPr>
            <w:webHidden/>
          </w:rPr>
          <w:instrText xml:space="preserve"> PAGEREF _Toc180395353 \h </w:instrText>
        </w:r>
        <w:r w:rsidR="00883846">
          <w:rPr>
            <w:webHidden/>
          </w:rPr>
        </w:r>
        <w:r w:rsidR="00883846">
          <w:rPr>
            <w:webHidden/>
          </w:rPr>
          <w:fldChar w:fldCharType="separate"/>
        </w:r>
        <w:r w:rsidR="00883846">
          <w:rPr>
            <w:webHidden/>
          </w:rPr>
          <w:t>105</w:t>
        </w:r>
        <w:r w:rsidR="00883846">
          <w:rPr>
            <w:webHidden/>
          </w:rPr>
          <w:fldChar w:fldCharType="end"/>
        </w:r>
      </w:hyperlink>
    </w:p>
    <w:p w14:paraId="004F5AD0" w14:textId="2DB14655" w:rsidR="00883846" w:rsidRDefault="00D8396B">
      <w:pPr>
        <w:pStyle w:val="72"/>
        <w:rPr>
          <w:rFonts w:asciiTheme="minorHAnsi" w:eastAsiaTheme="minorEastAsia" w:hAnsiTheme="minorHAnsi" w:cstheme="minorBidi"/>
          <w:sz w:val="22"/>
          <w:szCs w:val="22"/>
          <w:lang w:val="ru-RU" w:eastAsia="ru-RU"/>
        </w:rPr>
      </w:pPr>
      <w:hyperlink w:anchor="_Toc180395354" w:history="1">
        <w:r w:rsidR="00883846" w:rsidRPr="00CD3173">
          <w:rPr>
            <w:rStyle w:val="af2"/>
          </w:rPr>
          <w:t>Статья 43. Землепользование и застройка зон территорий специального назначения</w:t>
        </w:r>
        <w:r w:rsidR="00883846">
          <w:rPr>
            <w:webHidden/>
          </w:rPr>
          <w:tab/>
        </w:r>
        <w:r w:rsidR="00883846">
          <w:rPr>
            <w:webHidden/>
          </w:rPr>
          <w:fldChar w:fldCharType="begin"/>
        </w:r>
        <w:r w:rsidR="00883846">
          <w:rPr>
            <w:webHidden/>
          </w:rPr>
          <w:instrText xml:space="preserve"> PAGEREF _Toc180395354 \h </w:instrText>
        </w:r>
        <w:r w:rsidR="00883846">
          <w:rPr>
            <w:webHidden/>
          </w:rPr>
        </w:r>
        <w:r w:rsidR="00883846">
          <w:rPr>
            <w:webHidden/>
          </w:rPr>
          <w:fldChar w:fldCharType="separate"/>
        </w:r>
        <w:r w:rsidR="00883846">
          <w:rPr>
            <w:webHidden/>
          </w:rPr>
          <w:t>105</w:t>
        </w:r>
        <w:r w:rsidR="00883846">
          <w:rPr>
            <w:webHidden/>
          </w:rPr>
          <w:fldChar w:fldCharType="end"/>
        </w:r>
      </w:hyperlink>
    </w:p>
    <w:p w14:paraId="7F5B92AF" w14:textId="047D5C8E" w:rsidR="00883846" w:rsidRDefault="00D8396B">
      <w:pPr>
        <w:pStyle w:val="72"/>
        <w:rPr>
          <w:rFonts w:asciiTheme="minorHAnsi" w:eastAsiaTheme="minorEastAsia" w:hAnsiTheme="minorHAnsi" w:cstheme="minorBidi"/>
          <w:sz w:val="22"/>
          <w:szCs w:val="22"/>
          <w:lang w:val="ru-RU" w:eastAsia="ru-RU"/>
        </w:rPr>
      </w:pPr>
      <w:hyperlink w:anchor="_Toc180395355" w:history="1">
        <w:r w:rsidR="00883846" w:rsidRPr="00CD3173">
          <w:rPr>
            <w:rStyle w:val="af2"/>
          </w:rPr>
          <w:t>Статья 44. Землепользование и застройка на территориях производственных зон</w:t>
        </w:r>
        <w:r w:rsidR="00883846">
          <w:rPr>
            <w:webHidden/>
          </w:rPr>
          <w:tab/>
        </w:r>
        <w:r w:rsidR="00883846">
          <w:rPr>
            <w:webHidden/>
          </w:rPr>
          <w:fldChar w:fldCharType="begin"/>
        </w:r>
        <w:r w:rsidR="00883846">
          <w:rPr>
            <w:webHidden/>
          </w:rPr>
          <w:instrText xml:space="preserve"> PAGEREF _Toc180395355 \h </w:instrText>
        </w:r>
        <w:r w:rsidR="00883846">
          <w:rPr>
            <w:webHidden/>
          </w:rPr>
        </w:r>
        <w:r w:rsidR="00883846">
          <w:rPr>
            <w:webHidden/>
          </w:rPr>
          <w:fldChar w:fldCharType="separate"/>
        </w:r>
        <w:r w:rsidR="00883846">
          <w:rPr>
            <w:webHidden/>
          </w:rPr>
          <w:t>106</w:t>
        </w:r>
        <w:r w:rsidR="00883846">
          <w:rPr>
            <w:webHidden/>
          </w:rPr>
          <w:fldChar w:fldCharType="end"/>
        </w:r>
      </w:hyperlink>
    </w:p>
    <w:p w14:paraId="77173B75" w14:textId="10A0A136" w:rsidR="00883846" w:rsidRDefault="00D8396B">
      <w:pPr>
        <w:pStyle w:val="72"/>
        <w:rPr>
          <w:rFonts w:asciiTheme="minorHAnsi" w:eastAsiaTheme="minorEastAsia" w:hAnsiTheme="minorHAnsi" w:cstheme="minorBidi"/>
          <w:sz w:val="22"/>
          <w:szCs w:val="22"/>
          <w:lang w:val="ru-RU" w:eastAsia="ru-RU"/>
        </w:rPr>
      </w:pPr>
      <w:hyperlink w:anchor="_Toc180395356" w:history="1">
        <w:r w:rsidR="00883846" w:rsidRPr="00CD3173">
          <w:rPr>
            <w:rStyle w:val="af2"/>
          </w:rPr>
          <w:t>Статья 45. Землепользование и застройка на территориях иных зон</w:t>
        </w:r>
        <w:r w:rsidR="00883846">
          <w:rPr>
            <w:webHidden/>
          </w:rPr>
          <w:tab/>
        </w:r>
        <w:r w:rsidR="00883846">
          <w:rPr>
            <w:webHidden/>
          </w:rPr>
          <w:fldChar w:fldCharType="begin"/>
        </w:r>
        <w:r w:rsidR="00883846">
          <w:rPr>
            <w:webHidden/>
          </w:rPr>
          <w:instrText xml:space="preserve"> PAGEREF _Toc180395356 \h </w:instrText>
        </w:r>
        <w:r w:rsidR="00883846">
          <w:rPr>
            <w:webHidden/>
          </w:rPr>
        </w:r>
        <w:r w:rsidR="00883846">
          <w:rPr>
            <w:webHidden/>
          </w:rPr>
          <w:fldChar w:fldCharType="separate"/>
        </w:r>
        <w:r w:rsidR="00883846">
          <w:rPr>
            <w:webHidden/>
          </w:rPr>
          <w:t>106</w:t>
        </w:r>
        <w:r w:rsidR="00883846">
          <w:rPr>
            <w:webHidden/>
          </w:rPr>
          <w:fldChar w:fldCharType="end"/>
        </w:r>
      </w:hyperlink>
    </w:p>
    <w:p w14:paraId="5150F7B5" w14:textId="6F643D06" w:rsidR="00883846" w:rsidRDefault="00D8396B">
      <w:pPr>
        <w:pStyle w:val="72"/>
        <w:rPr>
          <w:rFonts w:asciiTheme="minorHAnsi" w:eastAsiaTheme="minorEastAsia" w:hAnsiTheme="minorHAnsi" w:cstheme="minorBidi"/>
          <w:sz w:val="22"/>
          <w:szCs w:val="22"/>
          <w:lang w:val="ru-RU" w:eastAsia="ru-RU"/>
        </w:rPr>
      </w:pPr>
      <w:hyperlink w:anchor="_Toc180395357" w:history="1">
        <w:r w:rsidR="00883846" w:rsidRPr="00CD3173">
          <w:rPr>
            <w:rStyle w:val="af2"/>
          </w:rPr>
          <w:t>Статья 46. Землепользование и застройка в границах комплексного развития территории</w:t>
        </w:r>
        <w:r w:rsidR="00883846">
          <w:rPr>
            <w:webHidden/>
          </w:rPr>
          <w:tab/>
        </w:r>
        <w:r w:rsidR="00883846">
          <w:rPr>
            <w:webHidden/>
          </w:rPr>
          <w:fldChar w:fldCharType="begin"/>
        </w:r>
        <w:r w:rsidR="00883846">
          <w:rPr>
            <w:webHidden/>
          </w:rPr>
          <w:instrText xml:space="preserve"> PAGEREF _Toc180395357 \h </w:instrText>
        </w:r>
        <w:r w:rsidR="00883846">
          <w:rPr>
            <w:webHidden/>
          </w:rPr>
        </w:r>
        <w:r w:rsidR="00883846">
          <w:rPr>
            <w:webHidden/>
          </w:rPr>
          <w:fldChar w:fldCharType="separate"/>
        </w:r>
        <w:r w:rsidR="00883846">
          <w:rPr>
            <w:webHidden/>
          </w:rPr>
          <w:t>107</w:t>
        </w:r>
        <w:r w:rsidR="00883846">
          <w:rPr>
            <w:webHidden/>
          </w:rPr>
          <w:fldChar w:fldCharType="end"/>
        </w:r>
      </w:hyperlink>
    </w:p>
    <w:p w14:paraId="2A3BAC81" w14:textId="6553C088" w:rsidR="00883846" w:rsidRDefault="00D8396B">
      <w:pPr>
        <w:pStyle w:val="72"/>
        <w:rPr>
          <w:rFonts w:asciiTheme="minorHAnsi" w:eastAsiaTheme="minorEastAsia" w:hAnsiTheme="minorHAnsi" w:cstheme="minorBidi"/>
          <w:sz w:val="22"/>
          <w:szCs w:val="22"/>
          <w:lang w:val="ru-RU" w:eastAsia="ru-RU"/>
        </w:rPr>
      </w:pPr>
      <w:hyperlink w:anchor="_Toc180395358" w:history="1">
        <w:r w:rsidR="00883846" w:rsidRPr="00CD3173">
          <w:rPr>
            <w:rStyle w:val="af2"/>
          </w:rPr>
          <w:t>Статья 47. Требования к архитектурно-градостроительному облику объекта капитального строительства</w:t>
        </w:r>
        <w:r w:rsidR="00883846">
          <w:rPr>
            <w:webHidden/>
          </w:rPr>
          <w:tab/>
        </w:r>
        <w:r w:rsidR="00883846">
          <w:rPr>
            <w:webHidden/>
          </w:rPr>
          <w:fldChar w:fldCharType="begin"/>
        </w:r>
        <w:r w:rsidR="00883846">
          <w:rPr>
            <w:webHidden/>
          </w:rPr>
          <w:instrText xml:space="preserve"> PAGEREF _Toc180395358 \h </w:instrText>
        </w:r>
        <w:r w:rsidR="00883846">
          <w:rPr>
            <w:webHidden/>
          </w:rPr>
        </w:r>
        <w:r w:rsidR="00883846">
          <w:rPr>
            <w:webHidden/>
          </w:rPr>
          <w:fldChar w:fldCharType="separate"/>
        </w:r>
        <w:r w:rsidR="00883846">
          <w:rPr>
            <w:webHidden/>
          </w:rPr>
          <w:t>108</w:t>
        </w:r>
        <w:r w:rsidR="00883846">
          <w:rPr>
            <w:webHidden/>
          </w:rPr>
          <w:fldChar w:fldCharType="end"/>
        </w:r>
      </w:hyperlink>
    </w:p>
    <w:p w14:paraId="4E558ADB" w14:textId="674A55F1" w:rsidR="00883846" w:rsidRDefault="00D8396B">
      <w:pPr>
        <w:pStyle w:val="72"/>
        <w:rPr>
          <w:rFonts w:asciiTheme="minorHAnsi" w:eastAsiaTheme="minorEastAsia" w:hAnsiTheme="minorHAnsi" w:cstheme="minorBidi"/>
          <w:sz w:val="22"/>
          <w:szCs w:val="22"/>
          <w:lang w:val="ru-RU" w:eastAsia="ru-RU"/>
        </w:rPr>
      </w:pPr>
      <w:hyperlink w:anchor="_Toc180395359" w:history="1">
        <w:r w:rsidR="00883846" w:rsidRPr="00CD3173">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883846">
          <w:rPr>
            <w:webHidden/>
          </w:rPr>
          <w:tab/>
        </w:r>
        <w:r w:rsidR="00883846">
          <w:rPr>
            <w:webHidden/>
          </w:rPr>
          <w:fldChar w:fldCharType="begin"/>
        </w:r>
        <w:r w:rsidR="00883846">
          <w:rPr>
            <w:webHidden/>
          </w:rPr>
          <w:instrText xml:space="preserve"> PAGEREF _Toc180395359 \h </w:instrText>
        </w:r>
        <w:r w:rsidR="00883846">
          <w:rPr>
            <w:webHidden/>
          </w:rPr>
        </w:r>
        <w:r w:rsidR="00883846">
          <w:rPr>
            <w:webHidden/>
          </w:rPr>
          <w:fldChar w:fldCharType="separate"/>
        </w:r>
        <w:r w:rsidR="00883846">
          <w:rPr>
            <w:webHidden/>
          </w:rPr>
          <w:t>125</w:t>
        </w:r>
        <w:r w:rsidR="00883846">
          <w:rPr>
            <w:webHidden/>
          </w:rPr>
          <w:fldChar w:fldCharType="end"/>
        </w:r>
      </w:hyperlink>
    </w:p>
    <w:p w14:paraId="42BCE407" w14:textId="17AAB375" w:rsidR="00883846" w:rsidRDefault="00D8396B">
      <w:pPr>
        <w:pStyle w:val="1ff"/>
        <w:rPr>
          <w:rFonts w:asciiTheme="minorHAnsi" w:eastAsiaTheme="minorEastAsia" w:hAnsiTheme="minorHAnsi" w:cstheme="minorBidi"/>
          <w:bCs w:val="0"/>
          <w:sz w:val="22"/>
          <w:szCs w:val="22"/>
        </w:rPr>
      </w:pPr>
      <w:hyperlink w:anchor="_Toc180395360" w:history="1">
        <w:r w:rsidR="00883846" w:rsidRPr="00CD3173">
          <w:rPr>
            <w:rStyle w:val="af2"/>
            <w:rFonts w:eastAsia="SimSun"/>
            <w:caps/>
            <w:lang w:eastAsia="zh-CN"/>
          </w:rPr>
          <w:t>Жилые зоны</w:t>
        </w:r>
        <w:r w:rsidR="00883846" w:rsidRPr="00CD3173">
          <w:rPr>
            <w:rStyle w:val="af2"/>
            <w:rFonts w:eastAsia="SimSun"/>
            <w:lang w:eastAsia="zh-CN"/>
          </w:rPr>
          <w:t>:</w:t>
        </w:r>
        <w:r w:rsidR="00883846">
          <w:rPr>
            <w:webHidden/>
          </w:rPr>
          <w:tab/>
        </w:r>
        <w:r w:rsidR="00883846">
          <w:rPr>
            <w:webHidden/>
          </w:rPr>
          <w:fldChar w:fldCharType="begin"/>
        </w:r>
        <w:r w:rsidR="00883846">
          <w:rPr>
            <w:webHidden/>
          </w:rPr>
          <w:instrText xml:space="preserve"> PAGEREF _Toc180395360 \h </w:instrText>
        </w:r>
        <w:r w:rsidR="00883846">
          <w:rPr>
            <w:webHidden/>
          </w:rPr>
        </w:r>
        <w:r w:rsidR="00883846">
          <w:rPr>
            <w:webHidden/>
          </w:rPr>
          <w:fldChar w:fldCharType="separate"/>
        </w:r>
        <w:r w:rsidR="00883846">
          <w:rPr>
            <w:webHidden/>
          </w:rPr>
          <w:t>125</w:t>
        </w:r>
        <w:r w:rsidR="00883846">
          <w:rPr>
            <w:webHidden/>
          </w:rPr>
          <w:fldChar w:fldCharType="end"/>
        </w:r>
      </w:hyperlink>
    </w:p>
    <w:p w14:paraId="6384ACAB" w14:textId="66F364CC" w:rsidR="00883846" w:rsidRDefault="00D8396B">
      <w:pPr>
        <w:pStyle w:val="1ff"/>
        <w:rPr>
          <w:rFonts w:asciiTheme="minorHAnsi" w:eastAsiaTheme="minorEastAsia" w:hAnsiTheme="minorHAnsi" w:cstheme="minorBidi"/>
          <w:bCs w:val="0"/>
          <w:sz w:val="22"/>
          <w:szCs w:val="22"/>
        </w:rPr>
      </w:pPr>
      <w:hyperlink w:anchor="_Toc180395361" w:history="1">
        <w:r w:rsidR="00883846" w:rsidRPr="00CD3173">
          <w:rPr>
            <w:rStyle w:val="af2"/>
            <w:rFonts w:eastAsia="SimSun"/>
            <w:lang w:eastAsia="zh-CN"/>
          </w:rPr>
          <w:t>Ж1.1. Зона застройки индивидуальными жилыми домами, домами блокированной застройки.</w:t>
        </w:r>
        <w:r w:rsidR="00883846">
          <w:rPr>
            <w:webHidden/>
          </w:rPr>
          <w:tab/>
        </w:r>
        <w:r w:rsidR="00883846">
          <w:rPr>
            <w:webHidden/>
          </w:rPr>
          <w:fldChar w:fldCharType="begin"/>
        </w:r>
        <w:r w:rsidR="00883846">
          <w:rPr>
            <w:webHidden/>
          </w:rPr>
          <w:instrText xml:space="preserve"> PAGEREF _Toc180395361 \h </w:instrText>
        </w:r>
        <w:r w:rsidR="00883846">
          <w:rPr>
            <w:webHidden/>
          </w:rPr>
        </w:r>
        <w:r w:rsidR="00883846">
          <w:rPr>
            <w:webHidden/>
          </w:rPr>
          <w:fldChar w:fldCharType="separate"/>
        </w:r>
        <w:r w:rsidR="00883846">
          <w:rPr>
            <w:webHidden/>
          </w:rPr>
          <w:t>125</w:t>
        </w:r>
        <w:r w:rsidR="00883846">
          <w:rPr>
            <w:webHidden/>
          </w:rPr>
          <w:fldChar w:fldCharType="end"/>
        </w:r>
      </w:hyperlink>
    </w:p>
    <w:p w14:paraId="73E10AF0" w14:textId="6438B1E3" w:rsidR="00883846" w:rsidRDefault="00D8396B">
      <w:pPr>
        <w:pStyle w:val="1ff"/>
        <w:rPr>
          <w:rFonts w:asciiTheme="minorHAnsi" w:eastAsiaTheme="minorEastAsia" w:hAnsiTheme="minorHAnsi" w:cstheme="minorBidi"/>
          <w:bCs w:val="0"/>
          <w:sz w:val="22"/>
          <w:szCs w:val="22"/>
        </w:rPr>
      </w:pPr>
      <w:hyperlink w:anchor="_Toc180395362" w:history="1">
        <w:r w:rsidR="00883846" w:rsidRPr="00CD3173">
          <w:rPr>
            <w:rStyle w:val="af2"/>
            <w:rFonts w:eastAsia="SimSun"/>
            <w:lang w:eastAsia="zh-CN"/>
          </w:rPr>
          <w:t>ОД2. Многофункциональная общественно-деловая зона</w:t>
        </w:r>
        <w:r w:rsidR="00883846">
          <w:rPr>
            <w:webHidden/>
          </w:rPr>
          <w:tab/>
        </w:r>
        <w:r w:rsidR="00883846">
          <w:rPr>
            <w:webHidden/>
          </w:rPr>
          <w:fldChar w:fldCharType="begin"/>
        </w:r>
        <w:r w:rsidR="00883846">
          <w:rPr>
            <w:webHidden/>
          </w:rPr>
          <w:instrText xml:space="preserve"> PAGEREF _Toc180395362 \h </w:instrText>
        </w:r>
        <w:r w:rsidR="00883846">
          <w:rPr>
            <w:webHidden/>
          </w:rPr>
        </w:r>
        <w:r w:rsidR="00883846">
          <w:rPr>
            <w:webHidden/>
          </w:rPr>
          <w:fldChar w:fldCharType="separate"/>
        </w:r>
        <w:r w:rsidR="00883846">
          <w:rPr>
            <w:webHidden/>
          </w:rPr>
          <w:t>137</w:t>
        </w:r>
        <w:r w:rsidR="00883846">
          <w:rPr>
            <w:webHidden/>
          </w:rPr>
          <w:fldChar w:fldCharType="end"/>
        </w:r>
      </w:hyperlink>
    </w:p>
    <w:p w14:paraId="1B6D8BD5" w14:textId="02025A62" w:rsidR="00883846" w:rsidRDefault="00D8396B">
      <w:pPr>
        <w:pStyle w:val="1ff"/>
        <w:rPr>
          <w:rFonts w:asciiTheme="minorHAnsi" w:eastAsiaTheme="minorEastAsia" w:hAnsiTheme="minorHAnsi" w:cstheme="minorBidi"/>
          <w:bCs w:val="0"/>
          <w:sz w:val="22"/>
          <w:szCs w:val="22"/>
        </w:rPr>
      </w:pPr>
      <w:hyperlink w:anchor="_Toc180395363" w:history="1">
        <w:r w:rsidR="00883846" w:rsidRPr="00CD3173">
          <w:rPr>
            <w:rStyle w:val="af2"/>
            <w:rFonts w:eastAsia="SimSun"/>
            <w:lang w:eastAsia="zh-CN"/>
          </w:rPr>
          <w:t>ОД3. Зона специализированной общественной застройки.</w:t>
        </w:r>
        <w:r w:rsidR="00883846">
          <w:rPr>
            <w:webHidden/>
          </w:rPr>
          <w:tab/>
        </w:r>
        <w:r w:rsidR="00883846">
          <w:rPr>
            <w:webHidden/>
          </w:rPr>
          <w:fldChar w:fldCharType="begin"/>
        </w:r>
        <w:r w:rsidR="00883846">
          <w:rPr>
            <w:webHidden/>
          </w:rPr>
          <w:instrText xml:space="preserve"> PAGEREF _Toc180395363 \h </w:instrText>
        </w:r>
        <w:r w:rsidR="00883846">
          <w:rPr>
            <w:webHidden/>
          </w:rPr>
        </w:r>
        <w:r w:rsidR="00883846">
          <w:rPr>
            <w:webHidden/>
          </w:rPr>
          <w:fldChar w:fldCharType="separate"/>
        </w:r>
        <w:r w:rsidR="00883846">
          <w:rPr>
            <w:webHidden/>
          </w:rPr>
          <w:t>147</w:t>
        </w:r>
        <w:r w:rsidR="00883846">
          <w:rPr>
            <w:webHidden/>
          </w:rPr>
          <w:fldChar w:fldCharType="end"/>
        </w:r>
      </w:hyperlink>
    </w:p>
    <w:p w14:paraId="549A1A8F" w14:textId="56CC77CE" w:rsidR="00883846" w:rsidRDefault="00D8396B">
      <w:pPr>
        <w:pStyle w:val="1ff"/>
        <w:rPr>
          <w:rFonts w:asciiTheme="minorHAnsi" w:eastAsiaTheme="minorEastAsia" w:hAnsiTheme="minorHAnsi" w:cstheme="minorBidi"/>
          <w:bCs w:val="0"/>
          <w:sz w:val="22"/>
          <w:szCs w:val="22"/>
        </w:rPr>
      </w:pPr>
      <w:hyperlink w:anchor="_Toc180395364" w:history="1">
        <w:r w:rsidR="00883846" w:rsidRPr="00CD3173">
          <w:rPr>
            <w:rStyle w:val="af2"/>
            <w:rFonts w:eastAsia="SimSun"/>
            <w:caps/>
            <w:lang w:eastAsia="zh-CN"/>
          </w:rPr>
          <w:t>Производственные зоны, ЗОНЫ ИНЖЕНЕРНОЙ И ТРАНСПОРТНОЙ ИНФРАСТРУКТУР:</w:t>
        </w:r>
        <w:r w:rsidR="00883846">
          <w:rPr>
            <w:webHidden/>
          </w:rPr>
          <w:tab/>
        </w:r>
        <w:r w:rsidR="00883846">
          <w:rPr>
            <w:webHidden/>
          </w:rPr>
          <w:fldChar w:fldCharType="begin"/>
        </w:r>
        <w:r w:rsidR="00883846">
          <w:rPr>
            <w:webHidden/>
          </w:rPr>
          <w:instrText xml:space="preserve"> PAGEREF _Toc180395364 \h </w:instrText>
        </w:r>
        <w:r w:rsidR="00883846">
          <w:rPr>
            <w:webHidden/>
          </w:rPr>
        </w:r>
        <w:r w:rsidR="00883846">
          <w:rPr>
            <w:webHidden/>
          </w:rPr>
          <w:fldChar w:fldCharType="separate"/>
        </w:r>
        <w:r w:rsidR="00883846">
          <w:rPr>
            <w:webHidden/>
          </w:rPr>
          <w:t>155</w:t>
        </w:r>
        <w:r w:rsidR="00883846">
          <w:rPr>
            <w:webHidden/>
          </w:rPr>
          <w:fldChar w:fldCharType="end"/>
        </w:r>
      </w:hyperlink>
    </w:p>
    <w:p w14:paraId="36F9B1EC" w14:textId="69E147EB" w:rsidR="00883846" w:rsidRDefault="00D8396B">
      <w:pPr>
        <w:pStyle w:val="1ff"/>
        <w:rPr>
          <w:rFonts w:asciiTheme="minorHAnsi" w:eastAsiaTheme="minorEastAsia" w:hAnsiTheme="minorHAnsi" w:cstheme="minorBidi"/>
          <w:bCs w:val="0"/>
          <w:sz w:val="22"/>
          <w:szCs w:val="22"/>
        </w:rPr>
      </w:pPr>
      <w:hyperlink w:anchor="_Toc180395365" w:history="1">
        <w:r w:rsidR="00883846" w:rsidRPr="00CD3173">
          <w:rPr>
            <w:rStyle w:val="af2"/>
            <w:rFonts w:eastAsia="SimSun"/>
            <w:lang w:eastAsia="zh-CN"/>
          </w:rPr>
          <w:t>КС1. Коммунально-складская зона</w:t>
        </w:r>
        <w:r w:rsidR="00883846">
          <w:rPr>
            <w:webHidden/>
          </w:rPr>
          <w:tab/>
        </w:r>
        <w:r w:rsidR="00883846">
          <w:rPr>
            <w:webHidden/>
          </w:rPr>
          <w:fldChar w:fldCharType="begin"/>
        </w:r>
        <w:r w:rsidR="00883846">
          <w:rPr>
            <w:webHidden/>
          </w:rPr>
          <w:instrText xml:space="preserve"> PAGEREF _Toc180395365 \h </w:instrText>
        </w:r>
        <w:r w:rsidR="00883846">
          <w:rPr>
            <w:webHidden/>
          </w:rPr>
        </w:r>
        <w:r w:rsidR="00883846">
          <w:rPr>
            <w:webHidden/>
          </w:rPr>
          <w:fldChar w:fldCharType="separate"/>
        </w:r>
        <w:r w:rsidR="00883846">
          <w:rPr>
            <w:webHidden/>
          </w:rPr>
          <w:t>155</w:t>
        </w:r>
        <w:r w:rsidR="00883846">
          <w:rPr>
            <w:webHidden/>
          </w:rPr>
          <w:fldChar w:fldCharType="end"/>
        </w:r>
      </w:hyperlink>
    </w:p>
    <w:p w14:paraId="242B79A3" w14:textId="7C7F885A" w:rsidR="00883846" w:rsidRDefault="00D8396B">
      <w:pPr>
        <w:pStyle w:val="1ff"/>
        <w:rPr>
          <w:rFonts w:asciiTheme="minorHAnsi" w:eastAsiaTheme="minorEastAsia" w:hAnsiTheme="minorHAnsi" w:cstheme="minorBidi"/>
          <w:bCs w:val="0"/>
          <w:sz w:val="22"/>
          <w:szCs w:val="22"/>
        </w:rPr>
      </w:pPr>
      <w:hyperlink w:anchor="_Toc180395366" w:history="1">
        <w:r w:rsidR="00883846" w:rsidRPr="00CD3173">
          <w:rPr>
            <w:rStyle w:val="af2"/>
            <w:rFonts w:eastAsia="SimSun"/>
            <w:lang w:eastAsia="zh-CN"/>
          </w:rPr>
          <w:t>И1. Зона инженерной инфраструктуры.</w:t>
        </w:r>
        <w:r w:rsidR="00883846">
          <w:rPr>
            <w:webHidden/>
          </w:rPr>
          <w:tab/>
        </w:r>
        <w:r w:rsidR="00883846">
          <w:rPr>
            <w:webHidden/>
          </w:rPr>
          <w:fldChar w:fldCharType="begin"/>
        </w:r>
        <w:r w:rsidR="00883846">
          <w:rPr>
            <w:webHidden/>
          </w:rPr>
          <w:instrText xml:space="preserve"> PAGEREF _Toc180395366 \h </w:instrText>
        </w:r>
        <w:r w:rsidR="00883846">
          <w:rPr>
            <w:webHidden/>
          </w:rPr>
        </w:r>
        <w:r w:rsidR="00883846">
          <w:rPr>
            <w:webHidden/>
          </w:rPr>
          <w:fldChar w:fldCharType="separate"/>
        </w:r>
        <w:r w:rsidR="00883846">
          <w:rPr>
            <w:webHidden/>
          </w:rPr>
          <w:t>161</w:t>
        </w:r>
        <w:r w:rsidR="00883846">
          <w:rPr>
            <w:webHidden/>
          </w:rPr>
          <w:fldChar w:fldCharType="end"/>
        </w:r>
      </w:hyperlink>
    </w:p>
    <w:p w14:paraId="32E61FF5" w14:textId="2C29AF04" w:rsidR="00883846" w:rsidRDefault="00D8396B">
      <w:pPr>
        <w:pStyle w:val="1ff"/>
        <w:rPr>
          <w:rFonts w:asciiTheme="minorHAnsi" w:eastAsiaTheme="minorEastAsia" w:hAnsiTheme="minorHAnsi" w:cstheme="minorBidi"/>
          <w:bCs w:val="0"/>
          <w:sz w:val="22"/>
          <w:szCs w:val="22"/>
        </w:rPr>
      </w:pPr>
      <w:hyperlink w:anchor="_Toc180395367" w:history="1">
        <w:r w:rsidR="00883846" w:rsidRPr="00CD3173">
          <w:rPr>
            <w:rStyle w:val="af2"/>
            <w:rFonts w:eastAsia="SimSun"/>
            <w:lang w:eastAsia="zh-CN"/>
          </w:rPr>
          <w:t>Т1. Зона транспортной инфраструктуры.</w:t>
        </w:r>
        <w:r w:rsidR="00883846">
          <w:rPr>
            <w:webHidden/>
          </w:rPr>
          <w:tab/>
        </w:r>
        <w:r w:rsidR="00883846">
          <w:rPr>
            <w:webHidden/>
          </w:rPr>
          <w:fldChar w:fldCharType="begin"/>
        </w:r>
        <w:r w:rsidR="00883846">
          <w:rPr>
            <w:webHidden/>
          </w:rPr>
          <w:instrText xml:space="preserve"> PAGEREF _Toc180395367 \h </w:instrText>
        </w:r>
        <w:r w:rsidR="00883846">
          <w:rPr>
            <w:webHidden/>
          </w:rPr>
        </w:r>
        <w:r w:rsidR="00883846">
          <w:rPr>
            <w:webHidden/>
          </w:rPr>
          <w:fldChar w:fldCharType="separate"/>
        </w:r>
        <w:r w:rsidR="00883846">
          <w:rPr>
            <w:webHidden/>
          </w:rPr>
          <w:t>165</w:t>
        </w:r>
        <w:r w:rsidR="00883846">
          <w:rPr>
            <w:webHidden/>
          </w:rPr>
          <w:fldChar w:fldCharType="end"/>
        </w:r>
      </w:hyperlink>
    </w:p>
    <w:p w14:paraId="4164C741" w14:textId="17EB20E1" w:rsidR="00883846" w:rsidRDefault="00D8396B">
      <w:pPr>
        <w:pStyle w:val="1ff"/>
        <w:rPr>
          <w:rFonts w:asciiTheme="minorHAnsi" w:eastAsiaTheme="minorEastAsia" w:hAnsiTheme="minorHAnsi" w:cstheme="minorBidi"/>
          <w:bCs w:val="0"/>
          <w:sz w:val="22"/>
          <w:szCs w:val="22"/>
        </w:rPr>
      </w:pPr>
      <w:hyperlink w:anchor="_Toc180395368" w:history="1">
        <w:r w:rsidR="00883846" w:rsidRPr="00CD3173">
          <w:rPr>
            <w:rStyle w:val="af2"/>
            <w:rFonts w:eastAsia="SimSun"/>
            <w:lang w:eastAsia="zh-CN"/>
          </w:rPr>
          <w:t>УДС1. Зона улично-дорожной сети</w:t>
        </w:r>
        <w:r w:rsidR="00883846">
          <w:rPr>
            <w:webHidden/>
          </w:rPr>
          <w:tab/>
        </w:r>
        <w:r w:rsidR="00883846">
          <w:rPr>
            <w:webHidden/>
          </w:rPr>
          <w:fldChar w:fldCharType="begin"/>
        </w:r>
        <w:r w:rsidR="00883846">
          <w:rPr>
            <w:webHidden/>
          </w:rPr>
          <w:instrText xml:space="preserve"> PAGEREF _Toc180395368 \h </w:instrText>
        </w:r>
        <w:r w:rsidR="00883846">
          <w:rPr>
            <w:webHidden/>
          </w:rPr>
        </w:r>
        <w:r w:rsidR="00883846">
          <w:rPr>
            <w:webHidden/>
          </w:rPr>
          <w:fldChar w:fldCharType="separate"/>
        </w:r>
        <w:r w:rsidR="00883846">
          <w:rPr>
            <w:webHidden/>
          </w:rPr>
          <w:t>170</w:t>
        </w:r>
        <w:r w:rsidR="00883846">
          <w:rPr>
            <w:webHidden/>
          </w:rPr>
          <w:fldChar w:fldCharType="end"/>
        </w:r>
      </w:hyperlink>
    </w:p>
    <w:p w14:paraId="523CECDE" w14:textId="200572B7" w:rsidR="00883846" w:rsidRDefault="00D8396B">
      <w:pPr>
        <w:pStyle w:val="1ff"/>
        <w:rPr>
          <w:rFonts w:asciiTheme="minorHAnsi" w:eastAsiaTheme="minorEastAsia" w:hAnsiTheme="minorHAnsi" w:cstheme="minorBidi"/>
          <w:bCs w:val="0"/>
          <w:sz w:val="22"/>
          <w:szCs w:val="22"/>
        </w:rPr>
      </w:pPr>
      <w:hyperlink w:anchor="_Toc180395369" w:history="1">
        <w:r w:rsidR="00883846" w:rsidRPr="00CD3173">
          <w:rPr>
            <w:rStyle w:val="af2"/>
            <w:rFonts w:eastAsia="SimSun"/>
            <w:lang w:eastAsia="zh-CN"/>
          </w:rPr>
          <w:t>ЗОНЫ СЕЛЬСКОХОЗЯЙСТВЕННОГО ИСПОЛЬЗОВАНИЯ:</w:t>
        </w:r>
        <w:r w:rsidR="00883846">
          <w:rPr>
            <w:webHidden/>
          </w:rPr>
          <w:tab/>
        </w:r>
        <w:r w:rsidR="00883846">
          <w:rPr>
            <w:webHidden/>
          </w:rPr>
          <w:fldChar w:fldCharType="begin"/>
        </w:r>
        <w:r w:rsidR="00883846">
          <w:rPr>
            <w:webHidden/>
          </w:rPr>
          <w:instrText xml:space="preserve"> PAGEREF _Toc180395369 \h </w:instrText>
        </w:r>
        <w:r w:rsidR="00883846">
          <w:rPr>
            <w:webHidden/>
          </w:rPr>
        </w:r>
        <w:r w:rsidR="00883846">
          <w:rPr>
            <w:webHidden/>
          </w:rPr>
          <w:fldChar w:fldCharType="separate"/>
        </w:r>
        <w:r w:rsidR="00883846">
          <w:rPr>
            <w:webHidden/>
          </w:rPr>
          <w:t>171</w:t>
        </w:r>
        <w:r w:rsidR="00883846">
          <w:rPr>
            <w:webHidden/>
          </w:rPr>
          <w:fldChar w:fldCharType="end"/>
        </w:r>
      </w:hyperlink>
    </w:p>
    <w:p w14:paraId="0657DBD7" w14:textId="6D52C405" w:rsidR="00883846" w:rsidRDefault="00D8396B">
      <w:pPr>
        <w:pStyle w:val="1ff"/>
        <w:rPr>
          <w:rFonts w:asciiTheme="minorHAnsi" w:eastAsiaTheme="minorEastAsia" w:hAnsiTheme="minorHAnsi" w:cstheme="minorBidi"/>
          <w:bCs w:val="0"/>
          <w:sz w:val="22"/>
          <w:szCs w:val="22"/>
        </w:rPr>
      </w:pPr>
      <w:hyperlink w:anchor="_Toc180395370" w:history="1">
        <w:r w:rsidR="00883846" w:rsidRPr="00CD3173">
          <w:rPr>
            <w:rStyle w:val="af2"/>
            <w:rFonts w:eastAsia="SimSun"/>
            <w:lang w:eastAsia="zh-CN"/>
          </w:rPr>
          <w:t>СХ2. Зона сельскохозяйственных предприятий.</w:t>
        </w:r>
        <w:r w:rsidR="00883846">
          <w:rPr>
            <w:webHidden/>
          </w:rPr>
          <w:tab/>
        </w:r>
        <w:r w:rsidR="00883846">
          <w:rPr>
            <w:webHidden/>
          </w:rPr>
          <w:fldChar w:fldCharType="begin"/>
        </w:r>
        <w:r w:rsidR="00883846">
          <w:rPr>
            <w:webHidden/>
          </w:rPr>
          <w:instrText xml:space="preserve"> PAGEREF _Toc180395370 \h </w:instrText>
        </w:r>
        <w:r w:rsidR="00883846">
          <w:rPr>
            <w:webHidden/>
          </w:rPr>
        </w:r>
        <w:r w:rsidR="00883846">
          <w:rPr>
            <w:webHidden/>
          </w:rPr>
          <w:fldChar w:fldCharType="separate"/>
        </w:r>
        <w:r w:rsidR="00883846">
          <w:rPr>
            <w:webHidden/>
          </w:rPr>
          <w:t>171</w:t>
        </w:r>
        <w:r w:rsidR="00883846">
          <w:rPr>
            <w:webHidden/>
          </w:rPr>
          <w:fldChar w:fldCharType="end"/>
        </w:r>
      </w:hyperlink>
    </w:p>
    <w:p w14:paraId="73997CC0" w14:textId="02F1447D" w:rsidR="00883846" w:rsidRDefault="00D8396B">
      <w:pPr>
        <w:pStyle w:val="1ff"/>
        <w:rPr>
          <w:rFonts w:asciiTheme="minorHAnsi" w:eastAsiaTheme="minorEastAsia" w:hAnsiTheme="minorHAnsi" w:cstheme="minorBidi"/>
          <w:bCs w:val="0"/>
          <w:sz w:val="22"/>
          <w:szCs w:val="22"/>
        </w:rPr>
      </w:pPr>
      <w:hyperlink w:anchor="_Toc180395371" w:history="1">
        <w:r w:rsidR="00883846" w:rsidRPr="00CD3173">
          <w:rPr>
            <w:rStyle w:val="af2"/>
            <w:rFonts w:eastAsia="SimSun"/>
            <w:lang w:eastAsia="zh-CN"/>
          </w:rPr>
          <w:t>СХ2.1. Зона сельскохозяйственных предприятий ограниченного использования.</w:t>
        </w:r>
        <w:r w:rsidR="00883846">
          <w:rPr>
            <w:webHidden/>
          </w:rPr>
          <w:tab/>
        </w:r>
        <w:r w:rsidR="00883846">
          <w:rPr>
            <w:webHidden/>
          </w:rPr>
          <w:fldChar w:fldCharType="begin"/>
        </w:r>
        <w:r w:rsidR="00883846">
          <w:rPr>
            <w:webHidden/>
          </w:rPr>
          <w:instrText xml:space="preserve"> PAGEREF _Toc180395371 \h </w:instrText>
        </w:r>
        <w:r w:rsidR="00883846">
          <w:rPr>
            <w:webHidden/>
          </w:rPr>
        </w:r>
        <w:r w:rsidR="00883846">
          <w:rPr>
            <w:webHidden/>
          </w:rPr>
          <w:fldChar w:fldCharType="separate"/>
        </w:r>
        <w:r w:rsidR="00883846">
          <w:rPr>
            <w:webHidden/>
          </w:rPr>
          <w:t>179</w:t>
        </w:r>
        <w:r w:rsidR="00883846">
          <w:rPr>
            <w:webHidden/>
          </w:rPr>
          <w:fldChar w:fldCharType="end"/>
        </w:r>
      </w:hyperlink>
    </w:p>
    <w:p w14:paraId="6253D40C" w14:textId="2E4BEB4C" w:rsidR="00883846" w:rsidRDefault="00D8396B">
      <w:pPr>
        <w:pStyle w:val="1ff"/>
        <w:rPr>
          <w:rFonts w:asciiTheme="minorHAnsi" w:eastAsiaTheme="minorEastAsia" w:hAnsiTheme="minorHAnsi" w:cstheme="minorBidi"/>
          <w:bCs w:val="0"/>
          <w:sz w:val="22"/>
          <w:szCs w:val="22"/>
        </w:rPr>
      </w:pPr>
      <w:hyperlink w:anchor="_Toc180395372" w:history="1">
        <w:r w:rsidR="00883846" w:rsidRPr="00CD3173">
          <w:rPr>
            <w:rStyle w:val="af2"/>
            <w:rFonts w:eastAsia="SimSun"/>
            <w:lang w:eastAsia="zh-CN"/>
          </w:rPr>
          <w:t>СХУ1. Зона сельскохозяйственных угодий в составе земель сельскохозяйственного назначения.</w:t>
        </w:r>
        <w:r w:rsidR="00883846">
          <w:rPr>
            <w:webHidden/>
          </w:rPr>
          <w:tab/>
        </w:r>
        <w:r w:rsidR="00883846">
          <w:rPr>
            <w:webHidden/>
          </w:rPr>
          <w:fldChar w:fldCharType="begin"/>
        </w:r>
        <w:r w:rsidR="00883846">
          <w:rPr>
            <w:webHidden/>
          </w:rPr>
          <w:instrText xml:space="preserve"> PAGEREF _Toc180395372 \h </w:instrText>
        </w:r>
        <w:r w:rsidR="00883846">
          <w:rPr>
            <w:webHidden/>
          </w:rPr>
        </w:r>
        <w:r w:rsidR="00883846">
          <w:rPr>
            <w:webHidden/>
          </w:rPr>
          <w:fldChar w:fldCharType="separate"/>
        </w:r>
        <w:r w:rsidR="00883846">
          <w:rPr>
            <w:webHidden/>
          </w:rPr>
          <w:t>185</w:t>
        </w:r>
        <w:r w:rsidR="00883846">
          <w:rPr>
            <w:webHidden/>
          </w:rPr>
          <w:fldChar w:fldCharType="end"/>
        </w:r>
      </w:hyperlink>
    </w:p>
    <w:p w14:paraId="44FACBC4" w14:textId="59A9AD91" w:rsidR="00883846" w:rsidRDefault="00D8396B">
      <w:pPr>
        <w:pStyle w:val="1ff"/>
        <w:rPr>
          <w:rFonts w:asciiTheme="minorHAnsi" w:eastAsiaTheme="minorEastAsia" w:hAnsiTheme="minorHAnsi" w:cstheme="minorBidi"/>
          <w:bCs w:val="0"/>
          <w:sz w:val="22"/>
          <w:szCs w:val="22"/>
        </w:rPr>
      </w:pPr>
      <w:hyperlink w:anchor="_Toc180395373" w:history="1">
        <w:r w:rsidR="00883846" w:rsidRPr="00CD3173">
          <w:rPr>
            <w:rStyle w:val="af2"/>
            <w:rFonts w:eastAsia="SimSun"/>
          </w:rPr>
          <w:t>СХ4. Зона ведения огородничества</w:t>
        </w:r>
        <w:r w:rsidR="00883846">
          <w:rPr>
            <w:webHidden/>
          </w:rPr>
          <w:tab/>
        </w:r>
        <w:r w:rsidR="00883846">
          <w:rPr>
            <w:webHidden/>
          </w:rPr>
          <w:fldChar w:fldCharType="begin"/>
        </w:r>
        <w:r w:rsidR="00883846">
          <w:rPr>
            <w:webHidden/>
          </w:rPr>
          <w:instrText xml:space="preserve"> PAGEREF _Toc180395373 \h </w:instrText>
        </w:r>
        <w:r w:rsidR="00883846">
          <w:rPr>
            <w:webHidden/>
          </w:rPr>
        </w:r>
        <w:r w:rsidR="00883846">
          <w:rPr>
            <w:webHidden/>
          </w:rPr>
          <w:fldChar w:fldCharType="separate"/>
        </w:r>
        <w:r w:rsidR="00883846">
          <w:rPr>
            <w:webHidden/>
          </w:rPr>
          <w:t>185</w:t>
        </w:r>
        <w:r w:rsidR="00883846">
          <w:rPr>
            <w:webHidden/>
          </w:rPr>
          <w:fldChar w:fldCharType="end"/>
        </w:r>
      </w:hyperlink>
    </w:p>
    <w:p w14:paraId="6467FE42" w14:textId="38AAC8BB" w:rsidR="00883846" w:rsidRDefault="00D8396B">
      <w:pPr>
        <w:pStyle w:val="1ff"/>
        <w:rPr>
          <w:rFonts w:asciiTheme="minorHAnsi" w:eastAsiaTheme="minorEastAsia" w:hAnsiTheme="minorHAnsi" w:cstheme="minorBidi"/>
          <w:bCs w:val="0"/>
          <w:sz w:val="22"/>
          <w:szCs w:val="22"/>
        </w:rPr>
      </w:pPr>
      <w:hyperlink w:anchor="_Toc180395374" w:history="1">
        <w:r w:rsidR="00883846" w:rsidRPr="00CD3173">
          <w:rPr>
            <w:rStyle w:val="af2"/>
            <w:rFonts w:eastAsia="SimSun"/>
            <w:caps/>
            <w:lang w:eastAsia="zh-CN"/>
          </w:rPr>
          <w:t>Зоны рекреационного назначения:</w:t>
        </w:r>
        <w:r w:rsidR="00883846">
          <w:rPr>
            <w:webHidden/>
          </w:rPr>
          <w:tab/>
        </w:r>
        <w:r w:rsidR="00883846">
          <w:rPr>
            <w:webHidden/>
          </w:rPr>
          <w:fldChar w:fldCharType="begin"/>
        </w:r>
        <w:r w:rsidR="00883846">
          <w:rPr>
            <w:webHidden/>
          </w:rPr>
          <w:instrText xml:space="preserve"> PAGEREF _Toc180395374 \h </w:instrText>
        </w:r>
        <w:r w:rsidR="00883846">
          <w:rPr>
            <w:webHidden/>
          </w:rPr>
        </w:r>
        <w:r w:rsidR="00883846">
          <w:rPr>
            <w:webHidden/>
          </w:rPr>
          <w:fldChar w:fldCharType="separate"/>
        </w:r>
        <w:r w:rsidR="00883846">
          <w:rPr>
            <w:webHidden/>
          </w:rPr>
          <w:t>191</w:t>
        </w:r>
        <w:r w:rsidR="00883846">
          <w:rPr>
            <w:webHidden/>
          </w:rPr>
          <w:fldChar w:fldCharType="end"/>
        </w:r>
      </w:hyperlink>
    </w:p>
    <w:p w14:paraId="049224F0" w14:textId="480F4F0E" w:rsidR="00883846" w:rsidRDefault="00D8396B">
      <w:pPr>
        <w:pStyle w:val="1ff"/>
        <w:rPr>
          <w:rFonts w:asciiTheme="minorHAnsi" w:eastAsiaTheme="minorEastAsia" w:hAnsiTheme="minorHAnsi" w:cstheme="minorBidi"/>
          <w:bCs w:val="0"/>
          <w:sz w:val="22"/>
          <w:szCs w:val="22"/>
        </w:rPr>
      </w:pPr>
      <w:hyperlink w:anchor="_Toc180395375" w:history="1">
        <w:r w:rsidR="00883846" w:rsidRPr="00CD3173">
          <w:rPr>
            <w:rStyle w:val="af2"/>
            <w:rFonts w:eastAsia="SimSun"/>
            <w:lang w:eastAsia="zh-CN"/>
          </w:rPr>
          <w:t>Р1. Зона рекреационного назначения.</w:t>
        </w:r>
        <w:r w:rsidR="00883846">
          <w:rPr>
            <w:webHidden/>
          </w:rPr>
          <w:tab/>
        </w:r>
        <w:r w:rsidR="00883846">
          <w:rPr>
            <w:webHidden/>
          </w:rPr>
          <w:fldChar w:fldCharType="begin"/>
        </w:r>
        <w:r w:rsidR="00883846">
          <w:rPr>
            <w:webHidden/>
          </w:rPr>
          <w:instrText xml:space="preserve"> PAGEREF _Toc180395375 \h </w:instrText>
        </w:r>
        <w:r w:rsidR="00883846">
          <w:rPr>
            <w:webHidden/>
          </w:rPr>
        </w:r>
        <w:r w:rsidR="00883846">
          <w:rPr>
            <w:webHidden/>
          </w:rPr>
          <w:fldChar w:fldCharType="separate"/>
        </w:r>
        <w:r w:rsidR="00883846">
          <w:rPr>
            <w:webHidden/>
          </w:rPr>
          <w:t>191</w:t>
        </w:r>
        <w:r w:rsidR="00883846">
          <w:rPr>
            <w:webHidden/>
          </w:rPr>
          <w:fldChar w:fldCharType="end"/>
        </w:r>
      </w:hyperlink>
    </w:p>
    <w:p w14:paraId="759FC16F" w14:textId="38428EDA" w:rsidR="00883846" w:rsidRDefault="00D8396B">
      <w:pPr>
        <w:pStyle w:val="1ff"/>
        <w:rPr>
          <w:rFonts w:asciiTheme="minorHAnsi" w:eastAsiaTheme="minorEastAsia" w:hAnsiTheme="minorHAnsi" w:cstheme="minorBidi"/>
          <w:bCs w:val="0"/>
          <w:sz w:val="22"/>
          <w:szCs w:val="22"/>
        </w:rPr>
      </w:pPr>
      <w:hyperlink w:anchor="_Toc180395376" w:history="1">
        <w:r w:rsidR="00883846" w:rsidRPr="00CD3173">
          <w:rPr>
            <w:rStyle w:val="af2"/>
            <w:rFonts w:eastAsia="SimSun"/>
            <w:lang w:eastAsia="zh-CN"/>
          </w:rPr>
          <w:t>Р1.1. Зона рекреационного назначения для объектов спорта</w:t>
        </w:r>
        <w:r w:rsidR="00883846">
          <w:rPr>
            <w:webHidden/>
          </w:rPr>
          <w:tab/>
        </w:r>
        <w:r w:rsidR="00883846">
          <w:rPr>
            <w:webHidden/>
          </w:rPr>
          <w:fldChar w:fldCharType="begin"/>
        </w:r>
        <w:r w:rsidR="00883846">
          <w:rPr>
            <w:webHidden/>
          </w:rPr>
          <w:instrText xml:space="preserve"> PAGEREF _Toc180395376 \h </w:instrText>
        </w:r>
        <w:r w:rsidR="00883846">
          <w:rPr>
            <w:webHidden/>
          </w:rPr>
        </w:r>
        <w:r w:rsidR="00883846">
          <w:rPr>
            <w:webHidden/>
          </w:rPr>
          <w:fldChar w:fldCharType="separate"/>
        </w:r>
        <w:r w:rsidR="00883846">
          <w:rPr>
            <w:webHidden/>
          </w:rPr>
          <w:t>193</w:t>
        </w:r>
        <w:r w:rsidR="00883846">
          <w:rPr>
            <w:webHidden/>
          </w:rPr>
          <w:fldChar w:fldCharType="end"/>
        </w:r>
      </w:hyperlink>
    </w:p>
    <w:p w14:paraId="0CCCACA6" w14:textId="338108CC" w:rsidR="00883846" w:rsidRDefault="00D8396B">
      <w:pPr>
        <w:pStyle w:val="1ff"/>
        <w:rPr>
          <w:rFonts w:asciiTheme="minorHAnsi" w:eastAsiaTheme="minorEastAsia" w:hAnsiTheme="minorHAnsi" w:cstheme="minorBidi"/>
          <w:bCs w:val="0"/>
          <w:sz w:val="22"/>
          <w:szCs w:val="22"/>
        </w:rPr>
      </w:pPr>
      <w:hyperlink w:anchor="_Toc180395377" w:history="1">
        <w:r w:rsidR="00883846" w:rsidRPr="00CD3173">
          <w:rPr>
            <w:rStyle w:val="af2"/>
            <w:lang w:eastAsia="ar-SA"/>
          </w:rPr>
          <w:t>ОП1. Зона зелёных насаждений общего пользования.</w:t>
        </w:r>
        <w:r w:rsidR="00883846">
          <w:rPr>
            <w:webHidden/>
          </w:rPr>
          <w:tab/>
        </w:r>
        <w:r w:rsidR="00883846">
          <w:rPr>
            <w:webHidden/>
          </w:rPr>
          <w:fldChar w:fldCharType="begin"/>
        </w:r>
        <w:r w:rsidR="00883846">
          <w:rPr>
            <w:webHidden/>
          </w:rPr>
          <w:instrText xml:space="preserve"> PAGEREF _Toc180395377 \h </w:instrText>
        </w:r>
        <w:r w:rsidR="00883846">
          <w:rPr>
            <w:webHidden/>
          </w:rPr>
        </w:r>
        <w:r w:rsidR="00883846">
          <w:rPr>
            <w:webHidden/>
          </w:rPr>
          <w:fldChar w:fldCharType="separate"/>
        </w:r>
        <w:r w:rsidR="00883846">
          <w:rPr>
            <w:webHidden/>
          </w:rPr>
          <w:t>197</w:t>
        </w:r>
        <w:r w:rsidR="00883846">
          <w:rPr>
            <w:webHidden/>
          </w:rPr>
          <w:fldChar w:fldCharType="end"/>
        </w:r>
      </w:hyperlink>
    </w:p>
    <w:p w14:paraId="23081062" w14:textId="33DF25B4" w:rsidR="00883846" w:rsidRDefault="00D8396B">
      <w:pPr>
        <w:pStyle w:val="1ff"/>
        <w:rPr>
          <w:rFonts w:asciiTheme="minorHAnsi" w:eastAsiaTheme="minorEastAsia" w:hAnsiTheme="minorHAnsi" w:cstheme="minorBidi"/>
          <w:bCs w:val="0"/>
          <w:sz w:val="22"/>
          <w:szCs w:val="22"/>
        </w:rPr>
      </w:pPr>
      <w:hyperlink w:anchor="_Toc180395378" w:history="1">
        <w:r w:rsidR="00883846" w:rsidRPr="00CD3173">
          <w:rPr>
            <w:rStyle w:val="af2"/>
            <w:lang w:eastAsia="ar-SA"/>
          </w:rPr>
          <w:t>ЗО1. Зона отдыха</w:t>
        </w:r>
        <w:r w:rsidR="00883846">
          <w:rPr>
            <w:webHidden/>
          </w:rPr>
          <w:tab/>
        </w:r>
        <w:r w:rsidR="00883846">
          <w:rPr>
            <w:webHidden/>
          </w:rPr>
          <w:fldChar w:fldCharType="begin"/>
        </w:r>
        <w:r w:rsidR="00883846">
          <w:rPr>
            <w:webHidden/>
          </w:rPr>
          <w:instrText xml:space="preserve"> PAGEREF _Toc180395378 \h </w:instrText>
        </w:r>
        <w:r w:rsidR="00883846">
          <w:rPr>
            <w:webHidden/>
          </w:rPr>
        </w:r>
        <w:r w:rsidR="00883846">
          <w:rPr>
            <w:webHidden/>
          </w:rPr>
          <w:fldChar w:fldCharType="separate"/>
        </w:r>
        <w:r w:rsidR="00883846">
          <w:rPr>
            <w:webHidden/>
          </w:rPr>
          <w:t>200</w:t>
        </w:r>
        <w:r w:rsidR="00883846">
          <w:rPr>
            <w:webHidden/>
          </w:rPr>
          <w:fldChar w:fldCharType="end"/>
        </w:r>
      </w:hyperlink>
    </w:p>
    <w:p w14:paraId="07693C4C" w14:textId="195CA6C3" w:rsidR="00883846" w:rsidRDefault="00D8396B">
      <w:pPr>
        <w:pStyle w:val="1ff"/>
        <w:rPr>
          <w:rFonts w:asciiTheme="minorHAnsi" w:eastAsiaTheme="minorEastAsia" w:hAnsiTheme="minorHAnsi" w:cstheme="minorBidi"/>
          <w:bCs w:val="0"/>
          <w:sz w:val="22"/>
          <w:szCs w:val="22"/>
        </w:rPr>
      </w:pPr>
      <w:hyperlink w:anchor="_Toc180395379" w:history="1">
        <w:r w:rsidR="00883846" w:rsidRPr="00CD3173">
          <w:rPr>
            <w:rStyle w:val="af2"/>
            <w:rFonts w:eastAsia="SimSun"/>
            <w:lang w:eastAsia="zh-CN"/>
          </w:rPr>
          <w:t>ЗО1.1 Зона отдыха, спорта, развлечений</w:t>
        </w:r>
        <w:r w:rsidR="00883846">
          <w:rPr>
            <w:webHidden/>
          </w:rPr>
          <w:tab/>
        </w:r>
        <w:r w:rsidR="00883846">
          <w:rPr>
            <w:webHidden/>
          </w:rPr>
          <w:fldChar w:fldCharType="begin"/>
        </w:r>
        <w:r w:rsidR="00883846">
          <w:rPr>
            <w:webHidden/>
          </w:rPr>
          <w:instrText xml:space="preserve"> PAGEREF _Toc180395379 \h </w:instrText>
        </w:r>
        <w:r w:rsidR="00883846">
          <w:rPr>
            <w:webHidden/>
          </w:rPr>
        </w:r>
        <w:r w:rsidR="00883846">
          <w:rPr>
            <w:webHidden/>
          </w:rPr>
          <w:fldChar w:fldCharType="separate"/>
        </w:r>
        <w:r w:rsidR="00883846">
          <w:rPr>
            <w:webHidden/>
          </w:rPr>
          <w:t>202</w:t>
        </w:r>
        <w:r w:rsidR="00883846">
          <w:rPr>
            <w:webHidden/>
          </w:rPr>
          <w:fldChar w:fldCharType="end"/>
        </w:r>
      </w:hyperlink>
    </w:p>
    <w:p w14:paraId="6B3AE807" w14:textId="272B759D" w:rsidR="00883846" w:rsidRDefault="00D8396B">
      <w:pPr>
        <w:pStyle w:val="1ff"/>
        <w:rPr>
          <w:rFonts w:asciiTheme="minorHAnsi" w:eastAsiaTheme="minorEastAsia" w:hAnsiTheme="minorHAnsi" w:cstheme="minorBidi"/>
          <w:bCs w:val="0"/>
          <w:sz w:val="22"/>
          <w:szCs w:val="22"/>
        </w:rPr>
      </w:pPr>
      <w:hyperlink w:anchor="_Toc180395380" w:history="1">
        <w:r w:rsidR="00883846" w:rsidRPr="00CD3173">
          <w:rPr>
            <w:rStyle w:val="af2"/>
            <w:rFonts w:eastAsia="SimSun"/>
            <w:caps/>
            <w:lang w:eastAsia="zh-CN"/>
          </w:rPr>
          <w:t>ЗОНЫ СПЕЦИАЛЬНОГО НАЗНАЧЕНИЯ:</w:t>
        </w:r>
        <w:r w:rsidR="00883846">
          <w:rPr>
            <w:webHidden/>
          </w:rPr>
          <w:tab/>
        </w:r>
        <w:r w:rsidR="00883846">
          <w:rPr>
            <w:webHidden/>
          </w:rPr>
          <w:fldChar w:fldCharType="begin"/>
        </w:r>
        <w:r w:rsidR="00883846">
          <w:rPr>
            <w:webHidden/>
          </w:rPr>
          <w:instrText xml:space="preserve"> PAGEREF _Toc180395380 \h </w:instrText>
        </w:r>
        <w:r w:rsidR="00883846">
          <w:rPr>
            <w:webHidden/>
          </w:rPr>
        </w:r>
        <w:r w:rsidR="00883846">
          <w:rPr>
            <w:webHidden/>
          </w:rPr>
          <w:fldChar w:fldCharType="separate"/>
        </w:r>
        <w:r w:rsidR="00883846">
          <w:rPr>
            <w:webHidden/>
          </w:rPr>
          <w:t>209</w:t>
        </w:r>
        <w:r w:rsidR="00883846">
          <w:rPr>
            <w:webHidden/>
          </w:rPr>
          <w:fldChar w:fldCharType="end"/>
        </w:r>
      </w:hyperlink>
    </w:p>
    <w:p w14:paraId="4DE44C21" w14:textId="5492DB1D" w:rsidR="00883846" w:rsidRDefault="00D8396B">
      <w:pPr>
        <w:pStyle w:val="1ff"/>
        <w:rPr>
          <w:rFonts w:asciiTheme="minorHAnsi" w:eastAsiaTheme="minorEastAsia" w:hAnsiTheme="minorHAnsi" w:cstheme="minorBidi"/>
          <w:bCs w:val="0"/>
          <w:sz w:val="22"/>
          <w:szCs w:val="22"/>
        </w:rPr>
      </w:pPr>
      <w:hyperlink w:anchor="_Toc180395381" w:history="1">
        <w:r w:rsidR="00883846" w:rsidRPr="00CD3173">
          <w:rPr>
            <w:rStyle w:val="af2"/>
            <w:rFonts w:eastAsia="SimSun"/>
            <w:lang w:eastAsia="zh-CN"/>
          </w:rPr>
          <w:t>ОС1. Зона озеленённых территорий специального назначения.</w:t>
        </w:r>
        <w:r w:rsidR="00883846">
          <w:rPr>
            <w:webHidden/>
          </w:rPr>
          <w:tab/>
        </w:r>
        <w:r w:rsidR="00883846">
          <w:rPr>
            <w:webHidden/>
          </w:rPr>
          <w:fldChar w:fldCharType="begin"/>
        </w:r>
        <w:r w:rsidR="00883846">
          <w:rPr>
            <w:webHidden/>
          </w:rPr>
          <w:instrText xml:space="preserve"> PAGEREF _Toc180395381 \h </w:instrText>
        </w:r>
        <w:r w:rsidR="00883846">
          <w:rPr>
            <w:webHidden/>
          </w:rPr>
        </w:r>
        <w:r w:rsidR="00883846">
          <w:rPr>
            <w:webHidden/>
          </w:rPr>
          <w:fldChar w:fldCharType="separate"/>
        </w:r>
        <w:r w:rsidR="00883846">
          <w:rPr>
            <w:webHidden/>
          </w:rPr>
          <w:t>209</w:t>
        </w:r>
        <w:r w:rsidR="00883846">
          <w:rPr>
            <w:webHidden/>
          </w:rPr>
          <w:fldChar w:fldCharType="end"/>
        </w:r>
      </w:hyperlink>
    </w:p>
    <w:p w14:paraId="4A4963EE" w14:textId="071C699C" w:rsidR="00883846" w:rsidRDefault="00D8396B">
      <w:pPr>
        <w:pStyle w:val="1ff"/>
        <w:rPr>
          <w:rFonts w:asciiTheme="minorHAnsi" w:eastAsiaTheme="minorEastAsia" w:hAnsiTheme="minorHAnsi" w:cstheme="minorBidi"/>
          <w:bCs w:val="0"/>
          <w:sz w:val="22"/>
          <w:szCs w:val="22"/>
        </w:rPr>
      </w:pPr>
      <w:hyperlink w:anchor="_Toc180395382" w:history="1">
        <w:r w:rsidR="00883846" w:rsidRPr="00CD3173">
          <w:rPr>
            <w:rStyle w:val="af2"/>
            <w:rFonts w:eastAsia="SimSun"/>
            <w:lang w:eastAsia="zh-CN"/>
          </w:rPr>
          <w:t>К1. Зона ритуальной деятельности</w:t>
        </w:r>
        <w:r w:rsidR="00883846">
          <w:rPr>
            <w:webHidden/>
          </w:rPr>
          <w:tab/>
        </w:r>
        <w:r w:rsidR="00883846">
          <w:rPr>
            <w:webHidden/>
          </w:rPr>
          <w:fldChar w:fldCharType="begin"/>
        </w:r>
        <w:r w:rsidR="00883846">
          <w:rPr>
            <w:webHidden/>
          </w:rPr>
          <w:instrText xml:space="preserve"> PAGEREF _Toc180395382 \h </w:instrText>
        </w:r>
        <w:r w:rsidR="00883846">
          <w:rPr>
            <w:webHidden/>
          </w:rPr>
        </w:r>
        <w:r w:rsidR="00883846">
          <w:rPr>
            <w:webHidden/>
          </w:rPr>
          <w:fldChar w:fldCharType="separate"/>
        </w:r>
        <w:r w:rsidR="00883846">
          <w:rPr>
            <w:webHidden/>
          </w:rPr>
          <w:t>210</w:t>
        </w:r>
        <w:r w:rsidR="00883846">
          <w:rPr>
            <w:webHidden/>
          </w:rPr>
          <w:fldChar w:fldCharType="end"/>
        </w:r>
      </w:hyperlink>
    </w:p>
    <w:p w14:paraId="7C8B8869" w14:textId="15F86D09" w:rsidR="00883846" w:rsidRDefault="00D8396B">
      <w:pPr>
        <w:pStyle w:val="1ff"/>
        <w:rPr>
          <w:rFonts w:asciiTheme="minorHAnsi" w:eastAsiaTheme="minorEastAsia" w:hAnsiTheme="minorHAnsi" w:cstheme="minorBidi"/>
          <w:bCs w:val="0"/>
          <w:sz w:val="22"/>
          <w:szCs w:val="22"/>
        </w:rPr>
      </w:pPr>
      <w:hyperlink w:anchor="_Toc180395383" w:history="1">
        <w:r w:rsidR="00883846" w:rsidRPr="00CD3173">
          <w:rPr>
            <w:rStyle w:val="af2"/>
            <w:b/>
          </w:rPr>
          <w:t>Требования к зданиям, сооружениям и объектам социальной инфраструктуры</w:t>
        </w:r>
        <w:r w:rsidR="00883846">
          <w:rPr>
            <w:webHidden/>
          </w:rPr>
          <w:tab/>
        </w:r>
        <w:r w:rsidR="00883846">
          <w:rPr>
            <w:webHidden/>
          </w:rPr>
          <w:fldChar w:fldCharType="begin"/>
        </w:r>
        <w:r w:rsidR="00883846">
          <w:rPr>
            <w:webHidden/>
          </w:rPr>
          <w:instrText xml:space="preserve"> PAGEREF _Toc180395383 \h </w:instrText>
        </w:r>
        <w:r w:rsidR="00883846">
          <w:rPr>
            <w:webHidden/>
          </w:rPr>
        </w:r>
        <w:r w:rsidR="00883846">
          <w:rPr>
            <w:webHidden/>
          </w:rPr>
          <w:fldChar w:fldCharType="separate"/>
        </w:r>
        <w:r w:rsidR="00883846">
          <w:rPr>
            <w:webHidden/>
          </w:rPr>
          <w:t>213</w:t>
        </w:r>
        <w:r w:rsidR="00883846">
          <w:rPr>
            <w:webHidden/>
          </w:rPr>
          <w:fldChar w:fldCharType="end"/>
        </w:r>
      </w:hyperlink>
    </w:p>
    <w:p w14:paraId="0FFD1404" w14:textId="6DCCAEA9" w:rsidR="00883846" w:rsidRDefault="00D8396B">
      <w:pPr>
        <w:pStyle w:val="72"/>
        <w:rPr>
          <w:rFonts w:asciiTheme="minorHAnsi" w:eastAsiaTheme="minorEastAsia" w:hAnsiTheme="minorHAnsi" w:cstheme="minorBidi"/>
          <w:sz w:val="22"/>
          <w:szCs w:val="22"/>
          <w:lang w:val="ru-RU" w:eastAsia="ru-RU"/>
        </w:rPr>
      </w:pPr>
      <w:hyperlink w:anchor="_Toc180395384" w:history="1">
        <w:r w:rsidR="00883846" w:rsidRPr="00CD3173">
          <w:rPr>
            <w:rStyle w:val="af2"/>
          </w:rPr>
          <w:t>Статья 49. Описание ограничений по условиям охраны объектов культурного наследия</w:t>
        </w:r>
        <w:r w:rsidR="00883846">
          <w:rPr>
            <w:webHidden/>
          </w:rPr>
          <w:tab/>
        </w:r>
        <w:r w:rsidR="00883846">
          <w:rPr>
            <w:webHidden/>
          </w:rPr>
          <w:fldChar w:fldCharType="begin"/>
        </w:r>
        <w:r w:rsidR="00883846">
          <w:rPr>
            <w:webHidden/>
          </w:rPr>
          <w:instrText xml:space="preserve"> PAGEREF _Toc180395384 \h </w:instrText>
        </w:r>
        <w:r w:rsidR="00883846">
          <w:rPr>
            <w:webHidden/>
          </w:rPr>
        </w:r>
        <w:r w:rsidR="00883846">
          <w:rPr>
            <w:webHidden/>
          </w:rPr>
          <w:fldChar w:fldCharType="separate"/>
        </w:r>
        <w:r w:rsidR="00883846">
          <w:rPr>
            <w:webHidden/>
          </w:rPr>
          <w:t>215</w:t>
        </w:r>
        <w:r w:rsidR="00883846">
          <w:rPr>
            <w:webHidden/>
          </w:rPr>
          <w:fldChar w:fldCharType="end"/>
        </w:r>
      </w:hyperlink>
    </w:p>
    <w:p w14:paraId="7AF59845" w14:textId="566BC8DC" w:rsidR="00883846" w:rsidRDefault="00D8396B">
      <w:pPr>
        <w:pStyle w:val="72"/>
        <w:rPr>
          <w:rFonts w:asciiTheme="minorHAnsi" w:eastAsiaTheme="minorEastAsia" w:hAnsiTheme="minorHAnsi" w:cstheme="minorBidi"/>
          <w:sz w:val="22"/>
          <w:szCs w:val="22"/>
          <w:lang w:val="ru-RU" w:eastAsia="ru-RU"/>
        </w:rPr>
      </w:pPr>
      <w:hyperlink w:anchor="_Toc180395385" w:history="1">
        <w:r w:rsidR="00883846" w:rsidRPr="00CD3173">
          <w:rPr>
            <w:rStyle w:val="af2"/>
          </w:rPr>
          <w:t>Статья 50. Описание ограничений по экологическим и санитарно-эпидемиологическим условиям</w:t>
        </w:r>
        <w:r w:rsidR="00883846">
          <w:rPr>
            <w:webHidden/>
          </w:rPr>
          <w:tab/>
        </w:r>
        <w:r w:rsidR="00883846">
          <w:rPr>
            <w:webHidden/>
          </w:rPr>
          <w:fldChar w:fldCharType="begin"/>
        </w:r>
        <w:r w:rsidR="00883846">
          <w:rPr>
            <w:webHidden/>
          </w:rPr>
          <w:instrText xml:space="preserve"> PAGEREF _Toc180395385 \h </w:instrText>
        </w:r>
        <w:r w:rsidR="00883846">
          <w:rPr>
            <w:webHidden/>
          </w:rPr>
        </w:r>
        <w:r w:rsidR="00883846">
          <w:rPr>
            <w:webHidden/>
          </w:rPr>
          <w:fldChar w:fldCharType="separate"/>
        </w:r>
        <w:r w:rsidR="00883846">
          <w:rPr>
            <w:webHidden/>
          </w:rPr>
          <w:t>222</w:t>
        </w:r>
        <w:r w:rsidR="00883846">
          <w:rPr>
            <w:webHidden/>
          </w:rPr>
          <w:fldChar w:fldCharType="end"/>
        </w:r>
      </w:hyperlink>
    </w:p>
    <w:p w14:paraId="3ADF7F76" w14:textId="2A7AA674" w:rsidR="00883846" w:rsidRDefault="00D8396B">
      <w:pPr>
        <w:pStyle w:val="72"/>
        <w:rPr>
          <w:rFonts w:asciiTheme="minorHAnsi" w:eastAsiaTheme="minorEastAsia" w:hAnsiTheme="minorHAnsi" w:cstheme="minorBidi"/>
          <w:sz w:val="22"/>
          <w:szCs w:val="22"/>
          <w:lang w:val="ru-RU" w:eastAsia="ru-RU"/>
        </w:rPr>
      </w:pPr>
      <w:hyperlink w:anchor="_Toc180395386" w:history="1">
        <w:r w:rsidR="00883846" w:rsidRPr="00CD3173">
          <w:rPr>
            <w:rStyle w:val="af2"/>
          </w:rPr>
          <w:t>Статья 51. Иные ограничения использования земельных участков и объектов капитального строительства</w:t>
        </w:r>
        <w:r w:rsidR="00883846">
          <w:rPr>
            <w:webHidden/>
          </w:rPr>
          <w:tab/>
        </w:r>
        <w:r w:rsidR="00883846">
          <w:rPr>
            <w:webHidden/>
          </w:rPr>
          <w:fldChar w:fldCharType="begin"/>
        </w:r>
        <w:r w:rsidR="00883846">
          <w:rPr>
            <w:webHidden/>
          </w:rPr>
          <w:instrText xml:space="preserve"> PAGEREF _Toc180395386 \h </w:instrText>
        </w:r>
        <w:r w:rsidR="00883846">
          <w:rPr>
            <w:webHidden/>
          </w:rPr>
        </w:r>
        <w:r w:rsidR="00883846">
          <w:rPr>
            <w:webHidden/>
          </w:rPr>
          <w:fldChar w:fldCharType="separate"/>
        </w:r>
        <w:r w:rsidR="00883846">
          <w:rPr>
            <w:webHidden/>
          </w:rPr>
          <w:t>228</w:t>
        </w:r>
        <w:r w:rsidR="00883846">
          <w:rPr>
            <w:webHidden/>
          </w:rPr>
          <w:fldChar w:fldCharType="end"/>
        </w:r>
      </w:hyperlink>
    </w:p>
    <w:p w14:paraId="2B299707" w14:textId="2706876F" w:rsidR="00883846" w:rsidRDefault="00D8396B">
      <w:pPr>
        <w:pStyle w:val="72"/>
        <w:rPr>
          <w:rFonts w:asciiTheme="minorHAnsi" w:eastAsiaTheme="minorEastAsia" w:hAnsiTheme="minorHAnsi" w:cstheme="minorBidi"/>
          <w:sz w:val="22"/>
          <w:szCs w:val="22"/>
          <w:lang w:val="ru-RU" w:eastAsia="ru-RU"/>
        </w:rPr>
      </w:pPr>
      <w:hyperlink w:anchor="_Toc180395387" w:history="1">
        <w:r w:rsidR="00883846" w:rsidRPr="00CD3173">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883846">
          <w:rPr>
            <w:webHidden/>
          </w:rPr>
          <w:tab/>
        </w:r>
        <w:r w:rsidR="00883846">
          <w:rPr>
            <w:webHidden/>
          </w:rPr>
          <w:fldChar w:fldCharType="begin"/>
        </w:r>
        <w:r w:rsidR="00883846">
          <w:rPr>
            <w:webHidden/>
          </w:rPr>
          <w:instrText xml:space="preserve"> PAGEREF _Toc180395387 \h </w:instrText>
        </w:r>
        <w:r w:rsidR="00883846">
          <w:rPr>
            <w:webHidden/>
          </w:rPr>
        </w:r>
        <w:r w:rsidR="00883846">
          <w:rPr>
            <w:webHidden/>
          </w:rPr>
          <w:fldChar w:fldCharType="separate"/>
        </w:r>
        <w:r w:rsidR="00883846">
          <w:rPr>
            <w:webHidden/>
          </w:rPr>
          <w:t>231</w:t>
        </w:r>
        <w:r w:rsidR="00883846">
          <w:rPr>
            <w:webHidden/>
          </w:rPr>
          <w:fldChar w:fldCharType="end"/>
        </w:r>
      </w:hyperlink>
    </w:p>
    <w:p w14:paraId="7593B41E" w14:textId="2DA33295" w:rsidR="00883846" w:rsidRDefault="00D8396B">
      <w:pPr>
        <w:pStyle w:val="1ff"/>
        <w:rPr>
          <w:rFonts w:asciiTheme="minorHAnsi" w:eastAsiaTheme="minorEastAsia" w:hAnsiTheme="minorHAnsi" w:cstheme="minorBidi"/>
          <w:bCs w:val="0"/>
          <w:sz w:val="22"/>
          <w:szCs w:val="22"/>
        </w:rPr>
      </w:pPr>
      <w:hyperlink w:anchor="_Toc180395388" w:history="1">
        <w:r w:rsidR="00883846" w:rsidRPr="00CD3173">
          <w:rPr>
            <w:rStyle w:val="af2"/>
            <w:rFonts w:eastAsia="Calibri"/>
          </w:rPr>
          <w:t>1. Расчетные показатели объектов социальной инфраструктуры:</w:t>
        </w:r>
        <w:r w:rsidR="00883846">
          <w:rPr>
            <w:webHidden/>
          </w:rPr>
          <w:tab/>
        </w:r>
        <w:r w:rsidR="00883846">
          <w:rPr>
            <w:webHidden/>
          </w:rPr>
          <w:fldChar w:fldCharType="begin"/>
        </w:r>
        <w:r w:rsidR="00883846">
          <w:rPr>
            <w:webHidden/>
          </w:rPr>
          <w:instrText xml:space="preserve"> PAGEREF _Toc180395388 \h </w:instrText>
        </w:r>
        <w:r w:rsidR="00883846">
          <w:rPr>
            <w:webHidden/>
          </w:rPr>
        </w:r>
        <w:r w:rsidR="00883846">
          <w:rPr>
            <w:webHidden/>
          </w:rPr>
          <w:fldChar w:fldCharType="separate"/>
        </w:r>
        <w:r w:rsidR="00883846">
          <w:rPr>
            <w:webHidden/>
          </w:rPr>
          <w:t>231</w:t>
        </w:r>
        <w:r w:rsidR="00883846">
          <w:rPr>
            <w:webHidden/>
          </w:rPr>
          <w:fldChar w:fldCharType="end"/>
        </w:r>
      </w:hyperlink>
    </w:p>
    <w:p w14:paraId="3E71D52A" w14:textId="6464BF49" w:rsidR="00883846" w:rsidRDefault="00D8396B">
      <w:pPr>
        <w:pStyle w:val="1ff"/>
        <w:rPr>
          <w:rFonts w:asciiTheme="minorHAnsi" w:eastAsiaTheme="minorEastAsia" w:hAnsiTheme="minorHAnsi" w:cstheme="minorBidi"/>
          <w:bCs w:val="0"/>
          <w:sz w:val="22"/>
          <w:szCs w:val="22"/>
        </w:rPr>
      </w:pPr>
      <w:hyperlink w:anchor="_Toc180395389" w:history="1">
        <w:r w:rsidR="00883846" w:rsidRPr="00CD3173">
          <w:rPr>
            <w:rStyle w:val="af2"/>
          </w:rPr>
          <w:t>2. Расчетные показатели объектов коммунальной инфраструктуры.</w:t>
        </w:r>
        <w:r w:rsidR="00883846">
          <w:rPr>
            <w:webHidden/>
          </w:rPr>
          <w:tab/>
        </w:r>
        <w:r w:rsidR="00883846">
          <w:rPr>
            <w:webHidden/>
          </w:rPr>
          <w:fldChar w:fldCharType="begin"/>
        </w:r>
        <w:r w:rsidR="00883846">
          <w:rPr>
            <w:webHidden/>
          </w:rPr>
          <w:instrText xml:space="preserve"> PAGEREF _Toc180395389 \h </w:instrText>
        </w:r>
        <w:r w:rsidR="00883846">
          <w:rPr>
            <w:webHidden/>
          </w:rPr>
        </w:r>
        <w:r w:rsidR="00883846">
          <w:rPr>
            <w:webHidden/>
          </w:rPr>
          <w:fldChar w:fldCharType="separate"/>
        </w:r>
        <w:r w:rsidR="00883846">
          <w:rPr>
            <w:webHidden/>
          </w:rPr>
          <w:t>240</w:t>
        </w:r>
        <w:r w:rsidR="00883846">
          <w:rPr>
            <w:webHidden/>
          </w:rPr>
          <w:fldChar w:fldCharType="end"/>
        </w:r>
      </w:hyperlink>
    </w:p>
    <w:p w14:paraId="300B863F" w14:textId="1E69034C" w:rsidR="00883846" w:rsidRDefault="00D8396B">
      <w:pPr>
        <w:pStyle w:val="1ff"/>
        <w:rPr>
          <w:rFonts w:asciiTheme="minorHAnsi" w:eastAsiaTheme="minorEastAsia" w:hAnsiTheme="minorHAnsi" w:cstheme="minorBidi"/>
          <w:bCs w:val="0"/>
          <w:sz w:val="22"/>
          <w:szCs w:val="22"/>
        </w:rPr>
      </w:pPr>
      <w:hyperlink w:anchor="_Toc180395390" w:history="1">
        <w:r w:rsidR="00883846" w:rsidRPr="00CD3173">
          <w:rPr>
            <w:rStyle w:val="af2"/>
          </w:rPr>
          <w:t>3. Расчетные показатели объектов транспортной инфраструктуры.</w:t>
        </w:r>
        <w:r w:rsidR="00883846">
          <w:rPr>
            <w:webHidden/>
          </w:rPr>
          <w:tab/>
        </w:r>
        <w:r w:rsidR="00883846">
          <w:rPr>
            <w:webHidden/>
          </w:rPr>
          <w:fldChar w:fldCharType="begin"/>
        </w:r>
        <w:r w:rsidR="00883846">
          <w:rPr>
            <w:webHidden/>
          </w:rPr>
          <w:instrText xml:space="preserve"> PAGEREF _Toc180395390 \h </w:instrText>
        </w:r>
        <w:r w:rsidR="00883846">
          <w:rPr>
            <w:webHidden/>
          </w:rPr>
        </w:r>
        <w:r w:rsidR="00883846">
          <w:rPr>
            <w:webHidden/>
          </w:rPr>
          <w:fldChar w:fldCharType="separate"/>
        </w:r>
        <w:r w:rsidR="00883846">
          <w:rPr>
            <w:webHidden/>
          </w:rPr>
          <w:t>240</w:t>
        </w:r>
        <w:r w:rsidR="00883846">
          <w:rPr>
            <w:webHidden/>
          </w:rPr>
          <w:fldChar w:fldCharType="end"/>
        </w:r>
      </w:hyperlink>
    </w:p>
    <w:p w14:paraId="4529FE7F" w14:textId="12714B46" w:rsidR="00883846" w:rsidRDefault="00D8396B">
      <w:pPr>
        <w:pStyle w:val="1ff"/>
        <w:rPr>
          <w:rFonts w:asciiTheme="minorHAnsi" w:eastAsiaTheme="minorEastAsia" w:hAnsiTheme="minorHAnsi" w:cstheme="minorBidi"/>
          <w:bCs w:val="0"/>
          <w:sz w:val="22"/>
          <w:szCs w:val="22"/>
        </w:rPr>
      </w:pPr>
      <w:hyperlink w:anchor="_Toc180395391" w:history="1">
        <w:r w:rsidR="00883846" w:rsidRPr="00CD3173">
          <w:rPr>
            <w:rStyle w:val="af2"/>
            <w:b/>
            <w:lang w:eastAsia="en-US"/>
          </w:rPr>
          <w:t>ЧАСТЬ IV. ЗАКЛЮЧИТЕЛЬНЫЕ ПОЛОЖЕНИЯ</w:t>
        </w:r>
        <w:r w:rsidR="00883846">
          <w:rPr>
            <w:webHidden/>
          </w:rPr>
          <w:tab/>
        </w:r>
        <w:r w:rsidR="00883846">
          <w:rPr>
            <w:webHidden/>
          </w:rPr>
          <w:fldChar w:fldCharType="begin"/>
        </w:r>
        <w:r w:rsidR="00883846">
          <w:rPr>
            <w:webHidden/>
          </w:rPr>
          <w:instrText xml:space="preserve"> PAGEREF _Toc180395391 \h </w:instrText>
        </w:r>
        <w:r w:rsidR="00883846">
          <w:rPr>
            <w:webHidden/>
          </w:rPr>
        </w:r>
        <w:r w:rsidR="00883846">
          <w:rPr>
            <w:webHidden/>
          </w:rPr>
          <w:fldChar w:fldCharType="separate"/>
        </w:r>
        <w:r w:rsidR="00883846">
          <w:rPr>
            <w:webHidden/>
          </w:rPr>
          <w:t>242</w:t>
        </w:r>
        <w:r w:rsidR="00883846">
          <w:rPr>
            <w:webHidden/>
          </w:rPr>
          <w:fldChar w:fldCharType="end"/>
        </w:r>
      </w:hyperlink>
    </w:p>
    <w:p w14:paraId="77151F48" w14:textId="15061BC8" w:rsidR="00883846" w:rsidRDefault="00D8396B">
      <w:pPr>
        <w:pStyle w:val="72"/>
        <w:rPr>
          <w:rFonts w:asciiTheme="minorHAnsi" w:eastAsiaTheme="minorEastAsia" w:hAnsiTheme="minorHAnsi" w:cstheme="minorBidi"/>
          <w:sz w:val="22"/>
          <w:szCs w:val="22"/>
          <w:lang w:val="ru-RU" w:eastAsia="ru-RU"/>
        </w:rPr>
      </w:pPr>
      <w:hyperlink w:anchor="_Toc180395392" w:history="1">
        <w:r w:rsidR="00883846" w:rsidRPr="00CD3173">
          <w:rPr>
            <w:rStyle w:val="af2"/>
          </w:rPr>
          <w:t>Статья 53. Действие настоящих Правил по отношению к ранее возникшим правоотношениям</w:t>
        </w:r>
        <w:r w:rsidR="00883846">
          <w:rPr>
            <w:webHidden/>
          </w:rPr>
          <w:tab/>
        </w:r>
        <w:r w:rsidR="00883846">
          <w:rPr>
            <w:webHidden/>
          </w:rPr>
          <w:fldChar w:fldCharType="begin"/>
        </w:r>
        <w:r w:rsidR="00883846">
          <w:rPr>
            <w:webHidden/>
          </w:rPr>
          <w:instrText xml:space="preserve"> PAGEREF _Toc180395392 \h </w:instrText>
        </w:r>
        <w:r w:rsidR="00883846">
          <w:rPr>
            <w:webHidden/>
          </w:rPr>
        </w:r>
        <w:r w:rsidR="00883846">
          <w:rPr>
            <w:webHidden/>
          </w:rPr>
          <w:fldChar w:fldCharType="separate"/>
        </w:r>
        <w:r w:rsidR="00883846">
          <w:rPr>
            <w:webHidden/>
          </w:rPr>
          <w:t>242</w:t>
        </w:r>
        <w:r w:rsidR="00883846">
          <w:rPr>
            <w:webHidden/>
          </w:rPr>
          <w:fldChar w:fldCharType="end"/>
        </w:r>
      </w:hyperlink>
    </w:p>
    <w:p w14:paraId="005E0280" w14:textId="4183807C" w:rsidR="00883846" w:rsidRDefault="00D8396B">
      <w:pPr>
        <w:pStyle w:val="72"/>
        <w:rPr>
          <w:rFonts w:asciiTheme="minorHAnsi" w:eastAsiaTheme="minorEastAsia" w:hAnsiTheme="minorHAnsi" w:cstheme="minorBidi"/>
          <w:sz w:val="22"/>
          <w:szCs w:val="22"/>
          <w:lang w:val="ru-RU" w:eastAsia="ru-RU"/>
        </w:rPr>
      </w:pPr>
      <w:hyperlink w:anchor="_Toc180395393" w:history="1">
        <w:r w:rsidR="00883846" w:rsidRPr="00CD3173">
          <w:rPr>
            <w:rStyle w:val="af2"/>
          </w:rPr>
          <w:t>Статья 54. Действие настоящих Правил по отношению к градостроительной документации</w:t>
        </w:r>
        <w:r w:rsidR="00883846">
          <w:rPr>
            <w:webHidden/>
          </w:rPr>
          <w:tab/>
        </w:r>
        <w:r w:rsidR="00883846">
          <w:rPr>
            <w:webHidden/>
          </w:rPr>
          <w:fldChar w:fldCharType="begin"/>
        </w:r>
        <w:r w:rsidR="00883846">
          <w:rPr>
            <w:webHidden/>
          </w:rPr>
          <w:instrText xml:space="preserve"> PAGEREF _Toc180395393 \h </w:instrText>
        </w:r>
        <w:r w:rsidR="00883846">
          <w:rPr>
            <w:webHidden/>
          </w:rPr>
        </w:r>
        <w:r w:rsidR="00883846">
          <w:rPr>
            <w:webHidden/>
          </w:rPr>
          <w:fldChar w:fldCharType="separate"/>
        </w:r>
        <w:r w:rsidR="00883846">
          <w:rPr>
            <w:webHidden/>
          </w:rPr>
          <w:t>242</w:t>
        </w:r>
        <w:r w:rsidR="00883846">
          <w:rPr>
            <w:webHidden/>
          </w:rPr>
          <w:fldChar w:fldCharType="end"/>
        </w:r>
      </w:hyperlink>
    </w:p>
    <w:p w14:paraId="1B792053" w14:textId="319286FF"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80395298"/>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80395299"/>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35D101FF" w14:textId="77777777" w:rsidR="00883846" w:rsidRPr="00A7476A" w:rsidRDefault="00883846" w:rsidP="00883846">
      <w:pPr>
        <w:pStyle w:val="7"/>
        <w:ind w:firstLine="0"/>
      </w:pPr>
      <w:bookmarkStart w:id="4" w:name="_Toc180163750"/>
      <w:bookmarkStart w:id="5" w:name="_Toc180395300"/>
      <w:bookmarkStart w:id="6" w:name="_Hlk180163632"/>
      <w:r w:rsidRPr="00A7476A">
        <w:t>Статья 1. Основные понятия, используемые в правилах землепользования и застройки</w:t>
      </w:r>
      <w:bookmarkEnd w:id="4"/>
      <w:bookmarkEnd w:id="5"/>
    </w:p>
    <w:p w14:paraId="2E466C47" w14:textId="77777777" w:rsidR="00883846" w:rsidRPr="00A7476A" w:rsidRDefault="00883846" w:rsidP="00883846">
      <w:pPr>
        <w:keepLines w:val="0"/>
        <w:widowControl w:val="0"/>
        <w:overflowPunct/>
        <w:spacing w:line="240" w:lineRule="auto"/>
        <w:ind w:firstLine="709"/>
        <w:rPr>
          <w:i/>
          <w:sz w:val="24"/>
          <w:szCs w:val="24"/>
        </w:rPr>
      </w:pPr>
    </w:p>
    <w:p w14:paraId="5EB4B50F" w14:textId="017D2A15"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Понятия, используемые в правилах землепользования и застройки </w:t>
      </w:r>
      <w:r>
        <w:rPr>
          <w:sz w:val="24"/>
          <w:szCs w:val="24"/>
        </w:rPr>
        <w:t xml:space="preserve">Ленинского </w:t>
      </w:r>
      <w:r w:rsidRPr="00A7476A">
        <w:rPr>
          <w:sz w:val="24"/>
          <w:szCs w:val="24"/>
        </w:rPr>
        <w:t xml:space="preserve">сельского поселения </w:t>
      </w:r>
      <w:r>
        <w:rPr>
          <w:sz w:val="24"/>
          <w:szCs w:val="24"/>
        </w:rPr>
        <w:t>Усть-Лабинского</w:t>
      </w:r>
      <w:r w:rsidRPr="00A7476A">
        <w:rPr>
          <w:sz w:val="24"/>
          <w:szCs w:val="24"/>
        </w:rPr>
        <w:t xml:space="preserve"> района Краснодарского края (далее Правила), применяются в следующем значении:</w:t>
      </w:r>
    </w:p>
    <w:p w14:paraId="5592F569" w14:textId="77777777" w:rsidR="00883846" w:rsidRPr="00A7476A" w:rsidRDefault="00883846" w:rsidP="00883846">
      <w:pPr>
        <w:keepLines w:val="0"/>
        <w:widowControl w:val="0"/>
        <w:overflowPunct/>
        <w:spacing w:line="240" w:lineRule="auto"/>
        <w:ind w:firstLine="709"/>
        <w:rPr>
          <w:sz w:val="24"/>
          <w:szCs w:val="24"/>
        </w:rPr>
      </w:pPr>
      <w:bookmarkStart w:id="7"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01DDABBE"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30124F66"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497CB873"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50BCEDB1"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7AF777F0"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местного самоуправления самостоятельно;</w:t>
      </w:r>
    </w:p>
    <w:p w14:paraId="02C12DD3"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4807A00A" w14:textId="77777777" w:rsidR="00883846" w:rsidRPr="00A7476A" w:rsidRDefault="00883846" w:rsidP="00883846">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679375CD" w14:textId="77777777" w:rsidR="00883846" w:rsidRPr="00A7476A" w:rsidRDefault="00883846" w:rsidP="00883846">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Pr="00A7476A">
        <w:rPr>
          <w:sz w:val="24"/>
          <w:szCs w:val="24"/>
        </w:rPr>
        <w:t>;</w:t>
      </w:r>
    </w:p>
    <w:p w14:paraId="1F1B25F9"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6F8C7588"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14:paraId="7A85C575"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p>
    <w:p w14:paraId="78F51ECC" w14:textId="77777777" w:rsidR="00883846" w:rsidRPr="00A7476A" w:rsidRDefault="00883846" w:rsidP="00883846">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EAB7DB4"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44025D7F"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9C9BBC3"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3B34ED86"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788904AB" w14:textId="77777777" w:rsidR="00883846" w:rsidRPr="00A7476A" w:rsidRDefault="00883846" w:rsidP="00883846">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B850FE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p>
    <w:p w14:paraId="7ABFED73" w14:textId="77777777" w:rsidR="00883846" w:rsidRPr="00A7476A" w:rsidRDefault="00883846" w:rsidP="00883846">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14:paraId="3005617E"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5979FD68"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37FB686E"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42E22225"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7844CBA4"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14:paraId="0245497E"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37212471"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0D7FC95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7A5BC141"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2D11D2BA"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1FCDE3A4"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38A2DBA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5AD15DAC"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2D037EAE"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7A1FA1F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зон санитарной охраны источников питьевого водоснабжения в составе трёх поясов</w:t>
      </w:r>
      <w:r w:rsidRPr="00A7476A">
        <w:rPr>
          <w:sz w:val="24"/>
          <w:szCs w:val="24"/>
        </w:rPr>
        <w:t>:</w:t>
      </w:r>
    </w:p>
    <w:p w14:paraId="2A9568E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Pr>
          <w:sz w:val="24"/>
          <w:szCs w:val="24"/>
        </w:rPr>
        <w:t xml:space="preserve">- </w:t>
      </w:r>
      <w:r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Pr="00A7476A">
        <w:rPr>
          <w:sz w:val="24"/>
          <w:szCs w:val="24"/>
        </w:rPr>
        <w:t>;</w:t>
      </w:r>
    </w:p>
    <w:p w14:paraId="40E56C29"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Границы зоны II</w:t>
      </w:r>
      <w:r>
        <w:rPr>
          <w:sz w:val="24"/>
          <w:szCs w:val="24"/>
        </w:rPr>
        <w:t xml:space="preserve"> и </w:t>
      </w:r>
      <w:r>
        <w:rPr>
          <w:sz w:val="24"/>
          <w:szCs w:val="24"/>
          <w:lang w:val="en-US"/>
        </w:rPr>
        <w:t>III</w:t>
      </w:r>
      <w:r w:rsidRPr="00A7476A">
        <w:rPr>
          <w:sz w:val="24"/>
          <w:szCs w:val="24"/>
        </w:rPr>
        <w:t xml:space="preserve"> пояс</w:t>
      </w:r>
      <w:r>
        <w:rPr>
          <w:sz w:val="24"/>
          <w:szCs w:val="24"/>
        </w:rPr>
        <w:t>ов</w:t>
      </w:r>
      <w:r w:rsidRPr="00A7476A">
        <w:rPr>
          <w:sz w:val="24"/>
          <w:szCs w:val="24"/>
        </w:rPr>
        <w:t xml:space="preserve"> санитарной охраны </w:t>
      </w:r>
      <w:r w:rsidRPr="0088643F">
        <w:rPr>
          <w:sz w:val="24"/>
          <w:szCs w:val="24"/>
        </w:rPr>
        <w:t xml:space="preserve">включают территорию, предназначенную для предупреждения загрязнения </w:t>
      </w:r>
      <w:r>
        <w:rPr>
          <w:sz w:val="24"/>
          <w:szCs w:val="24"/>
        </w:rPr>
        <w:t>водоносного пласта</w:t>
      </w:r>
      <w:r w:rsidRPr="0088643F">
        <w:rPr>
          <w:sz w:val="24"/>
          <w:szCs w:val="24"/>
        </w:rPr>
        <w:t xml:space="preserve"> источников водоснабжения</w:t>
      </w:r>
      <w:r>
        <w:rPr>
          <w:sz w:val="24"/>
          <w:szCs w:val="24"/>
        </w:rPr>
        <w:t xml:space="preserve"> </w:t>
      </w:r>
      <w:r w:rsidRPr="0088643F">
        <w:rPr>
          <w:sz w:val="24"/>
          <w:szCs w:val="24"/>
        </w:rPr>
        <w:t>от химических</w:t>
      </w:r>
      <w:r>
        <w:rPr>
          <w:sz w:val="24"/>
          <w:szCs w:val="24"/>
        </w:rPr>
        <w:t>, бактериологических и иных</w:t>
      </w:r>
      <w:r w:rsidRPr="0088643F">
        <w:rPr>
          <w:sz w:val="24"/>
          <w:szCs w:val="24"/>
        </w:rPr>
        <w:t xml:space="preserve"> загрязнений</w:t>
      </w:r>
      <w:r>
        <w:rPr>
          <w:sz w:val="24"/>
          <w:szCs w:val="24"/>
        </w:rPr>
        <w:t>.</w:t>
      </w:r>
    </w:p>
    <w:p w14:paraId="3C73345D"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2AACBAF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3F8D4DC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14:paraId="2AEDA00A"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Территориальные зоны</w:t>
      </w:r>
      <w:r w:rsidRPr="00A7476A">
        <w:rPr>
          <w:sz w:val="24"/>
          <w:szCs w:val="24"/>
        </w:rPr>
        <w:t xml:space="preserve"> - зоны, для которых в Правилах определены границы и установлены градостроительные регламенты;</w:t>
      </w:r>
    </w:p>
    <w:p w14:paraId="792163D0"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10FF2E02" w14:textId="77777777" w:rsidR="00883846" w:rsidRDefault="00883846" w:rsidP="00883846">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2894B78E" w14:textId="77777777" w:rsidR="00883846" w:rsidRDefault="00883846" w:rsidP="00883846">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6C52783B" w14:textId="77777777" w:rsidR="00883846" w:rsidRPr="007928DC" w:rsidRDefault="00883846" w:rsidP="00883846">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32DB71BC" w14:textId="77777777" w:rsidR="00883846" w:rsidRPr="007928DC" w:rsidRDefault="00883846" w:rsidP="00883846">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27A70E58" w14:textId="77777777" w:rsidR="00883846" w:rsidRPr="007928DC" w:rsidRDefault="00883846" w:rsidP="00883846">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4EDDFFAA" w14:textId="77777777" w:rsidR="00883846" w:rsidRPr="007928DC" w:rsidRDefault="00883846" w:rsidP="00883846">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35A5F15A" w14:textId="77777777" w:rsidR="00883846" w:rsidRDefault="00883846" w:rsidP="00883846">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3A28E64F"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Благоустройство территории</w:t>
      </w:r>
      <w:r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E182BA8"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14:paraId="104FA666" w14:textId="77777777" w:rsidR="00883846" w:rsidRPr="00A7476A" w:rsidRDefault="00883846" w:rsidP="00883846">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5AAF4CC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14:paraId="12215134"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2334E261" w14:textId="77777777" w:rsidR="00883846" w:rsidRPr="00A7476A" w:rsidRDefault="00883846" w:rsidP="0088384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3EDD5657"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4C461CCC" w14:textId="77777777" w:rsidR="00883846" w:rsidRPr="00186DB8" w:rsidRDefault="00883846" w:rsidP="00883846">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38CBAC1B"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всей площади участка (в процентах);</w:t>
      </w:r>
    </w:p>
    <w:p w14:paraId="78965428"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отношение площади всех этажей зданий и сооружений к площади участка;</w:t>
      </w:r>
    </w:p>
    <w:p w14:paraId="3A278642" w14:textId="77777777" w:rsidR="00883846" w:rsidRDefault="00883846" w:rsidP="00883846">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956520B" w14:textId="77777777" w:rsidR="00883846" w:rsidRPr="00A7476A" w:rsidRDefault="00883846" w:rsidP="00883846">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F962F1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5F993695"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3CFD8EF"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27C20465"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592F59AD"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Pr="00A7476A">
        <w:rPr>
          <w:sz w:val="24"/>
          <w:szCs w:val="24"/>
        </w:rPr>
        <w:t>;</w:t>
      </w:r>
    </w:p>
    <w:p w14:paraId="08902A87" w14:textId="77777777" w:rsidR="00883846" w:rsidRDefault="00883846" w:rsidP="00883846">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1DBC2701"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56312069"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35B54E30"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объектов капитального строительства);</w:t>
      </w:r>
    </w:p>
    <w:p w14:paraId="07854C73" w14:textId="77777777" w:rsidR="00883846" w:rsidRPr="00A7476A" w:rsidRDefault="00883846" w:rsidP="00883846">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1FD2966B"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6CE15B03"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1C6D819F"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30126A3C"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4D823F7C"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18CA6106"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14:paraId="26F8E904"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360FFD05"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1E6A75FF"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(далее Градостроительный кодекс)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53D6E8E" w14:textId="77777777" w:rsidR="00883846" w:rsidRPr="000C3A9B" w:rsidRDefault="00883846" w:rsidP="00883846">
      <w:pPr>
        <w:keepLines w:val="0"/>
        <w:widowControl w:val="0"/>
        <w:overflowPunct/>
        <w:spacing w:line="240" w:lineRule="auto"/>
        <w:ind w:firstLine="709"/>
        <w:rPr>
          <w:sz w:val="24"/>
          <w:szCs w:val="24"/>
        </w:rPr>
      </w:pPr>
      <w:r w:rsidRPr="000C3A9B">
        <w:rPr>
          <w:b/>
          <w:bCs/>
          <w:sz w:val="24"/>
          <w:szCs w:val="24"/>
        </w:rPr>
        <w:t>Объекты регионального значения</w:t>
      </w:r>
      <w:r w:rsidRPr="000C3A9B">
        <w:rPr>
          <w:sz w:val="24"/>
          <w:szCs w:val="24"/>
        </w:rPr>
        <w:t xml:space="preserve"> - объекты капитального строительства, иные </w:t>
      </w:r>
      <w:r w:rsidRPr="000C3A9B">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Краснодарского края;</w:t>
      </w:r>
    </w:p>
    <w:p w14:paraId="50C74342"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определяются законом Краснодарского края;</w:t>
      </w:r>
    </w:p>
    <w:p w14:paraId="076C169E"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Технический заказчик</w:t>
      </w:r>
      <w:r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58AC647E"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68981F58"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2EF7708D"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65A5952E" w14:textId="77777777" w:rsidR="00883846" w:rsidRPr="00E56B1D" w:rsidRDefault="00883846" w:rsidP="00883846">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C58FC40"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1CD1E45D"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инфраструктуры местного значения;</w:t>
      </w:r>
    </w:p>
    <w:p w14:paraId="3B3297B5"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1EF2BF04" w14:textId="77777777" w:rsidR="00883846" w:rsidRPr="00A7476A" w:rsidRDefault="00883846" w:rsidP="0088384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196C222"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w:t>
      </w:r>
      <w:r>
        <w:rPr>
          <w:sz w:val="24"/>
          <w:szCs w:val="24"/>
        </w:rPr>
        <w:t>исполнительным органом</w:t>
      </w:r>
      <w:r w:rsidRPr="00A7476A">
        <w:rPr>
          <w:sz w:val="24"/>
          <w:szCs w:val="24"/>
        </w:rPr>
        <w:t>;</w:t>
      </w:r>
    </w:p>
    <w:p w14:paraId="6FA28FB4"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структурный элемент жилой застройки;</w:t>
      </w:r>
    </w:p>
    <w:p w14:paraId="4A6FE82C"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структурный элемент селитебной территории;</w:t>
      </w:r>
    </w:p>
    <w:p w14:paraId="422ABC85"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7C8F20AA"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19E51E9C"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p>
    <w:p w14:paraId="05D3FC1A" w14:textId="77777777" w:rsidR="00883846" w:rsidRPr="00E56B1D" w:rsidRDefault="00883846" w:rsidP="00883846">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307B121E" w14:textId="77777777" w:rsidR="00883846" w:rsidRPr="00E56B1D" w:rsidRDefault="00883846" w:rsidP="00883846">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7C72C3DD"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 </w:t>
      </w:r>
    </w:p>
    <w:p w14:paraId="59D0F39D"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401EB17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галерею не менее чем на две лестницы;</w:t>
      </w:r>
    </w:p>
    <w:p w14:paraId="748AFD7E"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коридор не менее чем на две лестницы;</w:t>
      </w:r>
    </w:p>
    <w:p w14:paraId="132BADC2"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жилой блокированной застройки) -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p>
    <w:p w14:paraId="0DB59D02"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Дом блокированной застройки</w:t>
      </w:r>
      <w:r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B550BAE"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58ADBD4B" w14:textId="77777777" w:rsidR="00883846" w:rsidRDefault="00883846" w:rsidP="00883846">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1C43D119" w14:textId="77777777" w:rsidR="00883846" w:rsidRDefault="00883846" w:rsidP="00883846">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70B9604E" w14:textId="77777777" w:rsidR="00883846" w:rsidRDefault="00883846" w:rsidP="00883846">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2B08155" w14:textId="77777777" w:rsidR="00883846" w:rsidRDefault="00883846" w:rsidP="00883846">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185E4A10" w14:textId="77777777" w:rsidR="00883846" w:rsidRDefault="00883846" w:rsidP="00883846">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744BF36B" w14:textId="77777777" w:rsidR="00883846" w:rsidRDefault="00883846" w:rsidP="00883846">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20C64523" w14:textId="77777777" w:rsidR="00883846" w:rsidRPr="00E56B1D" w:rsidRDefault="00883846" w:rsidP="00883846">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71570D8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и имеющий приквартирный участок;</w:t>
      </w:r>
    </w:p>
    <w:p w14:paraId="33AEEEA0"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него;</w:t>
      </w:r>
    </w:p>
    <w:p w14:paraId="59055042"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BE4CF8A"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ниже планировочной отметки земли;</w:t>
      </w:r>
    </w:p>
    <w:p w14:paraId="53FAB99F"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отметки земли на всю высоту помещений;</w:t>
      </w:r>
    </w:p>
    <w:p w14:paraId="54AFF675"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Pr="00E313F6">
        <w:rPr>
          <w:sz w:val="24"/>
          <w:szCs w:val="24"/>
        </w:rPr>
        <w:t>нижний надземный этаж, доступный для входа с прилегающей территории</w:t>
      </w:r>
      <w:r w:rsidRPr="00A7476A">
        <w:rPr>
          <w:sz w:val="24"/>
          <w:szCs w:val="24"/>
        </w:rPr>
        <w:t>;</w:t>
      </w:r>
    </w:p>
    <w:p w14:paraId="7D8EBD58"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 помещений;</w:t>
      </w:r>
    </w:p>
    <w:p w14:paraId="6802C6D0"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помещений или первый подземный этаж;</w:t>
      </w:r>
    </w:p>
    <w:p w14:paraId="4D91FE7E"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74DCF4F2"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5BADEB90" w14:textId="77777777" w:rsidR="00883846" w:rsidRDefault="00883846" w:rsidP="00883846">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3A32D2B2" w14:textId="77777777" w:rsidR="00883846" w:rsidRDefault="00883846" w:rsidP="00883846">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4AC9D945" w14:textId="77777777" w:rsidR="00883846" w:rsidRPr="00A7476A" w:rsidRDefault="00883846" w:rsidP="00883846">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3CA10768"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границе земли и отмостки здания;</w:t>
      </w:r>
    </w:p>
    <w:p w14:paraId="08A5E45F"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5F36BDD7"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w:t>
      </w:r>
    </w:p>
    <w:p w14:paraId="521DDD30"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5EBB4C7C"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хозяйственной и иной деятельности;</w:t>
      </w:r>
    </w:p>
    <w:p w14:paraId="527206EA"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7B801EFD"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D31C3E5"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79352F49"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0863F08B"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Сервитут</w:t>
      </w:r>
      <w:r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7D0FC30F"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60BB09FD"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027B0C5A" w14:textId="77777777" w:rsidR="00883846" w:rsidRDefault="00883846" w:rsidP="00883846">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45957937" w14:textId="77777777" w:rsidR="00883846" w:rsidRPr="00E313F6" w:rsidRDefault="00883846" w:rsidP="00883846">
      <w:pPr>
        <w:keepLines w:val="0"/>
        <w:widowControl w:val="0"/>
        <w:overflowPunct/>
        <w:spacing w:line="240" w:lineRule="auto"/>
        <w:ind w:firstLine="709"/>
        <w:rPr>
          <w:sz w:val="24"/>
          <w:szCs w:val="24"/>
        </w:rPr>
      </w:pPr>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p w14:paraId="12580662"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55F98816"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60E68D74" w14:textId="77777777" w:rsidR="00883846" w:rsidRDefault="00883846" w:rsidP="00883846">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07CD96B3" w14:textId="77777777" w:rsidR="00883846" w:rsidRPr="00A7476A" w:rsidRDefault="00883846" w:rsidP="00883846">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751B18A8"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2B8DD7BF"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гаражи-стоянки, гаражные комплексы);</w:t>
      </w:r>
    </w:p>
    <w:p w14:paraId="7B9A97D2"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74BF4088"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на платной основе или без взимания платы по решению собственника или иного владельца автомобильной дороги, собственника земельного участка;</w:t>
      </w:r>
    </w:p>
    <w:p w14:paraId="681B9B50"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06223A49"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A22BD69"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51C95C81"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34EEA844"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42BA05A8"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p w14:paraId="7577C669"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0F0395D2" w14:textId="77777777" w:rsidR="00883846" w:rsidRPr="00A7476A" w:rsidRDefault="00883846" w:rsidP="00883846">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7"/>
    <w:p w14:paraId="17974D84" w14:textId="77777777" w:rsidR="00883846" w:rsidRPr="00A7476A" w:rsidRDefault="00883846" w:rsidP="00883846">
      <w:pPr>
        <w:keepLines w:val="0"/>
        <w:widowControl w:val="0"/>
        <w:overflowPunct/>
        <w:spacing w:line="240" w:lineRule="auto"/>
        <w:ind w:firstLine="709"/>
        <w:rPr>
          <w:i/>
          <w:sz w:val="24"/>
          <w:szCs w:val="24"/>
        </w:rPr>
      </w:pPr>
    </w:p>
    <w:p w14:paraId="22858B95" w14:textId="77777777" w:rsidR="00883846" w:rsidRPr="00A7476A" w:rsidRDefault="00883846" w:rsidP="00883846">
      <w:pPr>
        <w:pStyle w:val="7"/>
        <w:spacing w:line="240" w:lineRule="auto"/>
        <w:ind w:firstLine="0"/>
      </w:pPr>
      <w:bookmarkStart w:id="8" w:name="_Toc180163751"/>
      <w:bookmarkStart w:id="9" w:name="_Toc180395301"/>
      <w:r w:rsidRPr="00A7476A">
        <w:t>Статья 2. Основания введения, назначение и состав Правил</w:t>
      </w:r>
      <w:bookmarkEnd w:id="8"/>
      <w:bookmarkEnd w:id="9"/>
    </w:p>
    <w:p w14:paraId="7848A9AB" w14:textId="77777777" w:rsidR="00883846" w:rsidRPr="00A7476A" w:rsidRDefault="00883846" w:rsidP="00883846">
      <w:pPr>
        <w:keepLines w:val="0"/>
        <w:widowControl w:val="0"/>
        <w:overflowPunct/>
        <w:spacing w:line="240" w:lineRule="auto"/>
        <w:ind w:firstLine="709"/>
        <w:jc w:val="center"/>
        <w:rPr>
          <w:sz w:val="24"/>
          <w:szCs w:val="24"/>
        </w:rPr>
      </w:pPr>
    </w:p>
    <w:p w14:paraId="16A1FD75" w14:textId="6D8C207F"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Настоящие Правила в соответствии с Градостроительным кодексом, Земельным кодексом Российской Федерации (далее Земельный кодекс) предусматривают в  муниципальном образовании </w:t>
      </w:r>
      <w:r>
        <w:rPr>
          <w:sz w:val="24"/>
          <w:szCs w:val="24"/>
        </w:rPr>
        <w:t>Ленинское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5F85408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160A5344"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25291CB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353F571F"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59FE146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361B2F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Правила включают в себя:</w:t>
      </w:r>
    </w:p>
    <w:p w14:paraId="561ACD99"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порядок их применения и внесения изменений в указанные Правила;</w:t>
      </w:r>
    </w:p>
    <w:p w14:paraId="5D4E3EB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1DC823E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22155A30"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Порядок применения Правил и внесения в них изменений включает в себя положения:</w:t>
      </w:r>
    </w:p>
    <w:p w14:paraId="2831A90C"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142F016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6A54E62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560DCF3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о проведении общественных обсуждений или публичных слушаний по вопросам землепользования и застройки;</w:t>
      </w:r>
    </w:p>
    <w:p w14:paraId="6AD4410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5) о внесении изменений в Правила;</w:t>
      </w:r>
    </w:p>
    <w:p w14:paraId="6BCFC2FE"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1C788A7A" w14:textId="77777777" w:rsidR="00883846" w:rsidRDefault="00883846" w:rsidP="00883846">
      <w:pPr>
        <w:keepLines w:val="0"/>
        <w:widowControl w:val="0"/>
        <w:overflowPunct/>
        <w:spacing w:line="240" w:lineRule="auto"/>
        <w:ind w:firstLine="709"/>
        <w:rPr>
          <w:sz w:val="24"/>
          <w:szCs w:val="24"/>
        </w:rPr>
      </w:pPr>
      <w:r w:rsidRPr="00A7476A">
        <w:rPr>
          <w:sz w:val="24"/>
          <w:szCs w:val="24"/>
        </w:rPr>
        <w:t xml:space="preserve">5.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 </w:t>
      </w:r>
    </w:p>
    <w:p w14:paraId="57653C11" w14:textId="77777777" w:rsidR="00883846" w:rsidRPr="00C256C3" w:rsidRDefault="00883846" w:rsidP="00883846">
      <w:pPr>
        <w:keepLines w:val="0"/>
        <w:widowControl w:val="0"/>
        <w:overflowPunct/>
        <w:spacing w:line="240" w:lineRule="auto"/>
        <w:ind w:firstLine="709"/>
        <w:rPr>
          <w:sz w:val="24"/>
          <w:szCs w:val="24"/>
        </w:rPr>
      </w:pPr>
      <w:r w:rsidRPr="00C256C3">
        <w:rPr>
          <w:sz w:val="24"/>
          <w:szCs w:val="24"/>
        </w:rPr>
        <w:t>5.</w:t>
      </w:r>
      <w:r>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61BE3888" w14:textId="77777777" w:rsidR="00883846" w:rsidRDefault="00883846" w:rsidP="00883846">
      <w:pPr>
        <w:keepLines w:val="0"/>
        <w:widowControl w:val="0"/>
        <w:overflowPunct/>
        <w:spacing w:line="240" w:lineRule="auto"/>
        <w:ind w:firstLine="709"/>
        <w:rPr>
          <w:sz w:val="24"/>
          <w:szCs w:val="24"/>
        </w:rPr>
      </w:pPr>
      <w:r w:rsidRPr="00954644">
        <w:rPr>
          <w:sz w:val="24"/>
          <w:szCs w:val="24"/>
        </w:rPr>
        <w:t>5.</w:t>
      </w:r>
      <w:r>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598BA9DF" w14:textId="77777777" w:rsidR="00883846" w:rsidRPr="00954644" w:rsidRDefault="00883846" w:rsidP="00883846">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5E00C280"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6.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 </w:t>
      </w:r>
    </w:p>
    <w:p w14:paraId="5E329751"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lastRenderedPageBreak/>
        <w:t>6.1.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55E3F111"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6.2.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24A3EF9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402A781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384D480B"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7D1B15B"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128D9DFE"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4) расчетные показатели минимально допустимого уровня обеспеченности территории объектами коммунальной, транспортной, социальной инфраструктур и </w:t>
      </w:r>
      <w:r>
        <w:rPr>
          <w:sz w:val="24"/>
          <w:szCs w:val="24"/>
        </w:rPr>
        <w:t xml:space="preserve">расчетные показатели </w:t>
      </w:r>
      <w:r w:rsidRPr="00E56B1D">
        <w:rPr>
          <w:sz w:val="24"/>
          <w:szCs w:val="24"/>
        </w:rPr>
        <w:t>минимально</w:t>
      </w:r>
      <w:r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5DF2DA03" w14:textId="77777777" w:rsidR="00883846" w:rsidRPr="00A7476A" w:rsidRDefault="00883846" w:rsidP="00883846">
      <w:pPr>
        <w:keepLines w:val="0"/>
        <w:widowControl w:val="0"/>
        <w:overflowPunct/>
        <w:spacing w:line="240" w:lineRule="auto"/>
        <w:ind w:firstLine="709"/>
        <w:rPr>
          <w:sz w:val="24"/>
          <w:szCs w:val="24"/>
        </w:rPr>
      </w:pPr>
      <w:r w:rsidRPr="00A7476A">
        <w:rPr>
          <w:rStyle w:val="blk"/>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w:t>
      </w:r>
      <w:r>
        <w:rPr>
          <w:rStyle w:val="blk"/>
          <w:sz w:val="24"/>
          <w:szCs w:val="24"/>
        </w:rPr>
        <w:t>исполнительным органом</w:t>
      </w:r>
      <w:r w:rsidRPr="00A7476A">
        <w:rPr>
          <w:rStyle w:val="blk"/>
          <w:sz w:val="24"/>
          <w:szCs w:val="24"/>
        </w:rPr>
        <w:t>,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A27C8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1C904646" w14:textId="32D5120B"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Pr>
          <w:sz w:val="24"/>
          <w:szCs w:val="24"/>
        </w:rPr>
        <w:t>Ленинского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65E4AF3D" w14:textId="77777777" w:rsidR="00883846" w:rsidRPr="00A7476A" w:rsidRDefault="00883846" w:rsidP="00883846">
      <w:pPr>
        <w:keepLines w:val="0"/>
        <w:widowControl w:val="0"/>
        <w:overflowPunct/>
        <w:spacing w:line="240" w:lineRule="auto"/>
        <w:ind w:firstLine="709"/>
        <w:rPr>
          <w:sz w:val="24"/>
          <w:szCs w:val="24"/>
        </w:rPr>
      </w:pPr>
    </w:p>
    <w:p w14:paraId="11239FC3" w14:textId="77777777" w:rsidR="00883846" w:rsidRPr="00A7476A" w:rsidRDefault="00883846" w:rsidP="00883846">
      <w:pPr>
        <w:pStyle w:val="7"/>
        <w:spacing w:line="240" w:lineRule="auto"/>
        <w:ind w:firstLine="0"/>
      </w:pPr>
      <w:bookmarkStart w:id="10" w:name="_Toc180163752"/>
      <w:bookmarkStart w:id="11" w:name="_Toc180395302"/>
      <w:r w:rsidRPr="00A7476A">
        <w:t>Статья 3. Открытость и доступность информации о землепользовании и застройке</w:t>
      </w:r>
      <w:bookmarkEnd w:id="10"/>
      <w:bookmarkEnd w:id="11"/>
    </w:p>
    <w:p w14:paraId="1EB4C532" w14:textId="77777777" w:rsidR="00883846" w:rsidRPr="00A7476A" w:rsidRDefault="00883846" w:rsidP="00883846">
      <w:pPr>
        <w:keepLines w:val="0"/>
        <w:widowControl w:val="0"/>
        <w:overflowPunct/>
        <w:spacing w:line="240" w:lineRule="auto"/>
        <w:ind w:firstLine="709"/>
        <w:jc w:val="center"/>
        <w:rPr>
          <w:sz w:val="24"/>
          <w:szCs w:val="24"/>
        </w:rPr>
      </w:pPr>
    </w:p>
    <w:p w14:paraId="17FDE256"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01E0C88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ознакомления с настоящими Правилами всем желающим путем:</w:t>
      </w:r>
    </w:p>
    <w:p w14:paraId="277A6B64"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1E76AE94"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4A1426A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Pr>
          <w:sz w:val="24"/>
          <w:szCs w:val="24"/>
        </w:rPr>
        <w:t>Усть-Лабинский район</w:t>
      </w:r>
      <w:r w:rsidRPr="00A7476A">
        <w:rPr>
          <w:sz w:val="24"/>
          <w:szCs w:val="24"/>
        </w:rPr>
        <w:t>.</w:t>
      </w:r>
    </w:p>
    <w:p w14:paraId="021C9C8F"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1EAEC808" w14:textId="77777777" w:rsidR="00883846" w:rsidRPr="00A7476A" w:rsidRDefault="00883846" w:rsidP="00883846">
      <w:pPr>
        <w:keepLines w:val="0"/>
        <w:widowControl w:val="0"/>
        <w:overflowPunct/>
        <w:spacing w:line="240" w:lineRule="auto"/>
        <w:ind w:firstLine="709"/>
        <w:rPr>
          <w:sz w:val="24"/>
          <w:szCs w:val="24"/>
        </w:rPr>
      </w:pPr>
    </w:p>
    <w:p w14:paraId="323CA996" w14:textId="77777777" w:rsidR="00883846" w:rsidRPr="00A7476A" w:rsidRDefault="00883846" w:rsidP="00883846">
      <w:pPr>
        <w:keepLines w:val="0"/>
        <w:widowControl w:val="0"/>
        <w:overflowPunct/>
        <w:spacing w:line="240" w:lineRule="auto"/>
        <w:ind w:firstLine="0"/>
        <w:jc w:val="center"/>
        <w:outlineLvl w:val="2"/>
        <w:rPr>
          <w:b/>
          <w:sz w:val="24"/>
          <w:szCs w:val="24"/>
        </w:rPr>
      </w:pPr>
      <w:bookmarkStart w:id="12" w:name="_Toc180163753"/>
      <w:bookmarkStart w:id="13" w:name="_Toc180395303"/>
      <w:r w:rsidRPr="00A7476A">
        <w:rPr>
          <w:b/>
          <w:sz w:val="24"/>
          <w:szCs w:val="24"/>
        </w:rPr>
        <w:t>Раздел 2. Права использования недвижимости, возникшие до вступления в силу Правил</w:t>
      </w:r>
      <w:bookmarkEnd w:id="12"/>
      <w:bookmarkEnd w:id="13"/>
    </w:p>
    <w:p w14:paraId="5C429F54" w14:textId="77777777" w:rsidR="00883846" w:rsidRPr="00A7476A" w:rsidRDefault="00883846" w:rsidP="00883846">
      <w:pPr>
        <w:pStyle w:val="af0"/>
      </w:pPr>
    </w:p>
    <w:p w14:paraId="02E7506E" w14:textId="77777777" w:rsidR="00883846" w:rsidRPr="00A7476A" w:rsidRDefault="00883846" w:rsidP="00883846">
      <w:pPr>
        <w:pStyle w:val="7"/>
        <w:spacing w:line="240" w:lineRule="auto"/>
        <w:ind w:firstLine="0"/>
      </w:pPr>
      <w:bookmarkStart w:id="14" w:name="_Toc180163754"/>
      <w:bookmarkStart w:id="15" w:name="_Toc180395304"/>
      <w:r w:rsidRPr="00A7476A">
        <w:t>Статья 4. Общие положения, относящиеся к ранее возникшим правам</w:t>
      </w:r>
      <w:bookmarkEnd w:id="14"/>
      <w:bookmarkEnd w:id="15"/>
    </w:p>
    <w:p w14:paraId="7F05498C" w14:textId="77777777" w:rsidR="00883846" w:rsidRPr="00A7476A" w:rsidRDefault="00883846" w:rsidP="00883846">
      <w:pPr>
        <w:keepLines w:val="0"/>
        <w:widowControl w:val="0"/>
        <w:overflowPunct/>
        <w:spacing w:line="240" w:lineRule="auto"/>
        <w:ind w:firstLine="709"/>
        <w:rPr>
          <w:sz w:val="24"/>
          <w:szCs w:val="24"/>
        </w:rPr>
      </w:pPr>
    </w:p>
    <w:p w14:paraId="08E38BE8" w14:textId="0892BCFB"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акты в отношении территории муниципального образования </w:t>
      </w:r>
      <w:r>
        <w:rPr>
          <w:sz w:val="24"/>
          <w:szCs w:val="24"/>
        </w:rPr>
        <w:t>Ленинское</w:t>
      </w:r>
      <w:r w:rsidRPr="00A7476A">
        <w:rPr>
          <w:sz w:val="24"/>
          <w:szCs w:val="24"/>
        </w:rPr>
        <w:t xml:space="preserve"> сельское поселение </w:t>
      </w:r>
      <w:r>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1C7AFA0E"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34D7BC76"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5365B86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005F6651"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6E4D550"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73D85E7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 градостроительным и земельным законодательством.</w:t>
      </w:r>
    </w:p>
    <w:p w14:paraId="4EADD65F" w14:textId="77777777" w:rsidR="00883846" w:rsidRPr="00A7476A" w:rsidRDefault="00883846" w:rsidP="00883846">
      <w:pPr>
        <w:keepLines w:val="0"/>
        <w:widowControl w:val="0"/>
        <w:overflowPunct/>
        <w:spacing w:line="240" w:lineRule="auto"/>
        <w:ind w:firstLine="709"/>
        <w:jc w:val="center"/>
        <w:rPr>
          <w:sz w:val="24"/>
          <w:szCs w:val="24"/>
        </w:rPr>
      </w:pPr>
    </w:p>
    <w:p w14:paraId="7E05E92D" w14:textId="77777777" w:rsidR="00883846" w:rsidRPr="00A7476A" w:rsidRDefault="00883846" w:rsidP="00883846">
      <w:pPr>
        <w:pStyle w:val="7"/>
        <w:spacing w:line="240" w:lineRule="auto"/>
        <w:ind w:firstLine="0"/>
      </w:pPr>
      <w:bookmarkStart w:id="16" w:name="_Toc180163755"/>
      <w:bookmarkStart w:id="17" w:name="_Toc180395305"/>
      <w:r w:rsidRPr="00A7476A">
        <w:t>Статья 5. Использование и строительные изменения объектов недвижимости, несоответствующих Правилам</w:t>
      </w:r>
      <w:bookmarkEnd w:id="16"/>
      <w:bookmarkEnd w:id="17"/>
    </w:p>
    <w:p w14:paraId="43CF6E6A" w14:textId="77777777" w:rsidR="00883846" w:rsidRPr="00A7476A" w:rsidRDefault="00883846" w:rsidP="00883846">
      <w:pPr>
        <w:pStyle w:val="af0"/>
      </w:pPr>
    </w:p>
    <w:p w14:paraId="07CBB725"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Объекты недвижимости, предусмотренные статьей 4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2D3DC9B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3670C2C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1EEC4C51"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A388FF9"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16F8276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490CCCD2" w14:textId="77777777" w:rsidR="00883846" w:rsidRPr="00A7476A" w:rsidRDefault="00883846" w:rsidP="00883846">
      <w:pPr>
        <w:keepLines w:val="0"/>
        <w:widowControl w:val="0"/>
        <w:overflowPunct/>
        <w:spacing w:line="240" w:lineRule="auto"/>
        <w:ind w:firstLine="709"/>
        <w:rPr>
          <w:sz w:val="24"/>
          <w:szCs w:val="24"/>
        </w:rPr>
      </w:pPr>
    </w:p>
    <w:p w14:paraId="0B1A80CA" w14:textId="77777777" w:rsidR="00883846" w:rsidRPr="00A7476A" w:rsidRDefault="00883846" w:rsidP="00883846">
      <w:pPr>
        <w:keepLines w:val="0"/>
        <w:widowControl w:val="0"/>
        <w:overflowPunct/>
        <w:spacing w:line="240" w:lineRule="auto"/>
        <w:ind w:firstLine="0"/>
        <w:jc w:val="center"/>
        <w:outlineLvl w:val="0"/>
        <w:rPr>
          <w:b/>
          <w:sz w:val="24"/>
          <w:szCs w:val="24"/>
        </w:rPr>
      </w:pPr>
      <w:bookmarkStart w:id="18" w:name="_Toc180163756"/>
      <w:bookmarkStart w:id="19" w:name="_Toc180395306"/>
      <w:r w:rsidRPr="00A7476A">
        <w:rPr>
          <w:b/>
          <w:sz w:val="24"/>
          <w:szCs w:val="24"/>
        </w:rPr>
        <w:t>Раздел 3. Участники отношений, возникающих по поводу землепользования и застройки</w:t>
      </w:r>
      <w:bookmarkEnd w:id="18"/>
      <w:bookmarkEnd w:id="19"/>
    </w:p>
    <w:p w14:paraId="12CB7976" w14:textId="77777777" w:rsidR="00883846" w:rsidRPr="00A7476A" w:rsidRDefault="00883846" w:rsidP="00883846">
      <w:pPr>
        <w:keepLines w:val="0"/>
        <w:widowControl w:val="0"/>
        <w:overflowPunct/>
        <w:spacing w:line="240" w:lineRule="auto"/>
        <w:ind w:firstLine="0"/>
        <w:rPr>
          <w:i/>
          <w:sz w:val="24"/>
          <w:szCs w:val="24"/>
        </w:rPr>
      </w:pPr>
      <w:r w:rsidRPr="00A7476A">
        <w:rPr>
          <w:i/>
          <w:sz w:val="24"/>
          <w:szCs w:val="24"/>
        </w:rPr>
        <w:t xml:space="preserve"> </w:t>
      </w:r>
    </w:p>
    <w:p w14:paraId="22FF6090" w14:textId="77777777" w:rsidR="00883846" w:rsidRPr="00A7476A" w:rsidRDefault="00883846" w:rsidP="00883846">
      <w:pPr>
        <w:pStyle w:val="7"/>
        <w:spacing w:line="240" w:lineRule="auto"/>
        <w:ind w:firstLine="0"/>
      </w:pPr>
      <w:bookmarkStart w:id="20" w:name="_Toc180163757"/>
      <w:bookmarkStart w:id="21" w:name="_Toc180395307"/>
      <w:r w:rsidRPr="00A7476A">
        <w:t>Статья 6. Общие положения о лицах, осуществляющих землепользование и застройку, и их действиях</w:t>
      </w:r>
      <w:bookmarkEnd w:id="20"/>
      <w:bookmarkEnd w:id="21"/>
    </w:p>
    <w:p w14:paraId="3A282CBC" w14:textId="77777777" w:rsidR="00883846" w:rsidRPr="00A7476A" w:rsidRDefault="00883846" w:rsidP="00883846">
      <w:pPr>
        <w:keepLines w:val="0"/>
        <w:widowControl w:val="0"/>
        <w:overflowPunct/>
        <w:spacing w:line="240" w:lineRule="auto"/>
        <w:ind w:firstLine="709"/>
        <w:jc w:val="center"/>
        <w:rPr>
          <w:sz w:val="24"/>
          <w:szCs w:val="24"/>
        </w:rPr>
      </w:pPr>
    </w:p>
    <w:p w14:paraId="3248F985"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Pr>
          <w:sz w:val="24"/>
          <w:szCs w:val="24"/>
        </w:rPr>
        <w:t>Усть-Лабинский район</w:t>
      </w:r>
      <w:r w:rsidRPr="00A7476A">
        <w:rPr>
          <w:sz w:val="24"/>
          <w:szCs w:val="24"/>
        </w:rPr>
        <w:t xml:space="preserve"> регулируют действия физических и юридических лиц, которые:</w:t>
      </w:r>
    </w:p>
    <w:p w14:paraId="3499394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75367FE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46D696F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316A62E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59617509"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AD3C5CC"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957C95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7D3410E"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E73901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726B0882" w14:textId="77777777" w:rsidR="00883846" w:rsidRPr="00A7476A" w:rsidRDefault="00883846" w:rsidP="00883846">
      <w:pPr>
        <w:keepLines w:val="0"/>
        <w:widowControl w:val="0"/>
        <w:overflowPunct/>
        <w:spacing w:line="240" w:lineRule="auto"/>
        <w:ind w:firstLine="709"/>
        <w:rPr>
          <w:i/>
          <w:sz w:val="24"/>
          <w:szCs w:val="24"/>
        </w:rPr>
      </w:pPr>
    </w:p>
    <w:p w14:paraId="0F325ABE" w14:textId="77777777" w:rsidR="00883846" w:rsidRPr="00A7476A" w:rsidRDefault="00883846" w:rsidP="00883846">
      <w:pPr>
        <w:pStyle w:val="7"/>
        <w:spacing w:line="240" w:lineRule="auto"/>
        <w:ind w:firstLine="0"/>
      </w:pPr>
      <w:bookmarkStart w:id="22" w:name="_Toc180163758"/>
      <w:bookmarkStart w:id="23" w:name="_Toc180395308"/>
      <w:r w:rsidRPr="00A7476A">
        <w:t>Статья 7. Комиссия по землепользованию и застройке</w:t>
      </w:r>
      <w:bookmarkEnd w:id="22"/>
      <w:bookmarkEnd w:id="23"/>
    </w:p>
    <w:p w14:paraId="19CFD3B6" w14:textId="77777777" w:rsidR="00883846" w:rsidRPr="00A7476A" w:rsidRDefault="00883846" w:rsidP="00883846">
      <w:pPr>
        <w:keepLines w:val="0"/>
        <w:widowControl w:val="0"/>
        <w:overflowPunct/>
        <w:spacing w:line="240" w:lineRule="auto"/>
        <w:ind w:firstLine="709"/>
        <w:jc w:val="center"/>
        <w:rPr>
          <w:sz w:val="24"/>
          <w:szCs w:val="24"/>
        </w:rPr>
      </w:pPr>
    </w:p>
    <w:p w14:paraId="54F9B8CB"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0B332F1F"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45A376E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B155010"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6BAD4EF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72BBAC80"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организация и проведение общественных обсуждений или публичных слушаний по обсуждению проекта генерального плана поселения, Правил, проектов планировки;</w:t>
      </w:r>
    </w:p>
    <w:p w14:paraId="24D5A90E"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14:paraId="33C34FFC"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66E03E7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43C9B68C"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2C6CE5B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администрации муниципального образования </w:t>
      </w:r>
      <w:r>
        <w:rPr>
          <w:sz w:val="24"/>
          <w:szCs w:val="24"/>
        </w:rPr>
        <w:t>Усть-Лабинский район</w:t>
      </w:r>
      <w:r w:rsidRPr="00A7476A">
        <w:rPr>
          <w:sz w:val="24"/>
          <w:szCs w:val="24"/>
        </w:rPr>
        <w:t>.</w:t>
      </w:r>
    </w:p>
    <w:p w14:paraId="68B6451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3384B355"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04E09E06"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381AED00" w14:textId="77777777" w:rsidR="00883846" w:rsidRPr="00A7476A" w:rsidRDefault="00883846" w:rsidP="00883846">
      <w:pPr>
        <w:keepLines w:val="0"/>
        <w:widowControl w:val="0"/>
        <w:overflowPunct/>
        <w:spacing w:line="240" w:lineRule="auto"/>
        <w:ind w:firstLine="709"/>
        <w:rPr>
          <w:sz w:val="24"/>
          <w:szCs w:val="24"/>
        </w:rPr>
      </w:pPr>
    </w:p>
    <w:p w14:paraId="7C02E1E7" w14:textId="77777777" w:rsidR="00883846" w:rsidRPr="00A7476A" w:rsidRDefault="00883846" w:rsidP="00883846">
      <w:pPr>
        <w:keepLines w:val="0"/>
        <w:widowControl w:val="0"/>
        <w:overflowPunct/>
        <w:spacing w:line="240" w:lineRule="auto"/>
        <w:ind w:firstLine="0"/>
        <w:jc w:val="center"/>
        <w:outlineLvl w:val="0"/>
        <w:rPr>
          <w:sz w:val="24"/>
          <w:szCs w:val="24"/>
        </w:rPr>
      </w:pPr>
      <w:bookmarkStart w:id="24" w:name="_Toc180163759"/>
      <w:bookmarkStart w:id="25" w:name="_Toc180395309"/>
      <w:r w:rsidRPr="00A7476A">
        <w:rPr>
          <w:b/>
          <w:sz w:val="24"/>
          <w:szCs w:val="24"/>
        </w:rPr>
        <w:t>Раздел 4. Предоставление прав на земельные участки</w:t>
      </w:r>
      <w:bookmarkEnd w:id="24"/>
      <w:bookmarkEnd w:id="25"/>
    </w:p>
    <w:p w14:paraId="15A15102" w14:textId="77777777" w:rsidR="00883846" w:rsidRPr="00A7476A" w:rsidRDefault="00883846" w:rsidP="00883846">
      <w:pPr>
        <w:keepLines w:val="0"/>
        <w:widowControl w:val="0"/>
        <w:overflowPunct/>
        <w:spacing w:line="240" w:lineRule="auto"/>
        <w:ind w:firstLine="0"/>
        <w:rPr>
          <w:i/>
          <w:sz w:val="24"/>
          <w:szCs w:val="24"/>
        </w:rPr>
      </w:pPr>
    </w:p>
    <w:p w14:paraId="68AD7764" w14:textId="77777777" w:rsidR="00883846" w:rsidRPr="00A7476A" w:rsidRDefault="00883846" w:rsidP="00883846">
      <w:pPr>
        <w:pStyle w:val="7"/>
        <w:spacing w:line="240" w:lineRule="auto"/>
        <w:ind w:firstLine="0"/>
      </w:pPr>
      <w:bookmarkStart w:id="26" w:name="_Toc180163760"/>
      <w:bookmarkStart w:id="27" w:name="_Toc180395310"/>
      <w:r w:rsidRPr="00A7476A">
        <w:t>Статья 8. Общие положения предоставления прав на земельные участки</w:t>
      </w:r>
      <w:bookmarkEnd w:id="26"/>
      <w:bookmarkEnd w:id="27"/>
    </w:p>
    <w:p w14:paraId="61CA23F9" w14:textId="77777777" w:rsidR="00883846" w:rsidRPr="00A7476A" w:rsidRDefault="00883846" w:rsidP="00883846">
      <w:pPr>
        <w:keepLines w:val="0"/>
        <w:widowControl w:val="0"/>
        <w:overflowPunct/>
        <w:spacing w:line="240" w:lineRule="auto"/>
        <w:ind w:firstLine="709"/>
        <w:jc w:val="center"/>
        <w:rPr>
          <w:sz w:val="24"/>
          <w:szCs w:val="24"/>
        </w:rPr>
      </w:pPr>
    </w:p>
    <w:p w14:paraId="22D2EFD6" w14:textId="4931E6D9"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Pr>
          <w:sz w:val="24"/>
          <w:szCs w:val="24"/>
        </w:rPr>
        <w:t>Ленинское</w:t>
      </w:r>
      <w:r w:rsidRPr="00A7476A">
        <w:rPr>
          <w:sz w:val="24"/>
          <w:szCs w:val="24"/>
        </w:rPr>
        <w:t xml:space="preserve"> сельское поселение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Pr>
          <w:sz w:val="24"/>
          <w:szCs w:val="24"/>
        </w:rPr>
        <w:t>Усть-Лабинский район</w:t>
      </w:r>
      <w:r w:rsidRPr="00A7476A">
        <w:rPr>
          <w:sz w:val="24"/>
          <w:szCs w:val="24"/>
        </w:rPr>
        <w:t xml:space="preserve"> и нормативными правовыми актами муниципального образования </w:t>
      </w:r>
      <w:r>
        <w:rPr>
          <w:sz w:val="24"/>
          <w:szCs w:val="24"/>
        </w:rPr>
        <w:t>Усть-Лабинский район</w:t>
      </w:r>
      <w:r w:rsidRPr="00A7476A">
        <w:rPr>
          <w:sz w:val="24"/>
          <w:szCs w:val="24"/>
        </w:rPr>
        <w:t>.</w:t>
      </w:r>
    </w:p>
    <w:p w14:paraId="1147993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02CCCC5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05C7C96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5C870755"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43312335"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4F2082EB"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2D4B42F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3B54F684"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4581F84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261F6D5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1EB2E53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500F7E4A" w14:textId="77777777" w:rsidR="00883846" w:rsidRPr="00A7476A" w:rsidRDefault="00883846" w:rsidP="00883846">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Pr="00A7476A">
        <w:rPr>
          <w:bCs/>
          <w:color w:val="000000"/>
          <w:sz w:val="24"/>
          <w:szCs w:val="24"/>
        </w:rPr>
        <w:t>) из земельного участка, предоставленного для комплексного развития территории;</w:t>
      </w:r>
    </w:p>
    <w:p w14:paraId="7D6CAF86" w14:textId="77777777" w:rsidR="00883846" w:rsidRPr="00A7476A" w:rsidRDefault="00883846" w:rsidP="00883846">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Pr="00954644">
        <w:rPr>
          <w:bCs/>
          <w:sz w:val="24"/>
          <w:szCs w:val="24"/>
        </w:rPr>
        <w:t xml:space="preserve">с учетом особенностей, предусмотренных Федеральным законодательством; </w:t>
      </w:r>
    </w:p>
    <w:p w14:paraId="4D96B54B"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29B5E3C7"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41F0017D"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F75FB1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5C2E83A9"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7F7DD03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18A9EEC8"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4A3A1AA4"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321CD0F5"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16891681"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243121FD"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0BF1B98F"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устранённых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536863D6"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66CAEE1E"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121DEBE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20EF2807" w14:textId="77777777" w:rsidR="00883846" w:rsidRPr="00A7476A" w:rsidRDefault="00883846" w:rsidP="00883846">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11DF4FBD" w14:textId="77777777" w:rsidR="00883846" w:rsidRPr="00A7476A" w:rsidRDefault="00883846" w:rsidP="00883846">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Правительством Российской Федерации;</w:t>
      </w:r>
    </w:p>
    <w:p w14:paraId="3F02CC2B" w14:textId="77777777" w:rsidR="00883846" w:rsidRPr="00A7476A" w:rsidRDefault="00883846" w:rsidP="00883846">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695F6489" w14:textId="77777777" w:rsidR="00883846" w:rsidRPr="00A7476A" w:rsidRDefault="00883846" w:rsidP="00883846">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0BA0D096" w14:textId="77777777" w:rsidR="00883846" w:rsidRPr="00A7476A" w:rsidRDefault="00883846" w:rsidP="00883846">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336EC4CA" w14:textId="77777777" w:rsidR="00883846" w:rsidRPr="00A7476A" w:rsidRDefault="00883846" w:rsidP="00883846">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3B8038FF"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411770A5"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3B4933E5"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0258BCC0"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214DBC16" w14:textId="77777777" w:rsidR="00883846" w:rsidRPr="00A7476A" w:rsidRDefault="00883846" w:rsidP="00883846">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земельного участка участникам долевого строительства в случаях, предусмотренных Федеральным </w:t>
      </w:r>
      <w:hyperlink r:id="rId10" w:history="1">
        <w:r w:rsidRPr="00A7476A">
          <w:rPr>
            <w:bCs/>
            <w:color w:val="000000"/>
            <w:sz w:val="24"/>
            <w:szCs w:val="24"/>
          </w:rPr>
          <w:t>законом</w:t>
        </w:r>
      </w:hyperlink>
      <w:r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3E356386" w14:textId="77777777" w:rsidR="00883846" w:rsidRPr="00A7476A" w:rsidRDefault="00883846" w:rsidP="00883846">
      <w:pPr>
        <w:pStyle w:val="s1"/>
        <w:spacing w:before="0" w:beforeAutospacing="0" w:after="0" w:afterAutospacing="0"/>
        <w:ind w:firstLine="709"/>
        <w:jc w:val="both"/>
        <w:rPr>
          <w:color w:val="1F497D" w:themeColor="text2"/>
        </w:rPr>
      </w:pPr>
      <w:r w:rsidRPr="00A7476A">
        <w:rPr>
          <w:bCs/>
          <w:color w:val="000000"/>
        </w:rPr>
        <w:t>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статьи 39.6 Земельного кодекса;</w:t>
      </w:r>
    </w:p>
    <w:p w14:paraId="2137D9C2"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76A9A54A"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5370277"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0A666F5E"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16CB1E5A"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095814D3"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1323A9FD"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5A3CFF63"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711E66CF"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365AF7FB"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5AE8177F"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14DA4FA3"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 xml:space="preserve">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w:t>
      </w:r>
    </w:p>
    <w:p w14:paraId="162DD44B"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7735FDEF"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6D5BBEF8"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73BA27C0"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4793F419"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12084CF5"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637D1FBB"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523722C6"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283DD79A"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67850855"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9D9977"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3A155C59"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60848E62"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58572D73"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23778B8A" w14:textId="77777777" w:rsidR="00883846" w:rsidRPr="00A7476A" w:rsidRDefault="00883846" w:rsidP="00883846">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3C310327"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w:t>
      </w:r>
      <w:r>
        <w:rPr>
          <w:bCs/>
          <w:sz w:val="24"/>
          <w:szCs w:val="24"/>
        </w:rPr>
        <w:t>исполнительным органом</w:t>
      </w:r>
      <w:r w:rsidRPr="00954644">
        <w:rPr>
          <w:bCs/>
          <w:sz w:val="24"/>
          <w:szCs w:val="24"/>
        </w:rPr>
        <w:t xml:space="preserve">, </w:t>
      </w:r>
      <w:r>
        <w:rPr>
          <w:bCs/>
          <w:sz w:val="24"/>
          <w:szCs w:val="24"/>
        </w:rPr>
        <w:t>исполнительным органом</w:t>
      </w:r>
      <w:r w:rsidRPr="00954644">
        <w:rPr>
          <w:bCs/>
          <w:sz w:val="24"/>
          <w:szCs w:val="24"/>
        </w:rPr>
        <w:t xml:space="preserve">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3F52B6BA"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6338C2F4" w14:textId="77777777" w:rsidR="00883846" w:rsidRPr="00A7476A" w:rsidRDefault="00883846" w:rsidP="00883846">
      <w:pPr>
        <w:keepLines w:val="0"/>
        <w:widowControl w:val="0"/>
        <w:overflowPunct/>
        <w:spacing w:line="240" w:lineRule="auto"/>
        <w:ind w:firstLine="709"/>
        <w:rPr>
          <w:sz w:val="24"/>
          <w:szCs w:val="24"/>
        </w:rPr>
      </w:pPr>
    </w:p>
    <w:p w14:paraId="139BEC20" w14:textId="77777777" w:rsidR="00883846" w:rsidRPr="00A7476A" w:rsidRDefault="00883846" w:rsidP="00883846">
      <w:pPr>
        <w:pStyle w:val="7"/>
        <w:spacing w:line="240" w:lineRule="auto"/>
        <w:ind w:firstLine="0"/>
      </w:pPr>
      <w:bookmarkStart w:id="28" w:name="_Toc180163761"/>
      <w:bookmarkStart w:id="29" w:name="_Toc180395311"/>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28"/>
      <w:bookmarkEnd w:id="29"/>
    </w:p>
    <w:p w14:paraId="5FBE472A" w14:textId="2274214F" w:rsidR="00883846" w:rsidRPr="00832411" w:rsidRDefault="00883846" w:rsidP="00883846">
      <w:pPr>
        <w:pStyle w:val="af0"/>
        <w:jc w:val="center"/>
        <w:rPr>
          <w:rFonts w:ascii="Times New Roman" w:hAnsi="Times New Roman"/>
          <w:b/>
          <w:bCs/>
          <w:sz w:val="24"/>
          <w:szCs w:val="24"/>
          <w:u w:val="single"/>
        </w:rPr>
      </w:pPr>
      <w:bookmarkStart w:id="30" w:name="_Toc33527689"/>
      <w:r>
        <w:rPr>
          <w:rFonts w:ascii="Times New Roman" w:hAnsi="Times New Roman"/>
          <w:b/>
          <w:bCs/>
          <w:sz w:val="24"/>
          <w:szCs w:val="24"/>
          <w:u w:val="single"/>
        </w:rPr>
        <w:t>Ленинское</w:t>
      </w:r>
      <w:r w:rsidRPr="00832411">
        <w:rPr>
          <w:rFonts w:ascii="Times New Roman" w:hAnsi="Times New Roman"/>
          <w:b/>
          <w:bCs/>
          <w:sz w:val="24"/>
          <w:szCs w:val="24"/>
          <w:u w:val="single"/>
        </w:rPr>
        <w:t xml:space="preserve"> сельское поселение.</w:t>
      </w:r>
      <w:bookmarkEnd w:id="30"/>
    </w:p>
    <w:p w14:paraId="21BCF14C" w14:textId="77777777" w:rsidR="00883846" w:rsidRPr="00A7476A" w:rsidRDefault="00883846" w:rsidP="00883846">
      <w:pPr>
        <w:keepLines w:val="0"/>
        <w:widowControl w:val="0"/>
        <w:overflowPunct/>
        <w:spacing w:line="240" w:lineRule="auto"/>
        <w:ind w:firstLine="709"/>
        <w:rPr>
          <w:i/>
          <w:sz w:val="24"/>
          <w:szCs w:val="24"/>
        </w:rPr>
      </w:pPr>
    </w:p>
    <w:p w14:paraId="6881BEAF"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w:t>
      </w:r>
      <w:r>
        <w:rPr>
          <w:sz w:val="24"/>
          <w:szCs w:val="24"/>
        </w:rPr>
        <w:t>исполнительным органом</w:t>
      </w:r>
      <w:r w:rsidRPr="00A7476A">
        <w:rPr>
          <w:sz w:val="24"/>
          <w:szCs w:val="24"/>
        </w:rPr>
        <w:t xml:space="preserve"> в соответствии с Гражданским кодексом Российской Федерации и Земельным кодексом.</w:t>
      </w:r>
    </w:p>
    <w:p w14:paraId="547D23C1" w14:textId="77777777" w:rsidR="00883846" w:rsidRPr="00A7476A" w:rsidRDefault="00883846" w:rsidP="00883846">
      <w:pPr>
        <w:keepLines w:val="0"/>
        <w:widowControl w:val="0"/>
        <w:overflowPunct/>
        <w:spacing w:line="240" w:lineRule="auto"/>
        <w:ind w:firstLine="709"/>
        <w:jc w:val="center"/>
        <w:rPr>
          <w:sz w:val="24"/>
          <w:szCs w:val="24"/>
        </w:rPr>
      </w:pPr>
    </w:p>
    <w:p w14:paraId="5FD17755" w14:textId="77777777" w:rsidR="00883846" w:rsidRPr="00A7476A" w:rsidRDefault="00883846" w:rsidP="00883846">
      <w:pPr>
        <w:pStyle w:val="7"/>
        <w:spacing w:line="240" w:lineRule="auto"/>
        <w:ind w:firstLine="0"/>
      </w:pPr>
      <w:bookmarkStart w:id="31" w:name="_Toc180163762"/>
      <w:bookmarkStart w:id="32" w:name="_Toc180395312"/>
      <w:r w:rsidRPr="00A7476A">
        <w:t>Статья 10. Приобретение прав на земельные участки, на которых расположены объекты недвижимости</w:t>
      </w:r>
      <w:bookmarkEnd w:id="31"/>
      <w:bookmarkEnd w:id="32"/>
    </w:p>
    <w:p w14:paraId="01DBD804" w14:textId="77777777" w:rsidR="00883846" w:rsidRPr="00A7476A" w:rsidRDefault="00883846" w:rsidP="00883846"/>
    <w:p w14:paraId="69FAC6A6" w14:textId="77777777" w:rsidR="00883846" w:rsidRPr="00A7476A" w:rsidRDefault="00883846" w:rsidP="00883846">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54A3CD29"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2B027C3B" w14:textId="77777777" w:rsidR="00883846" w:rsidRPr="00A7476A" w:rsidRDefault="00883846" w:rsidP="00883846">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1964B136" w14:textId="77777777" w:rsidR="00883846" w:rsidRPr="00A7476A" w:rsidRDefault="00883846" w:rsidP="00883846">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46EF2CEC" w14:textId="77777777" w:rsidR="00883846" w:rsidRPr="00A7476A" w:rsidRDefault="00883846" w:rsidP="00883846">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609B3E70" w14:textId="77777777" w:rsidR="00883846" w:rsidRPr="00A7476A" w:rsidRDefault="00883846" w:rsidP="00883846">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EB72D53" w14:textId="77777777" w:rsidR="00883846" w:rsidRPr="00A7476A" w:rsidRDefault="00883846" w:rsidP="00883846">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14528C71" w14:textId="77777777" w:rsidR="00883846" w:rsidRPr="00A7476A" w:rsidRDefault="00883846" w:rsidP="00883846">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DE282DF" w14:textId="77777777" w:rsidR="00883846" w:rsidRPr="00A7476A" w:rsidRDefault="00883846" w:rsidP="00883846">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35C38B37"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29C08D88" w14:textId="77777777" w:rsidR="00883846" w:rsidRPr="00A7476A" w:rsidRDefault="00883846" w:rsidP="00883846">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5B0257FF" w14:textId="77777777" w:rsidR="00883846" w:rsidRPr="00A7476A" w:rsidRDefault="00883846" w:rsidP="00883846">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03F6B752" w14:textId="77777777" w:rsidR="00883846" w:rsidRPr="00A7476A" w:rsidRDefault="00883846" w:rsidP="00883846">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2AE3648F" w14:textId="77777777" w:rsidR="00883846" w:rsidRPr="00A7476A" w:rsidRDefault="00883846" w:rsidP="00883846">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70959C63" w14:textId="77777777" w:rsidR="00883846" w:rsidRPr="00A7476A" w:rsidRDefault="00883846" w:rsidP="00883846">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369D6505" w14:textId="77777777" w:rsidR="00883846" w:rsidRPr="00A7476A" w:rsidRDefault="00883846" w:rsidP="00883846">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4F394FC0" w14:textId="77777777" w:rsidR="00883846" w:rsidRPr="00A7476A" w:rsidRDefault="00883846" w:rsidP="00883846">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64B557E8" w14:textId="77777777" w:rsidR="00883846" w:rsidRPr="00A7476A" w:rsidRDefault="00883846" w:rsidP="00883846">
      <w:pPr>
        <w:keepLines w:val="0"/>
        <w:widowControl w:val="0"/>
        <w:overflowPunct/>
        <w:spacing w:line="240" w:lineRule="auto"/>
        <w:ind w:firstLine="709"/>
        <w:rPr>
          <w:sz w:val="24"/>
          <w:szCs w:val="24"/>
        </w:rPr>
      </w:pPr>
    </w:p>
    <w:p w14:paraId="1BFA5359" w14:textId="77777777" w:rsidR="00883846" w:rsidRPr="00A7476A" w:rsidRDefault="00883846" w:rsidP="00883846">
      <w:pPr>
        <w:keepLines w:val="0"/>
        <w:widowControl w:val="0"/>
        <w:overflowPunct/>
        <w:spacing w:line="240" w:lineRule="auto"/>
        <w:ind w:firstLine="0"/>
        <w:jc w:val="center"/>
        <w:outlineLvl w:val="0"/>
        <w:rPr>
          <w:b/>
          <w:sz w:val="24"/>
          <w:szCs w:val="24"/>
        </w:rPr>
      </w:pPr>
      <w:bookmarkStart w:id="33" w:name="_Toc180163763"/>
      <w:bookmarkStart w:id="34" w:name="_Toc180395313"/>
      <w:r w:rsidRPr="00A7476A">
        <w:rPr>
          <w:b/>
          <w:sz w:val="24"/>
          <w:szCs w:val="24"/>
        </w:rPr>
        <w:t>Раздел 5. Прекращение и ограничение прав на земельные участки. Сервитуты</w:t>
      </w:r>
      <w:bookmarkEnd w:id="33"/>
      <w:bookmarkEnd w:id="34"/>
    </w:p>
    <w:p w14:paraId="6D5C3EAB" w14:textId="77777777" w:rsidR="00883846" w:rsidRPr="00A7476A" w:rsidRDefault="00883846" w:rsidP="00883846">
      <w:pPr>
        <w:keepLines w:val="0"/>
        <w:widowControl w:val="0"/>
        <w:overflowPunct/>
        <w:spacing w:line="240" w:lineRule="auto"/>
        <w:ind w:firstLine="0"/>
        <w:jc w:val="center"/>
        <w:rPr>
          <w:sz w:val="24"/>
          <w:szCs w:val="24"/>
        </w:rPr>
      </w:pPr>
    </w:p>
    <w:p w14:paraId="06DD0EF3" w14:textId="77777777" w:rsidR="00883846" w:rsidRPr="00A7476A" w:rsidRDefault="00883846" w:rsidP="00883846">
      <w:pPr>
        <w:pStyle w:val="7"/>
        <w:spacing w:line="240" w:lineRule="auto"/>
        <w:ind w:firstLine="0"/>
      </w:pPr>
      <w:bookmarkStart w:id="35" w:name="_Toc180163764"/>
      <w:bookmarkStart w:id="36" w:name="_Toc180395314"/>
      <w:r w:rsidRPr="00A7476A">
        <w:t>Статья 11. Прекращение прав на земельные участки.</w:t>
      </w:r>
      <w:bookmarkEnd w:id="35"/>
      <w:bookmarkEnd w:id="36"/>
    </w:p>
    <w:p w14:paraId="6993383F" w14:textId="77777777" w:rsidR="00883846" w:rsidRPr="00A7476A" w:rsidRDefault="00883846" w:rsidP="00883846">
      <w:pPr>
        <w:keepLines w:val="0"/>
        <w:widowControl w:val="0"/>
        <w:overflowPunct/>
        <w:spacing w:line="240" w:lineRule="auto"/>
        <w:ind w:firstLine="709"/>
        <w:jc w:val="center"/>
        <w:rPr>
          <w:sz w:val="24"/>
          <w:szCs w:val="24"/>
        </w:rPr>
      </w:pPr>
    </w:p>
    <w:p w14:paraId="4FE1BD06" w14:textId="77777777" w:rsidR="00883846" w:rsidRPr="00A7476A" w:rsidRDefault="00883846" w:rsidP="00883846">
      <w:pPr>
        <w:keepLines w:val="0"/>
        <w:widowControl w:val="0"/>
        <w:overflowPunct/>
        <w:spacing w:line="240" w:lineRule="auto"/>
        <w:ind w:firstLine="709"/>
        <w:outlineLvl w:val="0"/>
        <w:rPr>
          <w:sz w:val="24"/>
          <w:szCs w:val="24"/>
        </w:rPr>
      </w:pPr>
      <w:bookmarkStart w:id="37" w:name="_Toc99705573"/>
      <w:bookmarkStart w:id="38" w:name="_Toc180163765"/>
      <w:bookmarkStart w:id="39" w:name="_Toc180395315"/>
      <w:r w:rsidRPr="00A7476A">
        <w:rPr>
          <w:sz w:val="24"/>
          <w:szCs w:val="24"/>
        </w:rPr>
        <w:t>1. Права на земельный участок прекращаются по основаниям, установленным федеральным законодательством.</w:t>
      </w:r>
      <w:bookmarkEnd w:id="37"/>
      <w:bookmarkEnd w:id="38"/>
      <w:bookmarkEnd w:id="39"/>
    </w:p>
    <w:p w14:paraId="221D7DD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6071D289" w14:textId="77777777" w:rsidR="00883846" w:rsidRPr="00A7476A" w:rsidRDefault="00883846" w:rsidP="00883846">
      <w:pPr>
        <w:keepLines w:val="0"/>
        <w:widowControl w:val="0"/>
        <w:overflowPunct/>
        <w:spacing w:line="240" w:lineRule="auto"/>
        <w:ind w:firstLine="709"/>
        <w:rPr>
          <w:sz w:val="24"/>
          <w:szCs w:val="24"/>
        </w:rPr>
      </w:pPr>
    </w:p>
    <w:p w14:paraId="09A6B068" w14:textId="77777777" w:rsidR="00883846" w:rsidRPr="00A7476A" w:rsidRDefault="00883846" w:rsidP="00883846">
      <w:pPr>
        <w:pStyle w:val="7"/>
        <w:spacing w:line="240" w:lineRule="auto"/>
        <w:ind w:firstLine="0"/>
      </w:pPr>
      <w:bookmarkStart w:id="40" w:name="_Toc180163766"/>
      <w:bookmarkStart w:id="41" w:name="_Toc180395316"/>
      <w:r w:rsidRPr="00A7476A">
        <w:lastRenderedPageBreak/>
        <w:t>Статья 12. Право ограниченного пользования чужим земельным участком (сервитут, публичный сервитут)</w:t>
      </w:r>
      <w:bookmarkEnd w:id="40"/>
      <w:bookmarkEnd w:id="41"/>
    </w:p>
    <w:p w14:paraId="5ACA4911" w14:textId="77777777" w:rsidR="00883846" w:rsidRPr="00A7476A" w:rsidRDefault="00883846" w:rsidP="00883846">
      <w:pPr>
        <w:keepLines w:val="0"/>
        <w:widowControl w:val="0"/>
        <w:overflowPunct/>
        <w:spacing w:line="240" w:lineRule="auto"/>
        <w:ind w:firstLine="709"/>
        <w:jc w:val="center"/>
        <w:rPr>
          <w:sz w:val="24"/>
          <w:szCs w:val="24"/>
        </w:rPr>
      </w:pPr>
    </w:p>
    <w:p w14:paraId="1D61EF5D" w14:textId="77777777" w:rsidR="00883846" w:rsidRPr="00A7476A" w:rsidRDefault="00883846" w:rsidP="00883846">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512882A0" w14:textId="77777777" w:rsidR="00883846" w:rsidRPr="00A7476A" w:rsidRDefault="00883846" w:rsidP="00883846">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1A2804AD" w14:textId="77777777" w:rsidR="00883846" w:rsidRPr="00A7476A" w:rsidRDefault="00883846" w:rsidP="00883846">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не применяются.</w:t>
      </w:r>
    </w:p>
    <w:p w14:paraId="0C481E71" w14:textId="77777777" w:rsidR="00883846" w:rsidRPr="00A7476A" w:rsidRDefault="00883846" w:rsidP="00883846">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45C4945D"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 </w:t>
      </w:r>
      <w:r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p>
    <w:p w14:paraId="217CA049" w14:textId="77777777" w:rsidR="00883846" w:rsidRPr="00A7476A" w:rsidRDefault="00883846" w:rsidP="00883846">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51DC498" w14:textId="77777777" w:rsidR="00883846" w:rsidRPr="00A7476A" w:rsidRDefault="00883846" w:rsidP="00883846">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20BDE47" w14:textId="77777777" w:rsidR="00883846" w:rsidRPr="00A7476A" w:rsidRDefault="00883846" w:rsidP="00883846">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C5B0237" w14:textId="77777777" w:rsidR="00883846" w:rsidRPr="00A7476A" w:rsidRDefault="00883846" w:rsidP="00883846">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A70C935" w14:textId="77777777" w:rsidR="00883846" w:rsidRPr="00A7476A" w:rsidRDefault="00883846" w:rsidP="00883846">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3E3A5D6" w14:textId="77777777" w:rsidR="00883846" w:rsidRPr="00A7476A" w:rsidRDefault="00883846" w:rsidP="00883846">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6F5DC354" w14:textId="77777777" w:rsidR="00883846" w:rsidRPr="00A7476A" w:rsidRDefault="00883846" w:rsidP="00883846">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 Земельного кодекса.</w:t>
      </w:r>
    </w:p>
    <w:p w14:paraId="7B1B5D61" w14:textId="77777777" w:rsidR="00883846" w:rsidRPr="00A7476A" w:rsidRDefault="00883846" w:rsidP="00883846">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63DA59C8" w14:textId="77777777" w:rsidR="00883846" w:rsidRPr="00A7476A" w:rsidRDefault="00883846" w:rsidP="00883846">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4AB33E20" w14:textId="77777777" w:rsidR="00883846" w:rsidRPr="00A7476A" w:rsidRDefault="00883846" w:rsidP="00883846">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59631DC0" w14:textId="77777777" w:rsidR="00883846" w:rsidRPr="00A7476A" w:rsidRDefault="00883846" w:rsidP="00883846">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A793D92" w14:textId="77777777" w:rsidR="00883846" w:rsidRPr="00A7476A" w:rsidRDefault="00883846" w:rsidP="00883846">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283BD651" w14:textId="77777777" w:rsidR="00883846" w:rsidRPr="00A7476A" w:rsidRDefault="00883846" w:rsidP="00883846">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1A99B7D2" w14:textId="77777777" w:rsidR="00883846" w:rsidRPr="00A7476A" w:rsidRDefault="00883846" w:rsidP="00883846">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162DB754" w14:textId="77777777" w:rsidR="00883846" w:rsidRPr="00A7476A" w:rsidRDefault="00883846" w:rsidP="00883846">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72DEC24B" w14:textId="77777777" w:rsidR="00883846" w:rsidRPr="00A7476A" w:rsidRDefault="00883846" w:rsidP="00883846">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66D09A99" w14:textId="77777777" w:rsidR="00883846" w:rsidRPr="00A7476A" w:rsidRDefault="00883846" w:rsidP="00883846">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6BC7DA63" w14:textId="77777777" w:rsidR="00883846" w:rsidRPr="00A7476A" w:rsidRDefault="00883846" w:rsidP="00883846">
      <w:pPr>
        <w:pStyle w:val="s1"/>
        <w:shd w:val="clear" w:color="auto" w:fill="FFFFFF"/>
        <w:spacing w:before="0" w:beforeAutospacing="0" w:after="0" w:afterAutospacing="0"/>
        <w:ind w:firstLine="709"/>
        <w:jc w:val="both"/>
      </w:pPr>
      <w:r w:rsidRPr="00A7476A">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или федеральным законом.</w:t>
      </w:r>
    </w:p>
    <w:p w14:paraId="6D11FD00" w14:textId="77777777" w:rsidR="00883846" w:rsidRPr="00A7476A" w:rsidRDefault="00883846" w:rsidP="00883846">
      <w:pPr>
        <w:pStyle w:val="s1"/>
        <w:shd w:val="clear" w:color="auto" w:fill="FFFFFF"/>
        <w:spacing w:before="0" w:beforeAutospacing="0" w:after="0" w:afterAutospacing="0"/>
        <w:ind w:firstLine="709"/>
        <w:jc w:val="both"/>
      </w:pPr>
      <w:r w:rsidRPr="00A7476A">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w:t>
      </w:r>
    </w:p>
    <w:p w14:paraId="6623DEB6" w14:textId="77777777" w:rsidR="00883846" w:rsidRPr="00A7476A" w:rsidRDefault="00883846" w:rsidP="00883846">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0923D3BF" w14:textId="77777777" w:rsidR="00883846" w:rsidRPr="00A7476A" w:rsidRDefault="00883846" w:rsidP="00883846">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3E7F01E1" w14:textId="77777777" w:rsidR="00883846" w:rsidRPr="00A7476A" w:rsidRDefault="00883846" w:rsidP="00883846">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977F71F" w14:textId="77777777" w:rsidR="00883846" w:rsidRPr="00A7476A" w:rsidRDefault="00883846" w:rsidP="00883846">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Сведения о публичных сервитутах вносятся в Единый государственный реестр недвижимости.</w:t>
      </w:r>
    </w:p>
    <w:p w14:paraId="7A5026B1" w14:textId="77777777" w:rsidR="00883846" w:rsidRPr="00A7476A" w:rsidRDefault="00883846" w:rsidP="00883846">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срок публичного сервитута, условия его осуществления и порядок определения платы за такой сервитут устанавливаются главой V.7 Земельного кодекса.</w:t>
      </w:r>
    </w:p>
    <w:p w14:paraId="6FE94A9C"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63E03BAE" w14:textId="77777777" w:rsidR="00883846" w:rsidRPr="00A7476A" w:rsidRDefault="00883846" w:rsidP="00883846">
      <w:pPr>
        <w:keepLines w:val="0"/>
        <w:widowControl w:val="0"/>
        <w:overflowPunct/>
        <w:spacing w:line="240" w:lineRule="auto"/>
        <w:ind w:firstLine="0"/>
        <w:rPr>
          <w:i/>
          <w:sz w:val="24"/>
          <w:szCs w:val="24"/>
        </w:rPr>
      </w:pPr>
    </w:p>
    <w:p w14:paraId="2C5E698A" w14:textId="77777777" w:rsidR="00883846" w:rsidRPr="00A7476A" w:rsidRDefault="00883846" w:rsidP="00883846">
      <w:pPr>
        <w:pStyle w:val="7"/>
        <w:spacing w:line="240" w:lineRule="auto"/>
        <w:ind w:firstLine="0"/>
      </w:pPr>
      <w:bookmarkStart w:id="42" w:name="_Toc180163767"/>
      <w:bookmarkStart w:id="43" w:name="_Toc180395317"/>
      <w:r w:rsidRPr="00A7476A">
        <w:t>Статья 13. Ограничение прав на землю</w:t>
      </w:r>
      <w:bookmarkEnd w:id="42"/>
      <w:bookmarkEnd w:id="43"/>
    </w:p>
    <w:p w14:paraId="3D03991E" w14:textId="77777777" w:rsidR="00883846" w:rsidRPr="00A7476A" w:rsidRDefault="00883846" w:rsidP="00883846">
      <w:pPr>
        <w:keepLines w:val="0"/>
        <w:widowControl w:val="0"/>
        <w:overflowPunct/>
        <w:spacing w:line="240" w:lineRule="auto"/>
        <w:ind w:firstLine="709"/>
        <w:jc w:val="center"/>
        <w:rPr>
          <w:sz w:val="24"/>
          <w:szCs w:val="24"/>
        </w:rPr>
      </w:pPr>
    </w:p>
    <w:p w14:paraId="4E15E066" w14:textId="77777777" w:rsidR="00883846" w:rsidRPr="00A7476A" w:rsidRDefault="00883846" w:rsidP="00883846">
      <w:pPr>
        <w:pStyle w:val="s1"/>
        <w:shd w:val="clear" w:color="auto" w:fill="FFFFFF"/>
        <w:spacing w:before="0" w:beforeAutospacing="0" w:after="0" w:afterAutospacing="0"/>
        <w:ind w:firstLine="709"/>
        <w:jc w:val="both"/>
      </w:pPr>
      <w:r w:rsidRPr="00A7476A">
        <w:t>1. Права на землю могут быть ограничены по основаниям, установленным Земельным кодексом, федеральными законами.</w:t>
      </w:r>
    </w:p>
    <w:p w14:paraId="384E945A" w14:textId="77777777" w:rsidR="00883846" w:rsidRPr="00A7476A" w:rsidRDefault="00883846" w:rsidP="00883846">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399E1EBB" w14:textId="77777777" w:rsidR="00883846" w:rsidRPr="00A7476A" w:rsidRDefault="00883846" w:rsidP="00883846">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20DC434" w14:textId="77777777" w:rsidR="00883846" w:rsidRPr="00A7476A" w:rsidRDefault="00883846" w:rsidP="00883846">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52CB151" w14:textId="77777777" w:rsidR="00883846" w:rsidRPr="00A7476A" w:rsidRDefault="00883846" w:rsidP="00883846">
      <w:pPr>
        <w:pStyle w:val="s1"/>
        <w:shd w:val="clear" w:color="auto" w:fill="FFFFFF"/>
        <w:spacing w:before="0" w:beforeAutospacing="0" w:after="0" w:afterAutospacing="0"/>
        <w:ind w:firstLine="709"/>
        <w:jc w:val="both"/>
      </w:pPr>
      <w:r w:rsidRPr="00A7476A">
        <w:t>4) иные ограничения использования земельных участков в случаях, установленных Земельным кодексом, федеральными законами.</w:t>
      </w:r>
    </w:p>
    <w:p w14:paraId="7E9B53A1" w14:textId="77777777" w:rsidR="00883846" w:rsidRPr="00A7476A" w:rsidRDefault="00883846" w:rsidP="00883846">
      <w:pPr>
        <w:pStyle w:val="s1"/>
        <w:shd w:val="clear" w:color="auto" w:fill="FFFFFF"/>
        <w:spacing w:before="0" w:beforeAutospacing="0" w:after="0" w:afterAutospacing="0"/>
        <w:ind w:firstLine="709"/>
        <w:jc w:val="both"/>
      </w:pPr>
      <w:r w:rsidRPr="00A7476A">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w:t>
      </w:r>
    </w:p>
    <w:p w14:paraId="27E44B37" w14:textId="77777777" w:rsidR="00883846" w:rsidRPr="00A7476A" w:rsidRDefault="00883846" w:rsidP="00883846">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7C263D0A" w14:textId="77777777" w:rsidR="00883846" w:rsidRPr="00A7476A" w:rsidRDefault="00883846" w:rsidP="00883846">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6200B472" w14:textId="77777777" w:rsidR="00883846" w:rsidRPr="00A7476A" w:rsidRDefault="00883846" w:rsidP="00883846">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50177785" w14:textId="77777777" w:rsidR="00883846" w:rsidRPr="00A7476A" w:rsidRDefault="00883846" w:rsidP="00883846">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2F50F7B1" w14:textId="77777777" w:rsidR="00883846" w:rsidRPr="00A7476A" w:rsidRDefault="00883846" w:rsidP="00883846">
      <w:pPr>
        <w:keepLines w:val="0"/>
        <w:widowControl w:val="0"/>
        <w:overflowPunct/>
        <w:spacing w:line="240" w:lineRule="auto"/>
        <w:ind w:firstLine="709"/>
        <w:rPr>
          <w:sz w:val="24"/>
          <w:szCs w:val="24"/>
        </w:rPr>
      </w:pPr>
    </w:p>
    <w:p w14:paraId="503B1AFD" w14:textId="77777777" w:rsidR="00883846" w:rsidRPr="00A7476A" w:rsidRDefault="00883846" w:rsidP="00883846">
      <w:pPr>
        <w:keepLines w:val="0"/>
        <w:widowControl w:val="0"/>
        <w:overflowPunct/>
        <w:spacing w:line="240" w:lineRule="auto"/>
        <w:ind w:firstLine="0"/>
        <w:contextualSpacing/>
        <w:jc w:val="center"/>
        <w:outlineLvl w:val="1"/>
        <w:rPr>
          <w:b/>
          <w:sz w:val="24"/>
          <w:szCs w:val="24"/>
        </w:rPr>
      </w:pPr>
      <w:bookmarkStart w:id="44" w:name="_Toc180163768"/>
      <w:bookmarkStart w:id="45" w:name="_Toc180395318"/>
      <w:r w:rsidRPr="00A7476A">
        <w:rPr>
          <w:b/>
          <w:sz w:val="24"/>
          <w:szCs w:val="24"/>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44"/>
      <w:bookmarkEnd w:id="45"/>
    </w:p>
    <w:p w14:paraId="06874603" w14:textId="77777777" w:rsidR="00883846" w:rsidRPr="00A7476A" w:rsidRDefault="00883846" w:rsidP="00883846">
      <w:pPr>
        <w:keepLines w:val="0"/>
        <w:widowControl w:val="0"/>
        <w:overflowPunct/>
        <w:spacing w:line="240" w:lineRule="auto"/>
        <w:ind w:firstLine="0"/>
        <w:rPr>
          <w:i/>
          <w:sz w:val="24"/>
          <w:szCs w:val="24"/>
        </w:rPr>
      </w:pPr>
    </w:p>
    <w:p w14:paraId="0E959C5D" w14:textId="77777777" w:rsidR="00883846" w:rsidRPr="00A7476A" w:rsidRDefault="00883846" w:rsidP="00883846">
      <w:pPr>
        <w:pStyle w:val="7"/>
        <w:spacing w:line="240" w:lineRule="auto"/>
        <w:ind w:firstLine="0"/>
      </w:pPr>
      <w:bookmarkStart w:id="46" w:name="_Toc180163769"/>
      <w:bookmarkStart w:id="47" w:name="_Toc180395319"/>
      <w:r w:rsidRPr="00A7476A">
        <w:t>Статья 14. Градостроительный регламент</w:t>
      </w:r>
      <w:bookmarkEnd w:id="46"/>
      <w:bookmarkEnd w:id="47"/>
    </w:p>
    <w:p w14:paraId="1C9C42E6" w14:textId="77777777" w:rsidR="00883846" w:rsidRPr="00A7476A" w:rsidRDefault="00883846" w:rsidP="00883846">
      <w:pPr>
        <w:keepLines w:val="0"/>
        <w:widowControl w:val="0"/>
        <w:overflowPunct/>
        <w:spacing w:line="240" w:lineRule="auto"/>
        <w:ind w:firstLine="709"/>
        <w:jc w:val="center"/>
        <w:rPr>
          <w:sz w:val="24"/>
          <w:szCs w:val="24"/>
        </w:rPr>
      </w:pPr>
    </w:p>
    <w:p w14:paraId="31BF445A" w14:textId="77777777" w:rsidR="00883846" w:rsidRPr="00A7476A" w:rsidRDefault="00883846" w:rsidP="00883846">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1ADFF86" w14:textId="77777777" w:rsidR="00883846" w:rsidRPr="00A7476A" w:rsidRDefault="00883846" w:rsidP="00883846">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B306E73" w14:textId="77777777" w:rsidR="00883846" w:rsidRPr="00A7476A" w:rsidRDefault="00883846" w:rsidP="00883846">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6C0A2983" w14:textId="77777777" w:rsidR="00883846" w:rsidRPr="00A7476A" w:rsidRDefault="00883846" w:rsidP="00883846">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5CE76A78" w14:textId="77777777" w:rsidR="00883846" w:rsidRPr="00A7476A" w:rsidRDefault="00883846" w:rsidP="00883846">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34EC5C61" w14:textId="77777777" w:rsidR="00883846" w:rsidRPr="00A7476A" w:rsidRDefault="00883846" w:rsidP="00883846">
      <w:pPr>
        <w:pStyle w:val="s1"/>
        <w:shd w:val="clear" w:color="auto" w:fill="FFFFFF"/>
        <w:spacing w:before="0" w:beforeAutospacing="0" w:after="0" w:afterAutospacing="0"/>
        <w:ind w:firstLine="709"/>
        <w:jc w:val="both"/>
      </w:pPr>
      <w:r w:rsidRPr="00A7476A">
        <w:t>4) видов территориальных зон;</w:t>
      </w:r>
    </w:p>
    <w:p w14:paraId="6AA0C675" w14:textId="77777777" w:rsidR="00883846" w:rsidRPr="00A7476A" w:rsidRDefault="00883846" w:rsidP="00883846">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34EA72D0" w14:textId="77777777" w:rsidR="00883846" w:rsidRPr="00A7476A" w:rsidRDefault="00883846" w:rsidP="00883846">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1435627" w14:textId="77777777" w:rsidR="00883846" w:rsidRPr="00A7476A" w:rsidRDefault="00883846" w:rsidP="00883846">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2F4CDFAD" w14:textId="77777777" w:rsidR="00883846" w:rsidRPr="00A7476A" w:rsidRDefault="00883846" w:rsidP="00883846">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32DAA98" w14:textId="77777777" w:rsidR="00883846" w:rsidRPr="00A7476A" w:rsidRDefault="00883846" w:rsidP="00883846">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79F64C47" w14:textId="77777777" w:rsidR="00883846" w:rsidRPr="00A7476A" w:rsidRDefault="00883846" w:rsidP="00883846">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78D92F6F" w14:textId="77777777" w:rsidR="00883846" w:rsidRPr="00A7476A" w:rsidRDefault="00883846" w:rsidP="00883846">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3EFDA80A" w14:textId="77777777" w:rsidR="00883846" w:rsidRPr="00A7476A" w:rsidRDefault="00883846" w:rsidP="00883846">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24246512" w14:textId="77777777" w:rsidR="00883846" w:rsidRPr="00A7476A" w:rsidRDefault="00883846" w:rsidP="00883846">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3462A6C" w14:textId="77777777" w:rsidR="00883846" w:rsidRPr="00A7476A" w:rsidRDefault="00883846" w:rsidP="00883846">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55D644A1"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7. </w:t>
      </w:r>
      <w:r w:rsidRPr="00A7476A">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w:t>
      </w:r>
      <w:r>
        <w:rPr>
          <w:rStyle w:val="blk"/>
        </w:rPr>
        <w:t>исполнительными органами</w:t>
      </w:r>
      <w:r w:rsidRPr="00A7476A">
        <w:rPr>
          <w:rStyle w:val="blk"/>
        </w:rPr>
        <w:t xml:space="preserve">, уполномоченными </w:t>
      </w:r>
      <w:r>
        <w:rPr>
          <w:rStyle w:val="blk"/>
        </w:rPr>
        <w:t>исполнительными органами субъектов</w:t>
      </w:r>
      <w:r w:rsidRPr="00A7476A">
        <w:rPr>
          <w:rStyle w:val="blk"/>
        </w:rPr>
        <w:t xml:space="preserve">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1813B4B3"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707F332" w14:textId="77777777" w:rsidR="00883846" w:rsidRPr="00A7476A" w:rsidRDefault="00883846" w:rsidP="00883846">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17099989" w14:textId="77777777" w:rsidR="00883846" w:rsidRPr="00A7476A" w:rsidRDefault="00883846" w:rsidP="00883846">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6653E479" w14:textId="77777777" w:rsidR="00883846" w:rsidRPr="00A7476A" w:rsidRDefault="00883846" w:rsidP="00883846">
      <w:pPr>
        <w:keepLines w:val="0"/>
        <w:widowControl w:val="0"/>
        <w:overflowPunct/>
        <w:spacing w:line="240" w:lineRule="auto"/>
        <w:ind w:firstLine="709"/>
        <w:rPr>
          <w:sz w:val="24"/>
          <w:szCs w:val="24"/>
        </w:rPr>
      </w:pPr>
    </w:p>
    <w:p w14:paraId="3B70EFA4" w14:textId="77777777" w:rsidR="00883846" w:rsidRPr="00A7476A" w:rsidRDefault="00883846" w:rsidP="00883846">
      <w:pPr>
        <w:pStyle w:val="7"/>
        <w:spacing w:line="240" w:lineRule="auto"/>
        <w:ind w:firstLine="0"/>
      </w:pPr>
      <w:bookmarkStart w:id="48" w:name="_Toc180163770"/>
      <w:bookmarkStart w:id="49" w:name="_Toc180395320"/>
      <w:r w:rsidRPr="00A7476A">
        <w:t>Статья 15. Виды разрешенного использования земельных участков и объектов капитального строительства</w:t>
      </w:r>
      <w:bookmarkEnd w:id="48"/>
      <w:bookmarkEnd w:id="49"/>
    </w:p>
    <w:p w14:paraId="76A63FD1" w14:textId="77777777" w:rsidR="00883846" w:rsidRPr="00A7476A" w:rsidRDefault="00883846" w:rsidP="00883846">
      <w:pPr>
        <w:keepLines w:val="0"/>
        <w:widowControl w:val="0"/>
        <w:overflowPunct/>
        <w:spacing w:line="240" w:lineRule="auto"/>
        <w:ind w:firstLine="709"/>
        <w:jc w:val="center"/>
        <w:rPr>
          <w:sz w:val="24"/>
          <w:szCs w:val="24"/>
        </w:rPr>
      </w:pPr>
    </w:p>
    <w:p w14:paraId="62EB1B9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708DD0E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0B9453D0"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54600C0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03BA74F6"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2325C3FB"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7ADC3A0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6DAA9061"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4371CCD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7FCCAB85"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9DD15D5"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619B8AC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72804E8" w14:textId="77777777" w:rsidR="00883846" w:rsidRPr="00A7476A" w:rsidRDefault="00883846" w:rsidP="00883846">
      <w:pPr>
        <w:keepLines w:val="0"/>
        <w:widowControl w:val="0"/>
        <w:overflowPunct/>
        <w:spacing w:line="240" w:lineRule="auto"/>
        <w:ind w:firstLine="709"/>
        <w:rPr>
          <w:sz w:val="24"/>
          <w:szCs w:val="24"/>
        </w:rPr>
      </w:pPr>
    </w:p>
    <w:p w14:paraId="4551017C" w14:textId="77777777" w:rsidR="00883846" w:rsidRPr="00A7476A" w:rsidRDefault="00883846" w:rsidP="00883846">
      <w:pPr>
        <w:pStyle w:val="7"/>
        <w:spacing w:line="240" w:lineRule="auto"/>
        <w:ind w:firstLine="0"/>
      </w:pPr>
      <w:bookmarkStart w:id="50" w:name="_Toc180163771"/>
      <w:bookmarkStart w:id="51" w:name="_Toc180395321"/>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50"/>
      <w:bookmarkEnd w:id="51"/>
    </w:p>
    <w:p w14:paraId="4FB2DDA5" w14:textId="77777777" w:rsidR="00883846" w:rsidRPr="00A7476A" w:rsidRDefault="00883846" w:rsidP="00883846">
      <w:pPr>
        <w:keepLines w:val="0"/>
        <w:widowControl w:val="0"/>
        <w:overflowPunct/>
        <w:spacing w:line="240" w:lineRule="auto"/>
        <w:ind w:firstLine="709"/>
        <w:jc w:val="center"/>
        <w:rPr>
          <w:sz w:val="24"/>
          <w:szCs w:val="24"/>
        </w:rPr>
      </w:pPr>
    </w:p>
    <w:p w14:paraId="1BEDD67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0E4A413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51B3CF1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C7A79"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31935AFC"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D16461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5A8BEAAC"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44B6AE50"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2F4A072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600758C" w14:textId="77777777" w:rsidR="00883846" w:rsidRPr="00A7476A" w:rsidRDefault="00883846" w:rsidP="00883846">
      <w:pPr>
        <w:keepLines w:val="0"/>
        <w:widowControl w:val="0"/>
        <w:overflowPunct/>
        <w:spacing w:line="240" w:lineRule="auto"/>
        <w:ind w:firstLine="709"/>
        <w:rPr>
          <w:sz w:val="24"/>
          <w:szCs w:val="24"/>
        </w:rPr>
      </w:pPr>
    </w:p>
    <w:p w14:paraId="1AAA5FAB" w14:textId="77777777" w:rsidR="00883846" w:rsidRPr="00A7476A" w:rsidRDefault="00883846" w:rsidP="00883846">
      <w:pPr>
        <w:pStyle w:val="7"/>
        <w:spacing w:line="240" w:lineRule="auto"/>
        <w:ind w:firstLine="0"/>
      </w:pPr>
      <w:bookmarkStart w:id="52" w:name="_Toc180163772"/>
      <w:bookmarkStart w:id="53" w:name="_Toc180395322"/>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52"/>
      <w:bookmarkEnd w:id="53"/>
    </w:p>
    <w:p w14:paraId="1524D480" w14:textId="77777777" w:rsidR="00883846" w:rsidRPr="00A7476A" w:rsidRDefault="00883846" w:rsidP="00883846">
      <w:pPr>
        <w:keepLines w:val="0"/>
        <w:widowControl w:val="0"/>
        <w:overflowPunct/>
        <w:spacing w:line="240" w:lineRule="auto"/>
        <w:ind w:firstLine="709"/>
        <w:jc w:val="center"/>
        <w:rPr>
          <w:sz w:val="24"/>
          <w:szCs w:val="24"/>
        </w:rPr>
      </w:pPr>
    </w:p>
    <w:p w14:paraId="40F900E0"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2BA36B11"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настоящей статьи.</w:t>
      </w:r>
    </w:p>
    <w:p w14:paraId="374F2EE9"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73C78246"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47DDAB45" w14:textId="3B562E9F" w:rsidR="00883846" w:rsidRPr="00E36B22" w:rsidRDefault="00883846" w:rsidP="00883846">
      <w:pPr>
        <w:keepLines w:val="0"/>
        <w:widowControl w:val="0"/>
        <w:overflowPunct/>
        <w:spacing w:line="240" w:lineRule="auto"/>
        <w:ind w:firstLine="709"/>
        <w:rPr>
          <w:sz w:val="24"/>
          <w:szCs w:val="24"/>
        </w:rPr>
      </w:pPr>
      <w:r w:rsidRPr="00A7476A">
        <w:rPr>
          <w:sz w:val="24"/>
          <w:szCs w:val="24"/>
        </w:rPr>
        <w:t xml:space="preserve">5. Срок проведения общественных обсуждений или публичных слушаний со дня оповещения жителей </w:t>
      </w:r>
      <w:r>
        <w:rPr>
          <w:sz w:val="24"/>
          <w:szCs w:val="24"/>
        </w:rPr>
        <w:t>Ленинского</w:t>
      </w:r>
      <w:r w:rsidRPr="00A7476A">
        <w:rPr>
          <w:sz w:val="24"/>
          <w:szCs w:val="24"/>
        </w:rPr>
        <w:t xml:space="preserve"> 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образования и не </w:t>
      </w:r>
      <w:r w:rsidRPr="00E36B22">
        <w:rPr>
          <w:sz w:val="24"/>
          <w:szCs w:val="24"/>
        </w:rPr>
        <w:t>может быть более одного месяца.</w:t>
      </w:r>
    </w:p>
    <w:p w14:paraId="1E004904"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0BFDD4DB"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7. На основании указанных в части 6 настоящей статьи рекомендаций глава администрации муниципального образования </w:t>
      </w:r>
      <w:r>
        <w:rPr>
          <w:sz w:val="24"/>
          <w:szCs w:val="24"/>
        </w:rPr>
        <w:t>Усть-Лабинский район</w:t>
      </w:r>
      <w:r w:rsidRPr="00A7476A">
        <w:rPr>
          <w:sz w:val="24"/>
          <w:szCs w:val="24"/>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Pr="00A7476A">
        <w:rPr>
          <w:sz w:val="24"/>
          <w:szCs w:val="24"/>
        </w:rPr>
        <w:lastRenderedPageBreak/>
        <w:t xml:space="preserve">опубликования муниципальных правовых актов, иной официальной информации, и размещается на официальном сайте администрации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23DB841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3767387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0DEE7D29"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9.1.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1444366"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02DA47B2" w14:textId="77777777" w:rsidR="00883846" w:rsidRPr="00A7476A" w:rsidRDefault="00883846" w:rsidP="00883846">
      <w:pPr>
        <w:keepLines w:val="0"/>
        <w:widowControl w:val="0"/>
        <w:overflowPunct/>
        <w:spacing w:line="240" w:lineRule="auto"/>
        <w:ind w:firstLine="709"/>
        <w:jc w:val="center"/>
        <w:rPr>
          <w:b/>
          <w:sz w:val="23"/>
          <w:szCs w:val="20"/>
          <w:u w:val="single"/>
        </w:rPr>
      </w:pPr>
    </w:p>
    <w:p w14:paraId="0AFD2E84" w14:textId="77777777" w:rsidR="00883846" w:rsidRPr="00A7476A" w:rsidRDefault="00883846" w:rsidP="00883846">
      <w:pPr>
        <w:pStyle w:val="7"/>
      </w:pPr>
      <w:bookmarkStart w:id="54" w:name="_Toc180163773"/>
      <w:bookmarkStart w:id="55" w:name="_Toc180395323"/>
      <w:r w:rsidRPr="00A7476A">
        <w:t>Статья 18. Отклонение от предельных параметров разрешенного строительства, реконструкции объектов капитального строительства.</w:t>
      </w:r>
      <w:bookmarkEnd w:id="54"/>
      <w:bookmarkEnd w:id="55"/>
    </w:p>
    <w:p w14:paraId="2DEE2FEF" w14:textId="77777777" w:rsidR="00883846" w:rsidRPr="00A7476A" w:rsidRDefault="00883846" w:rsidP="00883846">
      <w:pPr>
        <w:keepLines w:val="0"/>
        <w:widowControl w:val="0"/>
        <w:overflowPunct/>
        <w:spacing w:line="240" w:lineRule="auto"/>
        <w:ind w:firstLine="709"/>
        <w:jc w:val="center"/>
        <w:rPr>
          <w:sz w:val="24"/>
          <w:szCs w:val="24"/>
        </w:rPr>
      </w:pPr>
    </w:p>
    <w:p w14:paraId="25B1B437" w14:textId="77777777" w:rsidR="00883846" w:rsidRPr="00A7476A" w:rsidRDefault="00883846" w:rsidP="00883846">
      <w:pPr>
        <w:pStyle w:val="s1"/>
        <w:shd w:val="clear" w:color="auto" w:fill="FFFFFF"/>
        <w:spacing w:before="0" w:beforeAutospacing="0" w:after="0" w:afterAutospacing="0"/>
        <w:ind w:firstLine="709"/>
        <w:jc w:val="both"/>
      </w:pPr>
      <w:r w:rsidRPr="00A7476A">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2D5B68C0" w14:textId="77777777" w:rsidR="00883846" w:rsidRPr="00A7476A" w:rsidRDefault="00883846" w:rsidP="00883846">
      <w:pPr>
        <w:pStyle w:val="s1"/>
        <w:shd w:val="clear" w:color="auto" w:fill="FFFFFF"/>
        <w:spacing w:before="0" w:beforeAutospacing="0" w:after="0" w:afterAutospacing="0"/>
        <w:jc w:val="both"/>
      </w:pPr>
      <w:r w:rsidRPr="00A7476A">
        <w:t xml:space="preserve">         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6CE69E0" w14:textId="77777777" w:rsidR="00883846" w:rsidRPr="00A7476A" w:rsidRDefault="00883846" w:rsidP="00883846">
      <w:pPr>
        <w:pStyle w:val="s1"/>
        <w:shd w:val="clear" w:color="auto" w:fill="FFFFFF"/>
        <w:spacing w:before="0" w:beforeAutospacing="0" w:after="0" w:afterAutospacing="0"/>
        <w:ind w:firstLine="709"/>
        <w:jc w:val="both"/>
      </w:pPr>
      <w:r w:rsidRPr="00A7476A">
        <w:lastRenderedPageBreak/>
        <w:t>1.2.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57C08995" w14:textId="77777777" w:rsidR="00883846" w:rsidRPr="00A7476A" w:rsidRDefault="00883846" w:rsidP="00883846">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106AFB1A" w14:textId="77777777" w:rsidR="00883846" w:rsidRPr="00A7476A" w:rsidRDefault="00883846" w:rsidP="00883846">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732FC7B2"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4. </w:t>
      </w:r>
      <w:r w:rsidRPr="00A7476A">
        <w:rPr>
          <w:rStyle w:val="blk"/>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статьи 39 Градостроительного кодекса,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0B0CDACC"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5. </w:t>
      </w:r>
      <w:r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 муниципального образования </w:t>
      </w:r>
      <w:r>
        <w:rPr>
          <w:rStyle w:val="blk"/>
        </w:rPr>
        <w:t>Усть-Лабинский район</w:t>
      </w:r>
      <w:r w:rsidRPr="00A7476A">
        <w:rPr>
          <w:rStyle w:val="blk"/>
        </w:rPr>
        <w:t>.</w:t>
      </w:r>
    </w:p>
    <w:p w14:paraId="07328394"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6. Глава администрации муниципального образования </w:t>
      </w:r>
      <w:r>
        <w:t>Усть-Лабинский район</w:t>
      </w:r>
      <w:r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37EE7279"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51AA5E27" w14:textId="77777777" w:rsidR="00883846" w:rsidRPr="00A7476A" w:rsidRDefault="00883846" w:rsidP="00883846">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FEAE1FA" w14:textId="77777777" w:rsidR="00883846" w:rsidRDefault="00883846" w:rsidP="00883846">
      <w:pPr>
        <w:keepLines w:val="0"/>
        <w:widowControl w:val="0"/>
        <w:shd w:val="clear" w:color="auto" w:fill="FFFFFF"/>
        <w:tabs>
          <w:tab w:val="left" w:pos="-5387"/>
        </w:tabs>
        <w:spacing w:line="240" w:lineRule="auto"/>
        <w:ind w:firstLine="709"/>
        <w:rPr>
          <w:sz w:val="24"/>
          <w:szCs w:val="24"/>
        </w:rPr>
      </w:pPr>
      <w:r w:rsidRPr="00A7476A">
        <w:rPr>
          <w:sz w:val="24"/>
          <w:szCs w:val="24"/>
        </w:rPr>
        <w:t>8</w:t>
      </w:r>
      <w:r>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40EBE533" w14:textId="77777777" w:rsidR="00883846" w:rsidRDefault="00883846" w:rsidP="00883846">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34C4A3E7" w14:textId="77777777" w:rsidR="00883846" w:rsidRDefault="00883846" w:rsidP="00883846">
      <w:pPr>
        <w:keepLines w:val="0"/>
        <w:widowControl w:val="0"/>
        <w:shd w:val="clear" w:color="auto" w:fill="FFFFFF"/>
        <w:tabs>
          <w:tab w:val="left" w:pos="-5387"/>
        </w:tabs>
        <w:spacing w:line="240" w:lineRule="auto"/>
        <w:ind w:firstLine="709"/>
        <w:rPr>
          <w:sz w:val="24"/>
          <w:szCs w:val="24"/>
        </w:rPr>
      </w:pPr>
    </w:p>
    <w:p w14:paraId="76D0AE9B" w14:textId="77777777" w:rsidR="00883846" w:rsidRPr="00954644" w:rsidRDefault="00883846" w:rsidP="00883846">
      <w:pPr>
        <w:keepLines w:val="0"/>
        <w:widowControl w:val="0"/>
        <w:overflowPunct/>
        <w:spacing w:line="240" w:lineRule="auto"/>
        <w:ind w:firstLine="0"/>
        <w:contextualSpacing/>
        <w:jc w:val="center"/>
        <w:outlineLvl w:val="0"/>
        <w:rPr>
          <w:b/>
          <w:sz w:val="24"/>
          <w:szCs w:val="24"/>
        </w:rPr>
      </w:pPr>
      <w:bookmarkStart w:id="56" w:name="_Toc180163774"/>
      <w:bookmarkStart w:id="57" w:name="_Toc180395324"/>
      <w:r w:rsidRPr="00954644">
        <w:rPr>
          <w:b/>
          <w:sz w:val="24"/>
          <w:szCs w:val="24"/>
        </w:rPr>
        <w:t>ГЛАВА 3. Подготовка документации по планировке территории</w:t>
      </w:r>
      <w:bookmarkEnd w:id="56"/>
      <w:bookmarkEnd w:id="57"/>
    </w:p>
    <w:p w14:paraId="3EC75A68" w14:textId="77777777" w:rsidR="00883846" w:rsidRPr="00A7476A" w:rsidRDefault="00883846" w:rsidP="00883846">
      <w:pPr>
        <w:keepLines w:val="0"/>
        <w:widowControl w:val="0"/>
        <w:overflowPunct/>
        <w:spacing w:line="240" w:lineRule="auto"/>
        <w:ind w:firstLine="0"/>
        <w:jc w:val="center"/>
        <w:rPr>
          <w:sz w:val="24"/>
          <w:szCs w:val="24"/>
        </w:rPr>
      </w:pPr>
    </w:p>
    <w:p w14:paraId="00E4296B" w14:textId="77777777" w:rsidR="00883846" w:rsidRPr="00A7476A" w:rsidRDefault="00883846" w:rsidP="00883846">
      <w:pPr>
        <w:pStyle w:val="7"/>
        <w:spacing w:line="240" w:lineRule="auto"/>
        <w:ind w:firstLine="0"/>
        <w:rPr>
          <w:sz w:val="24"/>
          <w:szCs w:val="24"/>
        </w:rPr>
      </w:pPr>
      <w:bookmarkStart w:id="58" w:name="_Toc180163775"/>
      <w:bookmarkStart w:id="59" w:name="_Toc180395325"/>
      <w:r w:rsidRPr="00A7476A">
        <w:t xml:space="preserve">Статья </w:t>
      </w:r>
      <w:r>
        <w:t>19</w:t>
      </w:r>
      <w:r w:rsidRPr="00A7476A">
        <w:t>. Общие положения о планировке территории</w:t>
      </w:r>
      <w:bookmarkEnd w:id="58"/>
      <w:bookmarkEnd w:id="59"/>
    </w:p>
    <w:p w14:paraId="4C1594FC" w14:textId="77777777" w:rsidR="00883846" w:rsidRPr="00A7476A" w:rsidRDefault="00883846" w:rsidP="00883846">
      <w:pPr>
        <w:keepLines w:val="0"/>
        <w:widowControl w:val="0"/>
        <w:overflowPunct/>
        <w:spacing w:line="240" w:lineRule="auto"/>
        <w:ind w:firstLine="709"/>
        <w:jc w:val="center"/>
        <w:rPr>
          <w:sz w:val="24"/>
          <w:szCs w:val="24"/>
        </w:rPr>
      </w:pPr>
    </w:p>
    <w:p w14:paraId="73015A5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15F3BC4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428A052C"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43F5309E" w14:textId="77777777" w:rsidR="00883846" w:rsidRPr="00A7476A" w:rsidRDefault="00883846" w:rsidP="00883846">
      <w:pPr>
        <w:keepLines w:val="0"/>
        <w:widowControl w:val="0"/>
        <w:overflowPunct/>
        <w:spacing w:line="240" w:lineRule="auto"/>
        <w:ind w:firstLine="709"/>
        <w:rPr>
          <w:sz w:val="24"/>
          <w:szCs w:val="24"/>
        </w:rPr>
      </w:pPr>
      <w:r>
        <w:rPr>
          <w:sz w:val="24"/>
          <w:szCs w:val="24"/>
        </w:rPr>
        <w:t>4</w:t>
      </w:r>
      <w:r w:rsidRPr="00A7476A">
        <w:rPr>
          <w:sz w:val="24"/>
          <w:szCs w:val="24"/>
        </w:rPr>
        <w:t>. При подготовке документации по планировке территории может осуществляться разработка проектов планировки территории и проектов межевания территории.</w:t>
      </w:r>
    </w:p>
    <w:p w14:paraId="3056E9C0" w14:textId="77777777" w:rsidR="00883846" w:rsidRPr="00A7476A" w:rsidRDefault="00883846" w:rsidP="00883846">
      <w:pPr>
        <w:keepLines w:val="0"/>
        <w:widowControl w:val="0"/>
        <w:overflowPunct/>
        <w:spacing w:line="240" w:lineRule="auto"/>
        <w:ind w:firstLine="709"/>
        <w:rPr>
          <w:sz w:val="24"/>
          <w:szCs w:val="24"/>
        </w:rPr>
      </w:pPr>
      <w:r>
        <w:rPr>
          <w:sz w:val="24"/>
          <w:szCs w:val="24"/>
        </w:rPr>
        <w:t>5</w:t>
      </w:r>
      <w:r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1152481D" w14:textId="77777777" w:rsidR="00883846" w:rsidRPr="00A7476A" w:rsidRDefault="00883846" w:rsidP="00883846">
      <w:pPr>
        <w:keepLines w:val="0"/>
        <w:widowControl w:val="0"/>
        <w:overflowPunct/>
        <w:spacing w:line="240" w:lineRule="auto"/>
        <w:ind w:firstLine="709"/>
        <w:rPr>
          <w:sz w:val="24"/>
          <w:szCs w:val="24"/>
        </w:rPr>
      </w:pPr>
      <w:r>
        <w:rPr>
          <w:sz w:val="24"/>
          <w:szCs w:val="24"/>
        </w:rPr>
        <w:t>6</w:t>
      </w:r>
      <w:r w:rsidRPr="00A7476A">
        <w:rPr>
          <w:sz w:val="24"/>
          <w:szCs w:val="24"/>
        </w:rPr>
        <w:t>.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1CA54074" w14:textId="77777777" w:rsidR="00883846" w:rsidRPr="00A7476A" w:rsidRDefault="00883846" w:rsidP="00883846">
      <w:pPr>
        <w:keepLines w:val="0"/>
        <w:widowControl w:val="0"/>
        <w:overflowPunct/>
        <w:spacing w:line="240" w:lineRule="auto"/>
        <w:ind w:firstLine="709"/>
        <w:rPr>
          <w:sz w:val="24"/>
          <w:szCs w:val="24"/>
        </w:rPr>
      </w:pPr>
      <w:r>
        <w:rPr>
          <w:sz w:val="24"/>
          <w:szCs w:val="24"/>
        </w:rPr>
        <w:lastRenderedPageBreak/>
        <w:t xml:space="preserve">7. </w:t>
      </w:r>
      <w:r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0AA6534C" w14:textId="77777777" w:rsidR="00883846" w:rsidRPr="00A7476A" w:rsidRDefault="00883846" w:rsidP="00883846">
      <w:pPr>
        <w:keepLines w:val="0"/>
        <w:widowControl w:val="0"/>
        <w:overflowPunct/>
        <w:spacing w:line="240" w:lineRule="auto"/>
        <w:ind w:firstLine="709"/>
        <w:rPr>
          <w:sz w:val="24"/>
          <w:szCs w:val="24"/>
        </w:rPr>
      </w:pPr>
      <w:r>
        <w:rPr>
          <w:sz w:val="24"/>
          <w:szCs w:val="24"/>
        </w:rPr>
        <w:t>8</w:t>
      </w:r>
      <w:r w:rsidRPr="00A7476A">
        <w:rPr>
          <w:sz w:val="24"/>
          <w:szCs w:val="24"/>
        </w:rPr>
        <w:t>. Подготовка графической части документации по планировке территории осуществляется:</w:t>
      </w:r>
    </w:p>
    <w:p w14:paraId="29D64415"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1BFE995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2) с использованием цифровых топографических карт, цифровых топографических планов, требования к которым устанавливаются уполномоченным федеральным </w:t>
      </w:r>
      <w:r>
        <w:rPr>
          <w:sz w:val="24"/>
          <w:szCs w:val="24"/>
        </w:rPr>
        <w:t>исполнительным органом</w:t>
      </w:r>
      <w:r w:rsidRPr="00A7476A">
        <w:rPr>
          <w:sz w:val="24"/>
          <w:szCs w:val="24"/>
        </w:rPr>
        <w:t>.</w:t>
      </w:r>
    </w:p>
    <w:p w14:paraId="114CA16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3D8B240" w14:textId="77777777" w:rsidR="00883846" w:rsidRPr="00A7476A" w:rsidRDefault="00883846" w:rsidP="00883846">
      <w:pPr>
        <w:keepLines w:val="0"/>
        <w:widowControl w:val="0"/>
        <w:overflowPunct/>
        <w:spacing w:line="240" w:lineRule="auto"/>
        <w:ind w:firstLine="709"/>
        <w:rPr>
          <w:sz w:val="24"/>
          <w:szCs w:val="24"/>
        </w:rPr>
      </w:pPr>
    </w:p>
    <w:p w14:paraId="6B3B262D" w14:textId="77777777" w:rsidR="00883846" w:rsidRPr="00A7476A" w:rsidRDefault="00883846" w:rsidP="00883846">
      <w:pPr>
        <w:keepLines w:val="0"/>
        <w:widowControl w:val="0"/>
        <w:overflowPunct/>
        <w:spacing w:line="240" w:lineRule="auto"/>
        <w:ind w:firstLine="709"/>
        <w:rPr>
          <w:sz w:val="24"/>
          <w:szCs w:val="24"/>
        </w:rPr>
      </w:pPr>
    </w:p>
    <w:p w14:paraId="57347FE3" w14:textId="77777777" w:rsidR="00883846" w:rsidRPr="00A7476A" w:rsidRDefault="00883846" w:rsidP="00883846">
      <w:pPr>
        <w:pStyle w:val="7"/>
        <w:spacing w:line="240" w:lineRule="auto"/>
        <w:ind w:firstLine="0"/>
      </w:pPr>
      <w:bookmarkStart w:id="60" w:name="_Toc180163776"/>
      <w:bookmarkStart w:id="61" w:name="_Toc180395326"/>
      <w:r w:rsidRPr="00A7476A">
        <w:t>Статья 2</w:t>
      </w:r>
      <w:r>
        <w:t>0</w:t>
      </w:r>
      <w:r w:rsidRPr="00A7476A">
        <w:t>. Инженерные изыскания для подготовки документации по планировке территории</w:t>
      </w:r>
      <w:bookmarkEnd w:id="60"/>
      <w:bookmarkEnd w:id="61"/>
    </w:p>
    <w:p w14:paraId="141B04E7" w14:textId="77777777" w:rsidR="00883846" w:rsidRPr="00A7476A" w:rsidRDefault="00883846" w:rsidP="00883846"/>
    <w:p w14:paraId="6B97D8CC" w14:textId="77777777" w:rsidR="00883846" w:rsidRPr="00A7476A" w:rsidRDefault="00883846" w:rsidP="00883846">
      <w:pPr>
        <w:pStyle w:val="s1"/>
        <w:shd w:val="clear" w:color="auto" w:fill="FFFFFF"/>
        <w:spacing w:before="0" w:beforeAutospacing="0" w:after="0" w:afterAutospacing="0"/>
        <w:ind w:firstLine="709"/>
        <w:jc w:val="both"/>
      </w:pPr>
      <w:r w:rsidRPr="00A7476A">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4 настоящей статьи.</w:t>
      </w:r>
    </w:p>
    <w:p w14:paraId="3B6503DE"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2.  </w:t>
      </w:r>
      <w:r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2D523BEF" w14:textId="77777777" w:rsidR="00883846" w:rsidRPr="00954644" w:rsidRDefault="00883846" w:rsidP="00883846">
      <w:pPr>
        <w:pStyle w:val="s1"/>
        <w:shd w:val="clear" w:color="auto" w:fill="FFFFFF"/>
        <w:spacing w:before="0" w:beforeAutospacing="0" w:after="0" w:afterAutospacing="0"/>
        <w:ind w:firstLine="709"/>
        <w:jc w:val="both"/>
      </w:pPr>
      <w:r w:rsidRPr="00954644">
        <w:t>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46D202F6" w14:textId="77777777" w:rsidR="00883846" w:rsidRPr="00A7476A" w:rsidRDefault="00883846" w:rsidP="00883846">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01C8679F" w14:textId="77777777" w:rsidR="00883846" w:rsidRPr="00A7476A" w:rsidRDefault="00883846" w:rsidP="00883846">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003BE07C" w14:textId="77777777" w:rsidR="00883846" w:rsidRPr="00A7476A" w:rsidRDefault="00883846" w:rsidP="00883846">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141F9E7D" w14:textId="77777777" w:rsidR="00883846" w:rsidRPr="00A7476A" w:rsidRDefault="00883846" w:rsidP="00883846">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1C0FD6AE"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26ABA069" w14:textId="77777777" w:rsidR="00883846" w:rsidRPr="00A7476A" w:rsidRDefault="00883846" w:rsidP="00883846">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2135B5C3" w14:textId="77777777" w:rsidR="00883846" w:rsidRPr="00A7476A" w:rsidRDefault="00883846" w:rsidP="00883846">
      <w:pPr>
        <w:pStyle w:val="s1"/>
        <w:shd w:val="clear" w:color="auto" w:fill="FFFFFF"/>
        <w:spacing w:before="0" w:beforeAutospacing="0" w:after="0" w:afterAutospacing="0"/>
        <w:ind w:firstLine="709"/>
        <w:jc w:val="both"/>
      </w:pPr>
    </w:p>
    <w:p w14:paraId="248AB69C" w14:textId="77777777" w:rsidR="00883846" w:rsidRPr="00A7476A" w:rsidRDefault="00883846" w:rsidP="00883846">
      <w:pPr>
        <w:pStyle w:val="7"/>
        <w:spacing w:line="240" w:lineRule="auto"/>
        <w:ind w:firstLine="0"/>
      </w:pPr>
      <w:bookmarkStart w:id="62" w:name="_Toc180163777"/>
      <w:bookmarkStart w:id="63" w:name="_Toc180395327"/>
      <w:r w:rsidRPr="00A7476A">
        <w:t>Статья 2</w:t>
      </w:r>
      <w:r>
        <w:t>1</w:t>
      </w:r>
      <w:r w:rsidRPr="00A7476A">
        <w:t>. Проект планировки территории</w:t>
      </w:r>
      <w:bookmarkEnd w:id="62"/>
      <w:bookmarkEnd w:id="63"/>
    </w:p>
    <w:p w14:paraId="788C3E0F" w14:textId="77777777" w:rsidR="00883846" w:rsidRPr="00A7476A" w:rsidRDefault="00883846" w:rsidP="00883846">
      <w:pPr>
        <w:keepLines w:val="0"/>
        <w:widowControl w:val="0"/>
        <w:overflowPunct/>
        <w:spacing w:line="240" w:lineRule="auto"/>
        <w:ind w:firstLine="709"/>
        <w:jc w:val="center"/>
        <w:rPr>
          <w:sz w:val="24"/>
          <w:szCs w:val="24"/>
        </w:rPr>
      </w:pPr>
    </w:p>
    <w:p w14:paraId="3735B8EA" w14:textId="77777777" w:rsidR="00883846" w:rsidRPr="00A7476A" w:rsidRDefault="00883846" w:rsidP="00883846">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2303BF67" w14:textId="77777777" w:rsidR="00883846" w:rsidRPr="00A7476A" w:rsidRDefault="00883846" w:rsidP="00883846">
      <w:pPr>
        <w:pStyle w:val="s1"/>
        <w:shd w:val="clear" w:color="auto" w:fill="FFFFFF"/>
        <w:spacing w:before="0" w:beforeAutospacing="0" w:after="0" w:afterAutospacing="0"/>
        <w:ind w:firstLine="709"/>
        <w:jc w:val="both"/>
      </w:pPr>
      <w:r w:rsidRPr="00A7476A">
        <w:t>При принятии решения о разработке 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61D29673" w14:textId="77777777" w:rsidR="00883846" w:rsidRPr="00A7476A" w:rsidRDefault="00883846" w:rsidP="00883846">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66E2B748" w14:textId="77777777" w:rsidR="00883846" w:rsidRPr="00A7476A" w:rsidRDefault="00883846" w:rsidP="00883846">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229E2883" w14:textId="77777777" w:rsidR="00883846" w:rsidRPr="00A7476A" w:rsidRDefault="00883846" w:rsidP="00883846">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2884FDE3" w14:textId="77777777" w:rsidR="00883846" w:rsidRPr="00A7476A" w:rsidRDefault="00883846" w:rsidP="00883846">
      <w:pPr>
        <w:pStyle w:val="s1"/>
        <w:shd w:val="clear" w:color="auto" w:fill="FFFFFF"/>
        <w:spacing w:before="0" w:beforeAutospacing="0" w:after="0" w:afterAutospacing="0"/>
        <w:ind w:firstLine="709"/>
        <w:jc w:val="both"/>
      </w:pPr>
      <w:r w:rsidRPr="00A7476A">
        <w:t>а) красные линии;</w:t>
      </w:r>
    </w:p>
    <w:p w14:paraId="110CAE35" w14:textId="77777777" w:rsidR="00883846" w:rsidRPr="00A7476A" w:rsidRDefault="00883846" w:rsidP="00883846">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2E83D855" w14:textId="77777777" w:rsidR="00883846" w:rsidRPr="00A7476A" w:rsidRDefault="00883846" w:rsidP="00883846">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130F0DBF" w14:textId="77777777" w:rsidR="00883846" w:rsidRPr="00A7476A" w:rsidRDefault="00883846" w:rsidP="00883846">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438F1C32"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643992C3" w14:textId="77777777" w:rsidR="00883846" w:rsidRPr="00A7476A" w:rsidRDefault="00883846" w:rsidP="00883846">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FC03290" w14:textId="77777777" w:rsidR="00883846" w:rsidRPr="00A7476A" w:rsidRDefault="00883846" w:rsidP="00883846">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5B606B1E" w14:textId="77777777" w:rsidR="00883846" w:rsidRPr="00A7476A" w:rsidRDefault="00883846" w:rsidP="00883846">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w:t>
      </w:r>
    </w:p>
    <w:p w14:paraId="1CFA4F91" w14:textId="77777777" w:rsidR="00883846" w:rsidRPr="00A7476A" w:rsidRDefault="00883846" w:rsidP="00883846">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49CB3635" w14:textId="77777777" w:rsidR="00883846" w:rsidRPr="00A7476A" w:rsidRDefault="00883846" w:rsidP="00883846">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13EB6281" w14:textId="77777777" w:rsidR="00883846" w:rsidRPr="00A7476A" w:rsidRDefault="00883846" w:rsidP="00883846">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482E9AC5" w14:textId="77777777" w:rsidR="00883846" w:rsidRPr="00A7476A" w:rsidRDefault="00883846" w:rsidP="00883846">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3EF46257"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7) </w:t>
      </w:r>
      <w:r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406D773A" w14:textId="77777777" w:rsidR="00883846" w:rsidRPr="00A7476A" w:rsidRDefault="00883846" w:rsidP="00883846">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4283BAD2" w14:textId="77777777" w:rsidR="00883846" w:rsidRPr="00A7476A" w:rsidRDefault="00883846" w:rsidP="00883846">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52A2E075" w14:textId="77777777" w:rsidR="00883846" w:rsidRPr="00A7476A" w:rsidRDefault="00883846" w:rsidP="00883846">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4D89BDFF" w14:textId="77777777" w:rsidR="00883846" w:rsidRPr="00A7476A" w:rsidRDefault="00883846" w:rsidP="00883846">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384AC324" w14:textId="77777777" w:rsidR="00883846" w:rsidRPr="00A7476A" w:rsidRDefault="00883846" w:rsidP="00883846">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272D1E50"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w:t>
      </w:r>
      <w:r>
        <w:t>исполнительным органом</w:t>
      </w:r>
      <w:r w:rsidRPr="00A7476A">
        <w:t xml:space="preserve">, и в соответствии с требованиями, установленными уполномоченным Правительством Российской Федерации федеральным </w:t>
      </w:r>
      <w:r>
        <w:t>исполнительным органом</w:t>
      </w:r>
      <w:r w:rsidRPr="00A7476A">
        <w:t>;</w:t>
      </w:r>
    </w:p>
    <w:p w14:paraId="08F09B90" w14:textId="77777777" w:rsidR="00883846" w:rsidRPr="00A7476A" w:rsidRDefault="00883846" w:rsidP="00883846">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18C9525" w14:textId="77777777" w:rsidR="00883846" w:rsidRPr="00A7476A" w:rsidRDefault="00883846" w:rsidP="00883846">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594257E6" w14:textId="77777777" w:rsidR="00883846" w:rsidRPr="00A7476A" w:rsidRDefault="00883846" w:rsidP="00883846">
      <w:pPr>
        <w:pStyle w:val="s1"/>
        <w:shd w:val="clear" w:color="auto" w:fill="FFFFFF"/>
        <w:spacing w:before="0" w:beforeAutospacing="0" w:after="0" w:afterAutospacing="0"/>
        <w:ind w:firstLine="709"/>
        <w:jc w:val="both"/>
      </w:pPr>
    </w:p>
    <w:p w14:paraId="6132F9E1" w14:textId="77777777" w:rsidR="00883846" w:rsidRPr="00A7476A" w:rsidRDefault="00883846" w:rsidP="00883846">
      <w:pPr>
        <w:pStyle w:val="7"/>
        <w:spacing w:line="240" w:lineRule="auto"/>
        <w:ind w:firstLine="0"/>
      </w:pPr>
      <w:bookmarkStart w:id="64" w:name="_Toc180163778"/>
      <w:bookmarkStart w:id="65" w:name="_Toc180395328"/>
      <w:r w:rsidRPr="00A7476A">
        <w:lastRenderedPageBreak/>
        <w:t>Статья 2</w:t>
      </w:r>
      <w:r>
        <w:t>2</w:t>
      </w:r>
      <w:r w:rsidRPr="00A7476A">
        <w:t>. Проекты межевания территорий</w:t>
      </w:r>
      <w:bookmarkEnd w:id="64"/>
      <w:bookmarkEnd w:id="65"/>
    </w:p>
    <w:p w14:paraId="7BA91915" w14:textId="77777777" w:rsidR="00883846" w:rsidRPr="00A7476A" w:rsidRDefault="00883846" w:rsidP="00883846">
      <w:pPr>
        <w:keepLines w:val="0"/>
        <w:widowControl w:val="0"/>
        <w:overflowPunct/>
        <w:spacing w:line="240" w:lineRule="auto"/>
        <w:ind w:firstLine="709"/>
        <w:jc w:val="center"/>
        <w:rPr>
          <w:sz w:val="24"/>
          <w:szCs w:val="24"/>
        </w:rPr>
      </w:pPr>
    </w:p>
    <w:p w14:paraId="21342D7F" w14:textId="77777777" w:rsidR="00883846" w:rsidRPr="00A7476A" w:rsidRDefault="00883846" w:rsidP="00883846">
      <w:pPr>
        <w:pStyle w:val="s1"/>
        <w:spacing w:before="0" w:beforeAutospacing="0" w:after="0" w:afterAutospacing="0"/>
        <w:ind w:firstLine="709"/>
        <w:jc w:val="both"/>
      </w:pPr>
      <w:r w:rsidRPr="00A7476A">
        <w:t xml:space="preserve">1. </w:t>
      </w:r>
      <w:r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69C22625" w14:textId="77777777" w:rsidR="00883846" w:rsidRPr="00A7476A" w:rsidRDefault="00883846" w:rsidP="00883846">
      <w:pPr>
        <w:pStyle w:val="s1"/>
        <w:spacing w:before="0" w:beforeAutospacing="0" w:after="0" w:afterAutospacing="0"/>
        <w:ind w:firstLine="709"/>
        <w:jc w:val="both"/>
      </w:pPr>
      <w:r w:rsidRPr="00A7476A">
        <w:t>2. Подготовка проекта межевания территории осуществляется, для:</w:t>
      </w:r>
    </w:p>
    <w:p w14:paraId="583E3E72" w14:textId="77777777" w:rsidR="00883846" w:rsidRPr="00A7476A" w:rsidRDefault="00883846" w:rsidP="00883846">
      <w:pPr>
        <w:pStyle w:val="s1"/>
        <w:spacing w:before="0" w:beforeAutospacing="0" w:after="0" w:afterAutospacing="0"/>
        <w:ind w:firstLine="709"/>
        <w:jc w:val="both"/>
      </w:pPr>
      <w:r w:rsidRPr="00A7476A">
        <w:t>1) определения местоположения границ, образуемых и изменяемых земельных участков;</w:t>
      </w:r>
    </w:p>
    <w:p w14:paraId="66EE6F8E" w14:textId="77777777" w:rsidR="00883846" w:rsidRPr="00A7476A" w:rsidRDefault="00883846" w:rsidP="00883846">
      <w:pPr>
        <w:pStyle w:val="s1"/>
        <w:spacing w:before="0" w:beforeAutospacing="0" w:after="0" w:afterAutospacing="0"/>
        <w:ind w:firstLine="709"/>
        <w:jc w:val="both"/>
      </w:pPr>
      <w:r w:rsidRPr="00A7476A">
        <w:t xml:space="preserve">2) </w:t>
      </w:r>
      <w:r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43A9A1D" w14:textId="77777777" w:rsidR="00883846" w:rsidRPr="00A7476A" w:rsidRDefault="00883846" w:rsidP="00883846">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37372A38" w14:textId="77777777" w:rsidR="00883846" w:rsidRPr="00A7476A" w:rsidRDefault="00883846" w:rsidP="00883846">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5A5B7E75" w14:textId="77777777" w:rsidR="00883846" w:rsidRPr="00A7476A" w:rsidRDefault="00883846" w:rsidP="00883846">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030F3FB9" w14:textId="77777777" w:rsidR="00883846" w:rsidRPr="00A7476A" w:rsidRDefault="00883846" w:rsidP="00883846">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7B0C614A" w14:textId="77777777" w:rsidR="00883846" w:rsidRPr="00A7476A" w:rsidRDefault="00883846" w:rsidP="00883846">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24FD3FDC" w14:textId="77777777" w:rsidR="00883846" w:rsidRPr="00A7476A" w:rsidRDefault="00883846" w:rsidP="00883846">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w:t>
      </w:r>
    </w:p>
    <w:p w14:paraId="22879B96" w14:textId="77777777" w:rsidR="00883846" w:rsidRPr="00A7476A" w:rsidRDefault="00883846" w:rsidP="00883846">
      <w:pPr>
        <w:pStyle w:val="s1"/>
        <w:spacing w:before="0" w:beforeAutospacing="0" w:after="0" w:afterAutospacing="0"/>
        <w:ind w:firstLine="709"/>
        <w:jc w:val="both"/>
      </w:pPr>
      <w:r w:rsidRPr="00A7476A">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476899F7" w14:textId="77777777" w:rsidR="00883846" w:rsidRPr="00A7476A" w:rsidRDefault="00883846" w:rsidP="00883846">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для территориальных зон.</w:t>
      </w:r>
    </w:p>
    <w:p w14:paraId="12E775B8" w14:textId="77777777" w:rsidR="00883846" w:rsidRPr="00A7476A" w:rsidRDefault="00883846" w:rsidP="00883846">
      <w:pPr>
        <w:pStyle w:val="s1"/>
        <w:spacing w:before="0" w:beforeAutospacing="0" w:after="0" w:afterAutospacing="0"/>
        <w:ind w:firstLine="709"/>
        <w:jc w:val="both"/>
      </w:pPr>
      <w:r w:rsidRPr="00A7476A">
        <w:t>6. На чертежах межевания территории отображаются:</w:t>
      </w:r>
    </w:p>
    <w:p w14:paraId="549BD747" w14:textId="77777777" w:rsidR="00883846" w:rsidRPr="00A7476A" w:rsidRDefault="00883846" w:rsidP="00883846">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799EAAE9" w14:textId="77777777" w:rsidR="00883846" w:rsidRPr="00A7476A" w:rsidRDefault="00883846" w:rsidP="00883846">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570FB0F8" w14:textId="77777777" w:rsidR="00883846" w:rsidRPr="00A7476A" w:rsidRDefault="00883846" w:rsidP="00883846">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1004EB8B" w14:textId="77777777" w:rsidR="00883846" w:rsidRPr="00A7476A" w:rsidRDefault="00883846" w:rsidP="00883846">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27CCF7FB" w14:textId="77777777" w:rsidR="00883846" w:rsidRPr="00A7476A" w:rsidRDefault="00883846" w:rsidP="00883846">
      <w:pPr>
        <w:pStyle w:val="s1"/>
        <w:spacing w:before="0" w:beforeAutospacing="0" w:after="0" w:afterAutospacing="0"/>
        <w:ind w:firstLine="709"/>
        <w:jc w:val="both"/>
      </w:pPr>
      <w:r w:rsidRPr="00A7476A">
        <w:t>5) границы публичных сервитутов.</w:t>
      </w:r>
    </w:p>
    <w:p w14:paraId="7D5232C5" w14:textId="77777777" w:rsidR="00883846" w:rsidRPr="00A7476A" w:rsidRDefault="00883846" w:rsidP="00883846">
      <w:pPr>
        <w:pStyle w:val="s1"/>
        <w:spacing w:before="0" w:beforeAutospacing="0" w:after="0" w:afterAutospacing="0"/>
        <w:ind w:firstLine="709"/>
        <w:jc w:val="both"/>
      </w:pPr>
      <w:r w:rsidRPr="00A7476A">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5572A08F" w14:textId="77777777" w:rsidR="00883846" w:rsidRPr="00A7476A" w:rsidRDefault="00883846" w:rsidP="00883846">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2986647E" w14:textId="77777777" w:rsidR="00883846" w:rsidRPr="00A7476A" w:rsidRDefault="00883846" w:rsidP="00883846">
      <w:pPr>
        <w:pStyle w:val="s1"/>
        <w:spacing w:before="0" w:beforeAutospacing="0" w:after="0" w:afterAutospacing="0"/>
        <w:ind w:firstLine="709"/>
        <w:jc w:val="both"/>
      </w:pPr>
      <w:r w:rsidRPr="00A7476A">
        <w:t>1) границы существующих земельных участков;</w:t>
      </w:r>
    </w:p>
    <w:p w14:paraId="23CA07BF" w14:textId="77777777" w:rsidR="00883846" w:rsidRPr="00A7476A" w:rsidRDefault="00883846" w:rsidP="00883846">
      <w:pPr>
        <w:pStyle w:val="s1"/>
        <w:spacing w:before="0" w:beforeAutospacing="0" w:after="0" w:afterAutospacing="0"/>
        <w:ind w:firstLine="709"/>
        <w:jc w:val="both"/>
      </w:pPr>
      <w:r w:rsidRPr="00A7476A">
        <w:t>2) границы зон с особыми условиями использования территорий;</w:t>
      </w:r>
    </w:p>
    <w:p w14:paraId="1897F94A" w14:textId="77777777" w:rsidR="00883846" w:rsidRPr="00A7476A" w:rsidRDefault="00883846" w:rsidP="00883846">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194349A0" w14:textId="77777777" w:rsidR="00883846" w:rsidRPr="00A7476A" w:rsidRDefault="00883846" w:rsidP="00883846">
      <w:pPr>
        <w:pStyle w:val="s1"/>
        <w:spacing w:before="0" w:beforeAutospacing="0" w:after="0" w:afterAutospacing="0"/>
        <w:ind w:firstLine="709"/>
        <w:jc w:val="both"/>
      </w:pPr>
      <w:r w:rsidRPr="00A7476A">
        <w:t>4) границы особо охраняемых природных территорий;</w:t>
      </w:r>
    </w:p>
    <w:p w14:paraId="456C4C60" w14:textId="77777777" w:rsidR="00883846" w:rsidRPr="00A7476A" w:rsidRDefault="00883846" w:rsidP="00883846">
      <w:pPr>
        <w:pStyle w:val="s1"/>
        <w:spacing w:before="0" w:beforeAutospacing="0" w:after="0" w:afterAutospacing="0"/>
        <w:ind w:firstLine="709"/>
        <w:jc w:val="both"/>
      </w:pPr>
      <w:r w:rsidRPr="00A7476A">
        <w:t>5) границы территорий объектов культурного наследия;</w:t>
      </w:r>
    </w:p>
    <w:p w14:paraId="66BAE321" w14:textId="77777777" w:rsidR="00883846" w:rsidRPr="00A7476A" w:rsidRDefault="00883846" w:rsidP="00883846">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AA8442D" w14:textId="77777777" w:rsidR="00883846" w:rsidRPr="00A7476A" w:rsidRDefault="00883846" w:rsidP="00883846">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144C4E5D" w14:textId="77777777" w:rsidR="00883846" w:rsidRPr="00A7476A" w:rsidRDefault="00883846" w:rsidP="00883846">
      <w:pPr>
        <w:pStyle w:val="s1"/>
        <w:spacing w:before="0" w:beforeAutospacing="0" w:after="0" w:afterAutospacing="0"/>
        <w:ind w:firstLine="709"/>
        <w:jc w:val="both"/>
      </w:pPr>
      <w:r w:rsidRPr="00A7476A">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E66FB5C" w14:textId="77777777" w:rsidR="00883846" w:rsidRPr="00A7476A" w:rsidRDefault="00883846" w:rsidP="00883846">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5FC5CD64" w14:textId="77777777" w:rsidR="00883846" w:rsidRPr="00A7476A" w:rsidRDefault="00883846" w:rsidP="00883846">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2654E6B" w14:textId="77777777" w:rsidR="00883846" w:rsidRDefault="00883846" w:rsidP="00883846">
      <w:pPr>
        <w:pStyle w:val="s1"/>
        <w:spacing w:before="0" w:beforeAutospacing="0" w:after="0" w:afterAutospacing="0"/>
        <w:ind w:firstLine="709"/>
        <w:jc w:val="both"/>
        <w:rPr>
          <w:rStyle w:val="blk"/>
        </w:rPr>
      </w:pPr>
      <w:r w:rsidRPr="00A7476A">
        <w:t xml:space="preserve">12. </w:t>
      </w:r>
      <w:r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437E3796" w14:textId="77777777" w:rsidR="00883846" w:rsidRDefault="00883846" w:rsidP="00883846">
      <w:pPr>
        <w:pStyle w:val="s1"/>
        <w:spacing w:before="0" w:beforeAutospacing="0" w:after="0" w:afterAutospacing="0"/>
        <w:ind w:firstLine="709"/>
        <w:jc w:val="both"/>
      </w:pPr>
    </w:p>
    <w:p w14:paraId="5C2751BA" w14:textId="77777777" w:rsidR="00883846" w:rsidRDefault="00883846" w:rsidP="00883846">
      <w:pPr>
        <w:pStyle w:val="7"/>
        <w:spacing w:line="240" w:lineRule="auto"/>
        <w:ind w:firstLine="0"/>
      </w:pPr>
      <w:bookmarkStart w:id="66" w:name="_Toc180163779"/>
      <w:bookmarkStart w:id="67" w:name="_Toc180395329"/>
      <w:r w:rsidRPr="00A7476A">
        <w:t>Статья 2</w:t>
      </w:r>
      <w:r>
        <w:t>3</w:t>
      </w:r>
      <w:r w:rsidRPr="00A7476A">
        <w:t>. Согласование архитектурно-градостроительного облика</w:t>
      </w:r>
      <w:bookmarkEnd w:id="66"/>
      <w:bookmarkEnd w:id="67"/>
    </w:p>
    <w:p w14:paraId="6B773D69" w14:textId="77777777" w:rsidR="00883846" w:rsidRPr="009B6BE1" w:rsidRDefault="00883846" w:rsidP="00883846"/>
    <w:p w14:paraId="587BD41D" w14:textId="77777777" w:rsidR="00883846" w:rsidRPr="009B6BE1" w:rsidRDefault="00883846" w:rsidP="00883846">
      <w:pPr>
        <w:keepLines w:val="0"/>
        <w:widowControl w:val="0"/>
        <w:overflowPunct/>
        <w:spacing w:line="240" w:lineRule="auto"/>
        <w:ind w:firstLine="709"/>
        <w:rPr>
          <w:sz w:val="24"/>
          <w:szCs w:val="24"/>
        </w:rPr>
      </w:pPr>
      <w:r w:rsidRPr="009B6BE1">
        <w:rPr>
          <w:sz w:val="24"/>
          <w:szCs w:val="24"/>
        </w:rPr>
        <w:t xml:space="preserve">1. </w:t>
      </w:r>
      <w:r>
        <w:rPr>
          <w:sz w:val="24"/>
          <w:szCs w:val="24"/>
        </w:rPr>
        <w:t>Правила рассмотрения</w:t>
      </w:r>
      <w:r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Pr>
          <w:sz w:val="24"/>
          <w:szCs w:val="24"/>
        </w:rPr>
        <w:t>ы</w:t>
      </w:r>
      <w:r w:rsidRPr="009B6BE1">
        <w:rPr>
          <w:sz w:val="24"/>
          <w:szCs w:val="24"/>
        </w:rPr>
        <w:t xml:space="preserve"> постановлением</w:t>
      </w:r>
      <w:r>
        <w:rPr>
          <w:sz w:val="24"/>
          <w:szCs w:val="24"/>
        </w:rPr>
        <w:t xml:space="preserve"> </w:t>
      </w:r>
      <w:r w:rsidRPr="009B6BE1">
        <w:rPr>
          <w:sz w:val="24"/>
          <w:szCs w:val="24"/>
        </w:rPr>
        <w:t xml:space="preserve">Правительства Российской Федерации от </w:t>
      </w:r>
      <w:r>
        <w:rPr>
          <w:sz w:val="24"/>
          <w:szCs w:val="24"/>
        </w:rPr>
        <w:t>29</w:t>
      </w:r>
      <w:r w:rsidRPr="009B6BE1">
        <w:rPr>
          <w:sz w:val="24"/>
          <w:szCs w:val="24"/>
        </w:rPr>
        <w:t xml:space="preserve"> </w:t>
      </w:r>
      <w:r>
        <w:rPr>
          <w:sz w:val="24"/>
          <w:szCs w:val="24"/>
        </w:rPr>
        <w:t>мая</w:t>
      </w:r>
      <w:r w:rsidRPr="009B6BE1">
        <w:rPr>
          <w:sz w:val="24"/>
          <w:szCs w:val="24"/>
        </w:rPr>
        <w:t xml:space="preserve"> 20</w:t>
      </w:r>
      <w:r>
        <w:rPr>
          <w:sz w:val="24"/>
          <w:szCs w:val="24"/>
        </w:rPr>
        <w:t>23</w:t>
      </w:r>
      <w:r w:rsidRPr="009B6BE1">
        <w:rPr>
          <w:sz w:val="24"/>
          <w:szCs w:val="24"/>
        </w:rPr>
        <w:t xml:space="preserve"> года № </w:t>
      </w:r>
      <w:r>
        <w:rPr>
          <w:sz w:val="24"/>
          <w:szCs w:val="24"/>
        </w:rPr>
        <w:t>857</w:t>
      </w:r>
      <w:r w:rsidRPr="009B6BE1">
        <w:rPr>
          <w:sz w:val="24"/>
          <w:szCs w:val="24"/>
        </w:rPr>
        <w:t xml:space="preserve"> «</w:t>
      </w:r>
      <w:r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9B6BE1">
        <w:rPr>
          <w:sz w:val="24"/>
          <w:szCs w:val="24"/>
        </w:rPr>
        <w:t>»</w:t>
      </w:r>
      <w:r>
        <w:rPr>
          <w:sz w:val="24"/>
          <w:szCs w:val="24"/>
        </w:rPr>
        <w:t>.</w:t>
      </w:r>
    </w:p>
    <w:p w14:paraId="218536D3" w14:textId="77777777" w:rsidR="00883846" w:rsidRPr="009B6BE1" w:rsidRDefault="00883846" w:rsidP="00883846">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0E9511C6"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07D79999"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p>
    <w:p w14:paraId="752C2CB0"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p>
    <w:p w14:paraId="3ABB5F4A"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краевого значения, при которой предусматривается:</w:t>
      </w:r>
    </w:p>
    <w:p w14:paraId="41435D65"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5062B86B"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определение соответствия:</w:t>
      </w:r>
    </w:p>
    <w:p w14:paraId="7649BAB5"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схеме территориального планирования Краснодарского края, документам территориального планирования муниципального образования;</w:t>
      </w:r>
    </w:p>
    <w:p w14:paraId="058CA9CB"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05A83ED"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2B83D0E6"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7AF1CB10"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2908264A"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xml:space="preserve">4. 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p>
    <w:p w14:paraId="38B1B9ED" w14:textId="77777777" w:rsidR="00883846" w:rsidRPr="009B6BE1" w:rsidRDefault="00883846" w:rsidP="00883846">
      <w:pPr>
        <w:keepLines w:val="0"/>
        <w:widowControl w:val="0"/>
        <w:overflowPunct/>
        <w:spacing w:line="240" w:lineRule="auto"/>
        <w:ind w:firstLine="709"/>
        <w:rPr>
          <w:sz w:val="24"/>
          <w:szCs w:val="24"/>
        </w:rPr>
      </w:pPr>
      <w:r w:rsidRPr="009B6BE1">
        <w:rPr>
          <w:sz w:val="24"/>
          <w:szCs w:val="24"/>
        </w:rPr>
        <w:t xml:space="preserve">5. Порядок </w:t>
      </w:r>
      <w:r>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15369929" w14:textId="7299930B" w:rsidR="00883846" w:rsidRPr="009B6BE1" w:rsidRDefault="00883846" w:rsidP="00883846">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Pr>
          <w:sz w:val="24"/>
          <w:szCs w:val="24"/>
        </w:rPr>
        <w:t>Ленинского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6A9E681F" w14:textId="77777777" w:rsidR="00883846" w:rsidRPr="009B6BE1" w:rsidRDefault="00883846" w:rsidP="00883846">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0D703C" w14:textId="77777777" w:rsidR="00883846" w:rsidRPr="00A7476A" w:rsidRDefault="00883846" w:rsidP="00883846">
      <w:pPr>
        <w:keepLines w:val="0"/>
        <w:widowControl w:val="0"/>
        <w:overflowPunct/>
        <w:spacing w:line="240" w:lineRule="auto"/>
        <w:ind w:firstLine="709"/>
        <w:jc w:val="center"/>
        <w:rPr>
          <w:sz w:val="24"/>
          <w:szCs w:val="24"/>
        </w:rPr>
      </w:pPr>
    </w:p>
    <w:p w14:paraId="50979B1E" w14:textId="77777777" w:rsidR="00883846" w:rsidRPr="00EB6D14" w:rsidRDefault="00883846" w:rsidP="00883846">
      <w:pPr>
        <w:keepNext/>
        <w:ind w:firstLine="0"/>
        <w:jc w:val="center"/>
        <w:outlineLvl w:val="6"/>
        <w:rPr>
          <w:b/>
          <w:sz w:val="23"/>
          <w:szCs w:val="20"/>
          <w:u w:val="single"/>
          <w:lang w:val="x-none" w:eastAsia="x-none"/>
        </w:rPr>
      </w:pPr>
      <w:bookmarkStart w:id="68" w:name="_Toc33527706"/>
      <w:bookmarkStart w:id="69" w:name="_Toc180163780"/>
      <w:bookmarkStart w:id="70" w:name="_Toc180395330"/>
      <w:r w:rsidRPr="00EB6D14">
        <w:rPr>
          <w:b/>
          <w:sz w:val="23"/>
          <w:szCs w:val="20"/>
          <w:u w:val="single"/>
          <w:lang w:val="x-none" w:eastAsia="x-none"/>
        </w:rPr>
        <w:t>Статья 2</w:t>
      </w:r>
      <w:r>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68"/>
      <w:bookmarkEnd w:id="69"/>
      <w:bookmarkEnd w:id="70"/>
    </w:p>
    <w:p w14:paraId="6326A843" w14:textId="77777777" w:rsidR="00883846" w:rsidRPr="00EB6D14" w:rsidRDefault="00883846" w:rsidP="00883846">
      <w:pPr>
        <w:keepLines w:val="0"/>
        <w:widowControl w:val="0"/>
        <w:overflowPunct/>
        <w:spacing w:line="240" w:lineRule="auto"/>
        <w:ind w:firstLine="720"/>
        <w:jc w:val="center"/>
        <w:rPr>
          <w:sz w:val="24"/>
          <w:szCs w:val="24"/>
        </w:rPr>
      </w:pPr>
    </w:p>
    <w:p w14:paraId="5D11EE6D" w14:textId="77777777" w:rsidR="00883846" w:rsidRPr="00EB6D14" w:rsidRDefault="00883846" w:rsidP="00883846">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Pr>
          <w:sz w:val="24"/>
          <w:szCs w:val="24"/>
        </w:rPr>
        <w:t xml:space="preserve">нировке территории принимаются уполномоченными федеральными исполнительными органами, исполнительными органами субъекта Российской Федерации, органами местного самоуправления, </w:t>
      </w:r>
      <w:r w:rsidRPr="00EB6D14">
        <w:rPr>
          <w:sz w:val="24"/>
          <w:szCs w:val="24"/>
        </w:rPr>
        <w:t>за исключением случаев, указа</w:t>
      </w:r>
      <w:r>
        <w:rPr>
          <w:sz w:val="24"/>
          <w:szCs w:val="24"/>
        </w:rPr>
        <w:t>нных  в частях</w:t>
      </w:r>
      <w:r w:rsidRPr="00EB6D14">
        <w:rPr>
          <w:sz w:val="24"/>
          <w:szCs w:val="24"/>
        </w:rPr>
        <w:t xml:space="preserve"> 1.1 </w:t>
      </w:r>
      <w:r>
        <w:rPr>
          <w:sz w:val="24"/>
          <w:szCs w:val="24"/>
        </w:rPr>
        <w:t xml:space="preserve"> и 12.12 </w:t>
      </w:r>
      <w:r w:rsidRPr="00EB6D14">
        <w:rPr>
          <w:sz w:val="24"/>
          <w:szCs w:val="24"/>
        </w:rPr>
        <w:t>статьи 45 Градостроительн</w:t>
      </w:r>
      <w:r>
        <w:rPr>
          <w:sz w:val="24"/>
          <w:szCs w:val="24"/>
        </w:rPr>
        <w:t>ого кодекса Российской Федерации.</w:t>
      </w:r>
    </w:p>
    <w:p w14:paraId="13F4AE82" w14:textId="77777777" w:rsidR="00883846" w:rsidRPr="00EB6D14" w:rsidRDefault="00883846" w:rsidP="00883846">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2CD75BB6" w14:textId="77777777" w:rsidR="00883846" w:rsidRPr="00EB6D14" w:rsidRDefault="00883846" w:rsidP="00883846">
      <w:pPr>
        <w:keepLines w:val="0"/>
        <w:widowControl w:val="0"/>
        <w:overflowPunct/>
        <w:spacing w:line="240" w:lineRule="auto"/>
        <w:ind w:firstLine="709"/>
        <w:rPr>
          <w:sz w:val="24"/>
          <w:szCs w:val="24"/>
        </w:rPr>
      </w:pPr>
      <w:r>
        <w:rPr>
          <w:sz w:val="24"/>
          <w:szCs w:val="24"/>
        </w:rPr>
        <w:t xml:space="preserve">1) </w:t>
      </w:r>
      <w:r w:rsidRPr="00EB6D14">
        <w:rPr>
          <w:sz w:val="24"/>
          <w:szCs w:val="24"/>
        </w:rPr>
        <w:t>лицами, с которыми заключены договоры о</w:t>
      </w:r>
      <w:r>
        <w:rPr>
          <w:sz w:val="24"/>
          <w:szCs w:val="24"/>
        </w:rPr>
        <w:t xml:space="preserve"> комплексном развитии территории;</w:t>
      </w:r>
    </w:p>
    <w:p w14:paraId="5CE62E95" w14:textId="77777777" w:rsidR="00883846" w:rsidRPr="00EB6D14" w:rsidRDefault="00883846" w:rsidP="00883846">
      <w:pPr>
        <w:keepLines w:val="0"/>
        <w:widowControl w:val="0"/>
        <w:overflowPunct/>
        <w:spacing w:line="240" w:lineRule="auto"/>
        <w:ind w:firstLine="708"/>
        <w:rPr>
          <w:sz w:val="24"/>
          <w:szCs w:val="24"/>
        </w:rPr>
      </w:pPr>
      <w:r w:rsidRPr="00EB6D14">
        <w:rPr>
          <w:sz w:val="24"/>
          <w:szCs w:val="24"/>
        </w:rPr>
        <w:t>2</w:t>
      </w:r>
      <w:r>
        <w:rPr>
          <w:sz w:val="24"/>
          <w:szCs w:val="24"/>
        </w:rPr>
        <w:t xml:space="preserve">) </w:t>
      </w:r>
      <w:r w:rsidRPr="00EB6D14">
        <w:rPr>
          <w:sz w:val="24"/>
          <w:szCs w:val="24"/>
        </w:rPr>
        <w:t xml:space="preserve">правообладателями </w:t>
      </w:r>
      <w:r>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Pr>
          <w:sz w:val="24"/>
          <w:szCs w:val="24"/>
        </w:rPr>
        <w:t>ем случая, указанного в части 12.12 ст.45 Градостроительного кодекса РФ</w:t>
      </w:r>
      <w:r w:rsidRPr="00EB6D14">
        <w:rPr>
          <w:sz w:val="24"/>
          <w:szCs w:val="24"/>
        </w:rPr>
        <w:t>);</w:t>
      </w:r>
    </w:p>
    <w:p w14:paraId="0595DF54" w14:textId="77777777" w:rsidR="00883846" w:rsidRPr="00EB6D14" w:rsidRDefault="00883846" w:rsidP="00883846">
      <w:pPr>
        <w:keepLines w:val="0"/>
        <w:widowControl w:val="0"/>
        <w:overflowPunct/>
        <w:spacing w:line="240" w:lineRule="auto"/>
        <w:ind w:firstLine="709"/>
        <w:rPr>
          <w:sz w:val="24"/>
          <w:szCs w:val="24"/>
        </w:rPr>
      </w:pPr>
      <w:r>
        <w:rPr>
          <w:sz w:val="24"/>
          <w:szCs w:val="24"/>
        </w:rPr>
        <w:t>3</w:t>
      </w:r>
      <w:r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Pr="00EB6D14">
        <w:rPr>
          <w:sz w:val="24"/>
          <w:szCs w:val="24"/>
        </w:rPr>
        <w:t>);</w:t>
      </w:r>
    </w:p>
    <w:p w14:paraId="61A53AC8" w14:textId="77777777" w:rsidR="00883846" w:rsidRPr="00EB6D14" w:rsidRDefault="00883846" w:rsidP="00883846">
      <w:pPr>
        <w:keepLines w:val="0"/>
        <w:widowControl w:val="0"/>
        <w:overflowPunct/>
        <w:spacing w:line="240" w:lineRule="auto"/>
        <w:ind w:firstLine="709"/>
        <w:rPr>
          <w:sz w:val="24"/>
          <w:szCs w:val="24"/>
        </w:rPr>
      </w:pPr>
      <w:r>
        <w:rPr>
          <w:sz w:val="24"/>
          <w:szCs w:val="24"/>
        </w:rPr>
        <w:t>4</w:t>
      </w:r>
      <w:r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1ACCFD60" w14:textId="77777777" w:rsidR="00883846" w:rsidRPr="00EB6D14" w:rsidRDefault="00883846" w:rsidP="00883846">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52102DF" w14:textId="255FACB1" w:rsidR="00883846" w:rsidRPr="00EB6D14" w:rsidRDefault="00883846" w:rsidP="00883846">
      <w:pPr>
        <w:keepLines w:val="0"/>
        <w:widowControl w:val="0"/>
        <w:overflowPunct/>
        <w:spacing w:line="240" w:lineRule="auto"/>
        <w:ind w:firstLine="709"/>
        <w:rPr>
          <w:sz w:val="24"/>
          <w:szCs w:val="24"/>
        </w:rPr>
      </w:pPr>
      <w:r>
        <w:rPr>
          <w:sz w:val="24"/>
          <w:szCs w:val="24"/>
        </w:rPr>
        <w:t>2. Администрация муниципального образования Усть-Лабинский район принимает</w:t>
      </w:r>
      <w:r w:rsidRPr="00EB6D14">
        <w:rPr>
          <w:sz w:val="24"/>
          <w:szCs w:val="24"/>
        </w:rPr>
        <w:t xml:space="preserve"> решение о подготовке документации по пл</w:t>
      </w:r>
      <w:r>
        <w:rPr>
          <w:sz w:val="24"/>
          <w:szCs w:val="24"/>
        </w:rPr>
        <w:t>анировке территории, обеспечивае</w:t>
      </w:r>
      <w:r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Pr="00EB6D14">
        <w:rPr>
          <w:sz w:val="24"/>
          <w:szCs w:val="24"/>
        </w:rPr>
        <w:t xml:space="preserve"> документацию по планировке территории</w:t>
      </w:r>
      <w:r>
        <w:rPr>
          <w:sz w:val="24"/>
          <w:szCs w:val="24"/>
        </w:rPr>
        <w:t xml:space="preserve"> в границах Ленинского сельского поселения, </w:t>
      </w:r>
      <w:r w:rsidRPr="00EB6D14">
        <w:rPr>
          <w:sz w:val="24"/>
          <w:szCs w:val="24"/>
        </w:rPr>
        <w:t>за исключением случаев, ук</w:t>
      </w:r>
      <w:r>
        <w:rPr>
          <w:sz w:val="24"/>
          <w:szCs w:val="24"/>
        </w:rPr>
        <w:t>азанных в частях 2-3.2, 4.1,4.2 ст.45 Градостроительного кодекса РФ</w:t>
      </w:r>
      <w:r w:rsidRPr="00EB6D14">
        <w:rPr>
          <w:sz w:val="24"/>
          <w:szCs w:val="24"/>
        </w:rPr>
        <w:t>.</w:t>
      </w:r>
    </w:p>
    <w:p w14:paraId="1E780B4B" w14:textId="77777777" w:rsidR="00883846" w:rsidRPr="00EB6D14" w:rsidRDefault="00883846" w:rsidP="00883846">
      <w:pPr>
        <w:keepLines w:val="0"/>
        <w:widowControl w:val="0"/>
        <w:overflowPunct/>
        <w:spacing w:line="240" w:lineRule="auto"/>
        <w:ind w:firstLine="709"/>
        <w:rPr>
          <w:sz w:val="24"/>
          <w:szCs w:val="24"/>
        </w:rPr>
      </w:pPr>
      <w:r w:rsidRPr="00EB6D14">
        <w:rPr>
          <w:sz w:val="24"/>
          <w:szCs w:val="24"/>
        </w:rPr>
        <w:lastRenderedPageBreak/>
        <w:t xml:space="preserve">2.1. </w:t>
      </w:r>
      <w:r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Pr="00954644">
        <w:rPr>
          <w:sz w:val="24"/>
          <w:szCs w:val="24"/>
        </w:rPr>
        <w:t>десяти</w:t>
      </w:r>
      <w:r w:rsidRPr="004B4D50">
        <w:rPr>
          <w:sz w:val="24"/>
          <w:szCs w:val="24"/>
        </w:rPr>
        <w:t xml:space="preserve"> рабочих дней со дня поступления им указанной документации</w:t>
      </w:r>
      <w:r w:rsidRPr="00EB6D14">
        <w:rPr>
          <w:sz w:val="24"/>
          <w:szCs w:val="24"/>
        </w:rPr>
        <w:t>.</w:t>
      </w:r>
    </w:p>
    <w:p w14:paraId="7E55ED65" w14:textId="77777777" w:rsidR="00883846" w:rsidRPr="00EB6D14" w:rsidRDefault="00883846" w:rsidP="00883846">
      <w:pPr>
        <w:keepLines w:val="0"/>
        <w:widowControl w:val="0"/>
        <w:overflowPunct/>
        <w:spacing w:line="240" w:lineRule="auto"/>
        <w:ind w:firstLine="709"/>
        <w:rPr>
          <w:sz w:val="24"/>
          <w:szCs w:val="24"/>
        </w:rPr>
      </w:pPr>
      <w:r w:rsidRPr="00EB6D14">
        <w:rPr>
          <w:sz w:val="24"/>
          <w:szCs w:val="24"/>
        </w:rPr>
        <w:t xml:space="preserve">2.2. </w:t>
      </w:r>
      <w:r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418141E3" w14:textId="77777777" w:rsidR="00883846" w:rsidRPr="00EB6D14" w:rsidRDefault="00883846" w:rsidP="00883846">
      <w:pPr>
        <w:keepLines w:val="0"/>
        <w:widowControl w:val="0"/>
        <w:overflowPunct/>
        <w:spacing w:line="240" w:lineRule="auto"/>
        <w:ind w:firstLine="709"/>
        <w:rPr>
          <w:sz w:val="24"/>
          <w:szCs w:val="24"/>
        </w:rPr>
      </w:pPr>
      <w:r>
        <w:rPr>
          <w:sz w:val="24"/>
          <w:szCs w:val="24"/>
        </w:rPr>
        <w:t>3</w:t>
      </w:r>
      <w:r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16C98798" w14:textId="77777777" w:rsidR="00883846" w:rsidRPr="00EB6D14" w:rsidRDefault="00883846" w:rsidP="00883846">
      <w:pPr>
        <w:keepLines w:val="0"/>
        <w:widowControl w:val="0"/>
        <w:overflowPunct/>
        <w:spacing w:line="240" w:lineRule="auto"/>
        <w:ind w:firstLine="709"/>
        <w:rPr>
          <w:sz w:val="24"/>
          <w:szCs w:val="24"/>
        </w:rPr>
      </w:pPr>
      <w:r>
        <w:rPr>
          <w:sz w:val="24"/>
          <w:szCs w:val="24"/>
        </w:rPr>
        <w:t>4</w:t>
      </w:r>
      <w:r w:rsidRPr="00EB6D14">
        <w:rPr>
          <w:sz w:val="24"/>
          <w:szCs w:val="24"/>
        </w:rPr>
        <w:t xml:space="preserve">. В случае принятия решения о подготовке документации по планировке территории уполномоченный федеральный орган исполнительной власти, </w:t>
      </w:r>
      <w:r>
        <w:rPr>
          <w:sz w:val="24"/>
          <w:szCs w:val="24"/>
        </w:rPr>
        <w:t>исполнительный орган субъекта</w:t>
      </w:r>
      <w:r w:rsidRPr="00EB6D14">
        <w:rPr>
          <w:sz w:val="24"/>
          <w:szCs w:val="24"/>
        </w:rPr>
        <w:t xml:space="preserve">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4C639BCC" w14:textId="77777777" w:rsidR="00883846" w:rsidRDefault="00883846" w:rsidP="00883846">
      <w:pPr>
        <w:keepLines w:val="0"/>
        <w:widowControl w:val="0"/>
        <w:overflowPunct/>
        <w:spacing w:line="240" w:lineRule="auto"/>
        <w:ind w:firstLine="709"/>
        <w:rPr>
          <w:sz w:val="24"/>
          <w:szCs w:val="24"/>
        </w:rPr>
      </w:pPr>
      <w:r>
        <w:rPr>
          <w:sz w:val="24"/>
          <w:szCs w:val="24"/>
        </w:rPr>
        <w:t>5</w:t>
      </w:r>
      <w:r w:rsidRPr="00EB6D14">
        <w:rPr>
          <w:sz w:val="24"/>
          <w:szCs w:val="24"/>
        </w:rPr>
        <w:t xml:space="preserve">. Подготовка документации по планировке территории осуществляется уполномоченными </w:t>
      </w:r>
      <w:r>
        <w:rPr>
          <w:sz w:val="24"/>
          <w:szCs w:val="24"/>
        </w:rPr>
        <w:t>исполнительными органами</w:t>
      </w:r>
      <w:r w:rsidRPr="00EB6D14">
        <w:rPr>
          <w:sz w:val="24"/>
          <w:szCs w:val="24"/>
        </w:rPr>
        <w:t xml:space="preserve">, органами местного самоуправления самостоятельно, подведомственными указанным органам государственными, </w:t>
      </w:r>
      <w:r w:rsidRPr="00EB6D14">
        <w:rPr>
          <w:sz w:val="24"/>
          <w:szCs w:val="24"/>
        </w:rPr>
        <w:lastRenderedPageBreak/>
        <w:t xml:space="preserve">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245CC930" w14:textId="77777777" w:rsidR="00883846" w:rsidRPr="00EB6D14" w:rsidRDefault="00883846" w:rsidP="00883846">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169EF561" w14:textId="77777777" w:rsidR="00883846" w:rsidRDefault="00883846" w:rsidP="00883846">
      <w:pPr>
        <w:keepLines w:val="0"/>
        <w:widowControl w:val="0"/>
        <w:overflowPunct/>
        <w:spacing w:line="240" w:lineRule="auto"/>
        <w:ind w:firstLine="708"/>
        <w:rPr>
          <w:sz w:val="24"/>
          <w:szCs w:val="24"/>
        </w:rPr>
      </w:pPr>
      <w:r>
        <w:rPr>
          <w:sz w:val="24"/>
          <w:szCs w:val="24"/>
        </w:rPr>
        <w:t>6</w:t>
      </w:r>
      <w:r w:rsidRPr="00EB6D14">
        <w:rPr>
          <w:sz w:val="24"/>
          <w:szCs w:val="24"/>
        </w:rPr>
        <w:t>. Подготовка документации по планировке территории осущ</w:t>
      </w:r>
      <w:r>
        <w:rPr>
          <w:sz w:val="24"/>
          <w:szCs w:val="24"/>
        </w:rPr>
        <w:t>ествляется на основании генерального плана</w:t>
      </w:r>
      <w:r w:rsidRPr="00EB6D14">
        <w:rPr>
          <w:sz w:val="24"/>
          <w:szCs w:val="24"/>
        </w:rPr>
        <w:t>,</w:t>
      </w:r>
      <w:r>
        <w:rPr>
          <w:sz w:val="24"/>
          <w:szCs w:val="24"/>
        </w:rPr>
        <w:t xml:space="preserve"> настоящих</w:t>
      </w:r>
      <w:r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Pr>
          <w:sz w:val="24"/>
          <w:szCs w:val="24"/>
        </w:rPr>
        <w:t xml:space="preserve">ых объектов), </w:t>
      </w:r>
      <w:r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Pr="0089204B">
        <w:rPr>
          <w:sz w:val="24"/>
          <w:szCs w:val="24"/>
        </w:rPr>
        <w:t>территорий.</w:t>
      </w:r>
    </w:p>
    <w:p w14:paraId="6B3853E4" w14:textId="77777777" w:rsidR="00883846" w:rsidRPr="00954644" w:rsidRDefault="00883846" w:rsidP="00883846">
      <w:pPr>
        <w:keepLines w:val="0"/>
        <w:widowControl w:val="0"/>
        <w:overflowPunct/>
        <w:spacing w:line="240" w:lineRule="auto"/>
        <w:ind w:firstLine="708"/>
        <w:rPr>
          <w:sz w:val="24"/>
          <w:szCs w:val="24"/>
        </w:rPr>
      </w:pPr>
      <w:r w:rsidRPr="00954644">
        <w:rPr>
          <w:sz w:val="24"/>
          <w:szCs w:val="24"/>
        </w:rPr>
        <w:t>6.1.</w:t>
      </w:r>
      <w:r w:rsidRPr="00954644">
        <w:t xml:space="preserve"> </w:t>
      </w:r>
      <w:r w:rsidRPr="00954644">
        <w:rPr>
          <w:sz w:val="24"/>
          <w:szCs w:val="24"/>
        </w:rPr>
        <w:t xml:space="preserve">Лица, указанные в пунктах 2 и 3 части 1.1 настоящей статьи, осуществляют подготовку документации по планировке территории в соответствии с требованиями, указанными в части 6 настоящей статьи, и направляют такую документацию для утверждения соответственно в уполномоченные федеральные органы исполнительной власти, </w:t>
      </w:r>
      <w:r>
        <w:rPr>
          <w:sz w:val="24"/>
          <w:szCs w:val="24"/>
        </w:rPr>
        <w:t>исполнительные органы субъекта</w:t>
      </w:r>
      <w:r w:rsidRPr="00954644">
        <w:rPr>
          <w:sz w:val="24"/>
          <w:szCs w:val="24"/>
        </w:rPr>
        <w:t xml:space="preserve"> Российской Федерации, органы местного самоуправления.</w:t>
      </w:r>
    </w:p>
    <w:p w14:paraId="6AF740DF"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6.2.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2A808C58"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6.3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2094E403" w14:textId="77777777" w:rsidR="00883846" w:rsidRPr="00A7476A" w:rsidRDefault="00883846" w:rsidP="00883846">
      <w:pPr>
        <w:keepLines w:val="0"/>
        <w:widowControl w:val="0"/>
        <w:overflowPunct/>
        <w:spacing w:line="240" w:lineRule="auto"/>
        <w:ind w:firstLine="0"/>
        <w:rPr>
          <w:sz w:val="24"/>
          <w:szCs w:val="24"/>
        </w:rPr>
      </w:pPr>
    </w:p>
    <w:p w14:paraId="0AFC0AFA" w14:textId="77777777" w:rsidR="00883846" w:rsidRPr="00A7476A" w:rsidRDefault="00883846" w:rsidP="00883846">
      <w:pPr>
        <w:pStyle w:val="7"/>
        <w:ind w:firstLine="0"/>
      </w:pPr>
      <w:bookmarkStart w:id="71" w:name="_Toc180163781"/>
      <w:bookmarkStart w:id="72" w:name="_Toc180395331"/>
      <w:r w:rsidRPr="00A7476A">
        <w:t>Статья 2</w:t>
      </w:r>
      <w:r>
        <w:t>5</w:t>
      </w:r>
      <w:r w:rsidRPr="00A7476A">
        <w:t>. Особенности подготовки документации по планировке территории применительно к территории сельского поселения</w:t>
      </w:r>
      <w:bookmarkEnd w:id="71"/>
      <w:bookmarkEnd w:id="72"/>
    </w:p>
    <w:p w14:paraId="023DE208" w14:textId="77777777" w:rsidR="00883846" w:rsidRPr="00A7476A" w:rsidRDefault="00883846" w:rsidP="00883846">
      <w:pPr>
        <w:keepLines w:val="0"/>
        <w:widowControl w:val="0"/>
        <w:overflowPunct/>
        <w:spacing w:line="240" w:lineRule="auto"/>
        <w:ind w:firstLine="709"/>
        <w:jc w:val="center"/>
        <w:rPr>
          <w:sz w:val="24"/>
          <w:szCs w:val="24"/>
        </w:rPr>
      </w:pPr>
    </w:p>
    <w:p w14:paraId="1B14EBC7" w14:textId="191A038C" w:rsidR="00883846" w:rsidRPr="00A7476A" w:rsidRDefault="00883846" w:rsidP="00883846">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применительно к территории</w:t>
      </w:r>
      <w:r>
        <w:rPr>
          <w:sz w:val="24"/>
          <w:szCs w:val="24"/>
        </w:rPr>
        <w:t xml:space="preserve"> Ленинского</w:t>
      </w:r>
      <w:r w:rsidRPr="00A7476A">
        <w:rPr>
          <w:sz w:val="24"/>
          <w:szCs w:val="24"/>
        </w:rPr>
        <w:t xml:space="preserve"> сельского поселения, за исключением с</w:t>
      </w:r>
      <w:r>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w:t>
      </w:r>
      <w:r w:rsidRPr="00A7476A">
        <w:rPr>
          <w:sz w:val="24"/>
          <w:szCs w:val="24"/>
        </w:rPr>
        <w:lastRenderedPageBreak/>
        <w:t xml:space="preserve">самоуправления муниципального образования </w:t>
      </w:r>
      <w:r>
        <w:rPr>
          <w:sz w:val="24"/>
          <w:szCs w:val="24"/>
        </w:rPr>
        <w:t>Усть-Лабинский район</w:t>
      </w:r>
      <w:r w:rsidRPr="00A7476A">
        <w:rPr>
          <w:sz w:val="24"/>
          <w:szCs w:val="24"/>
        </w:rPr>
        <w:t>,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 администрацией муниципального района решения о подготовке документации по планировке территории не требуется.</w:t>
      </w:r>
    </w:p>
    <w:p w14:paraId="0CA604D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в сети "Интернет".</w:t>
      </w:r>
    </w:p>
    <w:p w14:paraId="58148AE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27211E0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Pr>
          <w:sz w:val="24"/>
          <w:szCs w:val="24"/>
        </w:rPr>
        <w:t>Усть-Лабинский район</w:t>
      </w:r>
      <w:r w:rsidRPr="00A7476A">
        <w:rPr>
          <w:sz w:val="24"/>
          <w:szCs w:val="24"/>
        </w:rPr>
        <w:t>.</w:t>
      </w:r>
    </w:p>
    <w:p w14:paraId="3C8AAEA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4. Орган местного самоуправления муниципального образования </w:t>
      </w:r>
      <w:r>
        <w:rPr>
          <w:sz w:val="24"/>
          <w:szCs w:val="24"/>
        </w:rPr>
        <w:t>Усть-Лабинский район</w:t>
      </w:r>
      <w:r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2F5B96B6"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органами местного самоуправления поселения (в силу переданных полномочий), до их утверждения подлежат обязательному рассмотрению на общественных обсуждениях или публичных слушаниях.</w:t>
      </w:r>
    </w:p>
    <w:p w14:paraId="67B18D9F" w14:textId="77777777" w:rsidR="00883846" w:rsidRPr="00A7476A" w:rsidRDefault="00883846" w:rsidP="00883846">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14:paraId="2192EDDF" w14:textId="77777777" w:rsidR="00883846" w:rsidRPr="00A7476A" w:rsidRDefault="00883846" w:rsidP="00883846">
      <w:pPr>
        <w:pStyle w:val="s1"/>
        <w:shd w:val="clear" w:color="auto" w:fill="FFFFFF"/>
        <w:spacing w:before="0" w:beforeAutospacing="0" w:after="0" w:afterAutospacing="0"/>
        <w:ind w:firstLine="709"/>
        <w:jc w:val="both"/>
      </w:pPr>
      <w:r w:rsidRPr="00A7476A">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1CBC4713" w14:textId="77777777" w:rsidR="00883846" w:rsidRPr="00A7476A" w:rsidRDefault="00883846" w:rsidP="00883846">
      <w:pPr>
        <w:pStyle w:val="s1"/>
        <w:shd w:val="clear" w:color="auto" w:fill="FFFFFF"/>
        <w:spacing w:before="0" w:beforeAutospacing="0" w:after="0" w:afterAutospacing="0"/>
        <w:ind w:firstLine="709"/>
        <w:jc w:val="both"/>
      </w:pPr>
      <w:r w:rsidRPr="00A7476A">
        <w:t>2) территории для размещения линейных объектов в границах земель лесного фонда.</w:t>
      </w:r>
    </w:p>
    <w:p w14:paraId="7DFF6D2E" w14:textId="77777777" w:rsidR="00883846" w:rsidRPr="00A7476A" w:rsidRDefault="00883846" w:rsidP="00883846">
      <w:pPr>
        <w:pStyle w:val="s1"/>
        <w:shd w:val="clear" w:color="auto" w:fill="FFFFFF"/>
        <w:spacing w:before="0" w:beforeAutospacing="0" w:after="0" w:afterAutospacing="0"/>
        <w:ind w:firstLine="709"/>
        <w:jc w:val="both"/>
      </w:pPr>
      <w:r w:rsidRPr="00A7476A">
        <w:t>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B0C704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6. 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373C234B" w14:textId="1BB0B2B8" w:rsidR="00883846" w:rsidRPr="00954644" w:rsidRDefault="00883846" w:rsidP="00883846">
      <w:pPr>
        <w:keepLines w:val="0"/>
        <w:widowControl w:val="0"/>
        <w:overflowPunct/>
        <w:spacing w:line="240" w:lineRule="auto"/>
        <w:ind w:firstLine="709"/>
        <w:rPr>
          <w:sz w:val="24"/>
          <w:szCs w:val="24"/>
        </w:rPr>
      </w:pPr>
      <w:r w:rsidRPr="00A7476A">
        <w:rPr>
          <w:sz w:val="24"/>
          <w:szCs w:val="24"/>
        </w:rPr>
        <w:t xml:space="preserve">7. Срок проведения общественных обсуждений или публичных слушаний со дня </w:t>
      </w:r>
      <w:r w:rsidRPr="00A7476A">
        <w:rPr>
          <w:sz w:val="24"/>
          <w:szCs w:val="24"/>
        </w:rPr>
        <w:lastRenderedPageBreak/>
        <w:t xml:space="preserve">оповещения жителей </w:t>
      </w:r>
      <w:r>
        <w:rPr>
          <w:sz w:val="24"/>
          <w:szCs w:val="24"/>
        </w:rPr>
        <w:t xml:space="preserve">Ленинского </w:t>
      </w:r>
      <w:r w:rsidRPr="00A7476A">
        <w:rPr>
          <w:sz w:val="24"/>
          <w:szCs w:val="24"/>
        </w:rPr>
        <w:t xml:space="preserve">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w:t>
      </w:r>
      <w:r w:rsidRPr="00954644">
        <w:rPr>
          <w:sz w:val="24"/>
          <w:szCs w:val="24"/>
        </w:rPr>
        <w:t>образования и не может быть менее четырнадцати дней и более тридцати дней.</w:t>
      </w:r>
    </w:p>
    <w:p w14:paraId="1922C360"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8. Администрации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65ADE62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9.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5B6373C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115DA50A" w14:textId="77777777" w:rsidR="00883846" w:rsidRDefault="00883846" w:rsidP="00883846">
      <w:pPr>
        <w:keepLines w:val="0"/>
        <w:widowControl w:val="0"/>
        <w:overflowPunct/>
        <w:spacing w:line="240" w:lineRule="auto"/>
        <w:ind w:firstLine="709"/>
        <w:rPr>
          <w:sz w:val="24"/>
          <w:szCs w:val="24"/>
        </w:rPr>
      </w:pPr>
      <w:r w:rsidRPr="00A7476A">
        <w:rPr>
          <w:sz w:val="24"/>
          <w:szCs w:val="24"/>
        </w:rPr>
        <w:t>11.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50911AE4" w14:textId="77777777" w:rsidR="00883846" w:rsidRPr="00A7476A" w:rsidRDefault="00883846" w:rsidP="00883846">
      <w:pPr>
        <w:keepLines w:val="0"/>
        <w:widowControl w:val="0"/>
        <w:overflowPunct/>
        <w:spacing w:line="240" w:lineRule="auto"/>
        <w:ind w:firstLine="709"/>
        <w:rPr>
          <w:sz w:val="24"/>
          <w:szCs w:val="24"/>
        </w:rPr>
      </w:pPr>
    </w:p>
    <w:p w14:paraId="69C187C0" w14:textId="77777777" w:rsidR="00883846" w:rsidRPr="00A7476A" w:rsidRDefault="00883846" w:rsidP="00883846">
      <w:pPr>
        <w:keepLines w:val="0"/>
        <w:widowControl w:val="0"/>
        <w:overflowPunct/>
        <w:spacing w:line="240" w:lineRule="auto"/>
        <w:ind w:firstLine="0"/>
        <w:contextualSpacing/>
        <w:jc w:val="center"/>
        <w:outlineLvl w:val="1"/>
        <w:rPr>
          <w:b/>
          <w:sz w:val="24"/>
          <w:szCs w:val="24"/>
        </w:rPr>
      </w:pPr>
      <w:bookmarkStart w:id="73" w:name="_Toc180163782"/>
      <w:bookmarkStart w:id="74" w:name="_Toc180395332"/>
      <w:r w:rsidRPr="00A7476A">
        <w:rPr>
          <w:b/>
          <w:sz w:val="24"/>
          <w:szCs w:val="24"/>
        </w:rPr>
        <w:t>ГЛАВА 4. Проведение общественных обсуждений или публичных слушаний по вопросам землепользования и застройки</w:t>
      </w:r>
      <w:bookmarkEnd w:id="73"/>
      <w:bookmarkEnd w:id="74"/>
    </w:p>
    <w:p w14:paraId="4081B24F" w14:textId="77777777" w:rsidR="00883846" w:rsidRPr="00A7476A" w:rsidRDefault="00883846" w:rsidP="00883846">
      <w:pPr>
        <w:keepLines w:val="0"/>
        <w:widowControl w:val="0"/>
        <w:overflowPunct/>
        <w:spacing w:line="240" w:lineRule="auto"/>
        <w:ind w:firstLine="0"/>
        <w:jc w:val="center"/>
        <w:rPr>
          <w:sz w:val="24"/>
          <w:szCs w:val="24"/>
        </w:rPr>
      </w:pPr>
    </w:p>
    <w:p w14:paraId="4AA24735" w14:textId="77777777" w:rsidR="00883846" w:rsidRPr="00A7476A" w:rsidRDefault="00883846" w:rsidP="00883846">
      <w:pPr>
        <w:pStyle w:val="7"/>
        <w:ind w:firstLine="0"/>
      </w:pPr>
      <w:bookmarkStart w:id="75" w:name="_Toc180163783"/>
      <w:bookmarkStart w:id="76" w:name="_Toc180395333"/>
      <w:r w:rsidRPr="00A7476A">
        <w:t>Статья 2</w:t>
      </w:r>
      <w:r>
        <w:t>6</w:t>
      </w:r>
      <w:r w:rsidRPr="00A7476A">
        <w:t xml:space="preserve">. </w:t>
      </w:r>
      <w:r w:rsidRPr="0074701D">
        <w:t>Общественные обсуждения или публичные слушания по вопросам землепользования и застройки</w:t>
      </w:r>
      <w:bookmarkEnd w:id="75"/>
      <w:bookmarkEnd w:id="76"/>
    </w:p>
    <w:p w14:paraId="4E92932C" w14:textId="77777777" w:rsidR="00883846" w:rsidRPr="00A7476A" w:rsidRDefault="00883846" w:rsidP="00883846">
      <w:pPr>
        <w:keepLines w:val="0"/>
        <w:widowControl w:val="0"/>
        <w:overflowPunct/>
        <w:spacing w:line="240" w:lineRule="auto"/>
        <w:ind w:firstLine="709"/>
        <w:jc w:val="center"/>
        <w:rPr>
          <w:sz w:val="24"/>
          <w:szCs w:val="24"/>
        </w:rPr>
      </w:pPr>
    </w:p>
    <w:p w14:paraId="6824CD6F"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Общественные обсуждения или публичные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РФ, законодательством Краснодарского края, Уставом муниципального образования </w:t>
      </w:r>
      <w:r>
        <w:rPr>
          <w:sz w:val="24"/>
          <w:szCs w:val="24"/>
        </w:rPr>
        <w:t>Усть-Лабинский район</w:t>
      </w:r>
      <w:r w:rsidRPr="00A7476A">
        <w:rPr>
          <w:sz w:val="24"/>
          <w:szCs w:val="24"/>
        </w:rPr>
        <w:t>, настоящими Правилами.</w:t>
      </w:r>
    </w:p>
    <w:p w14:paraId="66E9FBFB"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Общественные обсуждения или публичные слушания проводятся с целью:</w:t>
      </w:r>
    </w:p>
    <w:p w14:paraId="3974B229"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4CE3B0E6" w14:textId="77777777" w:rsidR="00883846" w:rsidRPr="00954644" w:rsidRDefault="00883846" w:rsidP="00883846">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560657DF"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3. Общественные обсуждения или публичные слушания по вопросам землепользования и застройки организуются в случаях, когда рассматриваются следующие вопросы: </w:t>
      </w:r>
    </w:p>
    <w:p w14:paraId="4C65EA91" w14:textId="77777777" w:rsidR="00883846" w:rsidRPr="00A7476A" w:rsidRDefault="00883846" w:rsidP="00883846">
      <w:pPr>
        <w:keepLines w:val="0"/>
        <w:widowControl w:val="0"/>
        <w:spacing w:line="240" w:lineRule="auto"/>
        <w:ind w:firstLine="708"/>
        <w:rPr>
          <w:sz w:val="24"/>
          <w:szCs w:val="24"/>
          <w:lang w:eastAsia="zh-CN"/>
        </w:rPr>
      </w:pPr>
      <w:r w:rsidRPr="00A7476A">
        <w:rPr>
          <w:sz w:val="24"/>
          <w:szCs w:val="24"/>
          <w:lang w:eastAsia="zh-CN"/>
        </w:rPr>
        <w:t xml:space="preserve">1) по проектам генеральных планов и проектам внесения изменений в генеральные </w:t>
      </w:r>
      <w:r w:rsidRPr="00A7476A">
        <w:rPr>
          <w:sz w:val="24"/>
          <w:szCs w:val="24"/>
          <w:lang w:eastAsia="zh-CN"/>
        </w:rPr>
        <w:lastRenderedPageBreak/>
        <w:t>планы поселения;</w:t>
      </w:r>
    </w:p>
    <w:p w14:paraId="7CE48D5F" w14:textId="77777777" w:rsidR="00883846" w:rsidRPr="00A7476A" w:rsidRDefault="00883846" w:rsidP="00883846">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67106767" w14:textId="77777777" w:rsidR="00883846" w:rsidRPr="00A7476A" w:rsidRDefault="00883846" w:rsidP="00883846">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7B5BB7DA" w14:textId="77777777" w:rsidR="00883846" w:rsidRPr="00A7476A" w:rsidRDefault="00883846" w:rsidP="00883846">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08A91372" w14:textId="77777777" w:rsidR="00883846" w:rsidRPr="00A7476A" w:rsidRDefault="00883846" w:rsidP="00883846">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595BA998" w14:textId="77777777" w:rsidR="00883846" w:rsidRPr="00A7476A" w:rsidRDefault="00883846" w:rsidP="00883846">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C861A5D" w14:textId="77777777" w:rsidR="00883846" w:rsidRPr="00A7476A" w:rsidRDefault="00883846" w:rsidP="00883846">
      <w:pPr>
        <w:keepLines w:val="0"/>
        <w:widowControl w:val="0"/>
        <w:overflowPunct/>
        <w:spacing w:line="240" w:lineRule="auto"/>
        <w:ind w:firstLine="709"/>
        <w:rPr>
          <w:b/>
          <w:sz w:val="24"/>
          <w:szCs w:val="24"/>
        </w:rPr>
      </w:pPr>
    </w:p>
    <w:p w14:paraId="2FAE3C13" w14:textId="77777777" w:rsidR="00883846" w:rsidRPr="00A7476A" w:rsidRDefault="00883846" w:rsidP="00883846">
      <w:pPr>
        <w:keepLines w:val="0"/>
        <w:widowControl w:val="0"/>
        <w:overflowPunct/>
        <w:spacing w:line="240" w:lineRule="auto"/>
        <w:ind w:firstLine="0"/>
        <w:contextualSpacing/>
        <w:jc w:val="center"/>
        <w:outlineLvl w:val="0"/>
        <w:rPr>
          <w:b/>
          <w:sz w:val="24"/>
          <w:szCs w:val="24"/>
        </w:rPr>
      </w:pPr>
      <w:bookmarkStart w:id="77" w:name="_Toc180163784"/>
      <w:bookmarkStart w:id="78" w:name="_Toc180395334"/>
      <w:r w:rsidRPr="00A7476A">
        <w:rPr>
          <w:b/>
          <w:sz w:val="24"/>
          <w:szCs w:val="24"/>
        </w:rPr>
        <w:t>ГЛАВА 5. Внесение изменений в Правила</w:t>
      </w:r>
      <w:bookmarkEnd w:id="77"/>
      <w:bookmarkEnd w:id="78"/>
      <w:r w:rsidRPr="00A7476A">
        <w:rPr>
          <w:b/>
          <w:sz w:val="24"/>
          <w:szCs w:val="24"/>
        </w:rPr>
        <w:t xml:space="preserve"> </w:t>
      </w:r>
    </w:p>
    <w:p w14:paraId="4A437A05" w14:textId="77777777" w:rsidR="00883846" w:rsidRPr="00A7476A" w:rsidRDefault="00883846" w:rsidP="00883846">
      <w:pPr>
        <w:keepLines w:val="0"/>
        <w:widowControl w:val="0"/>
        <w:overflowPunct/>
        <w:spacing w:line="240" w:lineRule="auto"/>
        <w:ind w:firstLine="0"/>
        <w:jc w:val="center"/>
        <w:rPr>
          <w:sz w:val="24"/>
          <w:szCs w:val="24"/>
        </w:rPr>
      </w:pPr>
    </w:p>
    <w:p w14:paraId="19ACF8D8" w14:textId="77777777" w:rsidR="00883846" w:rsidRPr="00A7476A" w:rsidRDefault="00883846" w:rsidP="00883846">
      <w:pPr>
        <w:pStyle w:val="7"/>
        <w:ind w:firstLine="0"/>
      </w:pPr>
      <w:bookmarkStart w:id="79" w:name="_Toc180163785"/>
      <w:bookmarkStart w:id="80" w:name="_Toc180395335"/>
      <w:r w:rsidRPr="00A7476A">
        <w:t>Статья 2</w:t>
      </w:r>
      <w:r>
        <w:t>7</w:t>
      </w:r>
      <w:r w:rsidRPr="00A7476A">
        <w:t>. Порядок и основания для внесения изменений в Правила</w:t>
      </w:r>
      <w:bookmarkEnd w:id="79"/>
      <w:bookmarkEnd w:id="80"/>
      <w:r w:rsidRPr="00A7476A">
        <w:t xml:space="preserve"> </w:t>
      </w:r>
    </w:p>
    <w:p w14:paraId="1BD346F2" w14:textId="77777777" w:rsidR="00883846" w:rsidRPr="00A7476A" w:rsidRDefault="00883846" w:rsidP="00883846"/>
    <w:p w14:paraId="1355688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w:t>
      </w:r>
      <w:r w:rsidRPr="00A7476A">
        <w:rPr>
          <w:rStyle w:val="blk"/>
          <w:sz w:val="24"/>
          <w:szCs w:val="24"/>
        </w:rPr>
        <w:t>Внесение изменений в правила землепользования и застройки осуществляется в порядке, предусмотренном статьями 31 и 32 Градостроительного кодекса, с учетом особенностей, установленных настоящей статьей.</w:t>
      </w:r>
    </w:p>
    <w:p w14:paraId="4E983991"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2. Основанием для рассмотрения главой муниципального образования </w:t>
      </w:r>
      <w:r>
        <w:rPr>
          <w:sz w:val="24"/>
          <w:szCs w:val="24"/>
        </w:rPr>
        <w:t>Усть-Лабинский район</w:t>
      </w:r>
      <w:r w:rsidRPr="00A7476A">
        <w:rPr>
          <w:sz w:val="24"/>
          <w:szCs w:val="24"/>
        </w:rPr>
        <w:t xml:space="preserve"> вопроса о внесении изменений в правила землепользования и застройки являются:</w:t>
      </w:r>
    </w:p>
    <w:p w14:paraId="40E55BCC"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39FF7F1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19BAA6D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289F3CA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7FE6B57F"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50CDB961"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w:t>
      </w:r>
      <w:r w:rsidRPr="00A7476A">
        <w:rPr>
          <w:sz w:val="24"/>
          <w:szCs w:val="24"/>
        </w:rPr>
        <w:lastRenderedPageBreak/>
        <w:t>исторического поселения регионального значения;</w:t>
      </w:r>
    </w:p>
    <w:p w14:paraId="7F4D9BF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5F658236"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54413B0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Предложения о внесении изменений в правила землепользования и застройки в Комиссию направляются:</w:t>
      </w:r>
    </w:p>
    <w:p w14:paraId="6582DE46"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1) федеральными </w:t>
      </w:r>
      <w:r>
        <w:rPr>
          <w:sz w:val="24"/>
          <w:szCs w:val="24"/>
        </w:rPr>
        <w:t>исполнительными органами</w:t>
      </w:r>
      <w:r w:rsidRPr="00A7476A">
        <w:rPr>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89615FE"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2) </w:t>
      </w:r>
      <w:r>
        <w:rPr>
          <w:sz w:val="24"/>
          <w:szCs w:val="24"/>
        </w:rPr>
        <w:t>исполнительными органами субъектов</w:t>
      </w:r>
      <w:r w:rsidRPr="00A7476A">
        <w:rPr>
          <w:sz w:val="24"/>
          <w:szCs w:val="24"/>
        </w:rPr>
        <w:t xml:space="preserve">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60D6A70F"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25D3D8F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4B3778DC"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2A2476C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53EE5902"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xml:space="preserve">6) уполномоченным федеральным </w:t>
      </w:r>
      <w:r>
        <w:rPr>
          <w:sz w:val="24"/>
          <w:szCs w:val="24"/>
        </w:rPr>
        <w:t>исполнительным органом</w:t>
      </w:r>
      <w:r w:rsidRPr="00954644">
        <w:rPr>
          <w:sz w:val="24"/>
          <w:szCs w:val="24"/>
        </w:rPr>
        <w:t xml:space="preserve">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79D986F4" w14:textId="77777777" w:rsidR="00883846" w:rsidRPr="00954644" w:rsidRDefault="00883846" w:rsidP="00883846">
      <w:pPr>
        <w:keepLines w:val="0"/>
        <w:widowControl w:val="0"/>
        <w:overflowPunct/>
        <w:spacing w:line="240" w:lineRule="auto"/>
        <w:ind w:firstLine="709"/>
        <w:rPr>
          <w:sz w:val="24"/>
          <w:szCs w:val="24"/>
        </w:rPr>
      </w:pPr>
      <w:r w:rsidRPr="00954644">
        <w:rPr>
          <w:sz w:val="24"/>
          <w:szCs w:val="24"/>
        </w:rPr>
        <w:t xml:space="preserve">7) </w:t>
      </w:r>
      <w:r>
        <w:rPr>
          <w:sz w:val="24"/>
          <w:szCs w:val="24"/>
        </w:rPr>
        <w:t>высшим исполнительным органом</w:t>
      </w:r>
      <w:r w:rsidRPr="00954644">
        <w:rPr>
          <w:sz w:val="24"/>
          <w:szCs w:val="24"/>
        </w:rPr>
        <w:t xml:space="preserve">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291B27B1"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3.1. В случае, если правилами землепользования и застройки не обеспечена в соответствии с частью 3.1 статьи 31 Градостроительного Кодекса РФ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w:t>
      </w:r>
      <w:r>
        <w:rPr>
          <w:sz w:val="24"/>
          <w:szCs w:val="24"/>
        </w:rPr>
        <w:lastRenderedPageBreak/>
        <w:t>исполнительный орган субъекта</w:t>
      </w:r>
      <w:r w:rsidRPr="00A7476A">
        <w:rPr>
          <w:sz w:val="24"/>
          <w:szCs w:val="24"/>
        </w:rPr>
        <w:t xml:space="preserve">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11CE7E41"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3.2. В случае, предусмотренном частью 3.1 настоящей статьи, глава муниципального района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39CE4BFF"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Pr>
          <w:sz w:val="24"/>
          <w:szCs w:val="24"/>
        </w:rPr>
        <w:t xml:space="preserve"> части 2 и частью 3.1 </w:t>
      </w:r>
      <w:r w:rsidRPr="00A7476A">
        <w:rPr>
          <w:sz w:val="24"/>
          <w:szCs w:val="24"/>
        </w:rPr>
        <w:t>статьи</w:t>
      </w:r>
      <w:r>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A463AF2"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РФ,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3350306E"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Pr>
          <w:sz w:val="24"/>
          <w:szCs w:val="24"/>
        </w:rPr>
        <w:t>убличных слушаний не требуется.</w:t>
      </w:r>
    </w:p>
    <w:p w14:paraId="265EAFA0"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1984416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4.1.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01CEC433"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5. Глава муниципального района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4498495"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437040D7"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 xml:space="preserve">6. Глава администрации муниципального района после поступления от </w:t>
      </w:r>
      <w:r w:rsidRPr="00A7476A">
        <w:rPr>
          <w:sz w:val="24"/>
          <w:szCs w:val="24"/>
        </w:rPr>
        <w:lastRenderedPageBreak/>
        <w:t>уполномоченного Правительством Российской Федерации федерального органа исполнительной власти предписания,</w:t>
      </w:r>
      <w:r>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Pr>
          <w:sz w:val="24"/>
          <w:szCs w:val="24"/>
        </w:rPr>
        <w:t xml:space="preserve"> в пункте 1.1 части 2 настоящей </w:t>
      </w:r>
      <w:r w:rsidRPr="00A7476A">
        <w:rPr>
          <w:sz w:val="24"/>
          <w:szCs w:val="24"/>
        </w:rPr>
        <w:t>статьи</w:t>
      </w:r>
      <w:r>
        <w:rPr>
          <w:sz w:val="24"/>
          <w:szCs w:val="24"/>
        </w:rPr>
        <w:t xml:space="preserve"> </w:t>
      </w:r>
      <w:r w:rsidRPr="00A7476A">
        <w:rPr>
          <w:sz w:val="24"/>
          <w:szCs w:val="24"/>
        </w:rPr>
        <w:t>, может быть обжаловано главой местной администрации в суд.</w:t>
      </w:r>
    </w:p>
    <w:p w14:paraId="44745A7D"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3EC033D8"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администрации муниципального района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E91B56A" w14:textId="77777777" w:rsidR="00883846" w:rsidRPr="00A7476A" w:rsidRDefault="00883846" w:rsidP="00883846">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администрации муниципального района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66E99C71" w14:textId="77777777" w:rsidR="00883846" w:rsidRDefault="00883846" w:rsidP="00883846">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A7476A">
        <w:rPr>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2B237B7C" w14:textId="77777777" w:rsidR="00883846" w:rsidRPr="00A7476A" w:rsidRDefault="00883846" w:rsidP="00883846">
      <w:pPr>
        <w:keepLines w:val="0"/>
        <w:widowControl w:val="0"/>
        <w:overflowPunct/>
        <w:spacing w:line="240" w:lineRule="auto"/>
        <w:ind w:firstLine="709"/>
        <w:rPr>
          <w:sz w:val="24"/>
          <w:szCs w:val="24"/>
        </w:rPr>
      </w:pPr>
    </w:p>
    <w:p w14:paraId="0B45151F" w14:textId="77777777" w:rsidR="00883846" w:rsidRPr="00A7476A" w:rsidRDefault="00883846" w:rsidP="00883846">
      <w:pPr>
        <w:keepLines w:val="0"/>
        <w:widowControl w:val="0"/>
        <w:overflowPunct/>
        <w:spacing w:line="240" w:lineRule="auto"/>
        <w:ind w:firstLine="0"/>
        <w:contextualSpacing/>
        <w:jc w:val="center"/>
        <w:outlineLvl w:val="0"/>
        <w:rPr>
          <w:b/>
          <w:sz w:val="24"/>
          <w:szCs w:val="24"/>
        </w:rPr>
      </w:pPr>
      <w:bookmarkStart w:id="81" w:name="_Toc180163786"/>
      <w:bookmarkStart w:id="82" w:name="_Toc180395336"/>
      <w:r w:rsidRPr="00A7476A">
        <w:rPr>
          <w:b/>
          <w:sz w:val="24"/>
          <w:szCs w:val="24"/>
        </w:rPr>
        <w:t>ГЛАВА 6. Регулирование иных вопросов землепользования и застройки</w:t>
      </w:r>
      <w:bookmarkEnd w:id="81"/>
      <w:bookmarkEnd w:id="82"/>
    </w:p>
    <w:p w14:paraId="74480E44" w14:textId="77777777" w:rsidR="00883846" w:rsidRPr="00A7476A" w:rsidRDefault="00883846" w:rsidP="00883846">
      <w:pPr>
        <w:keepLines w:val="0"/>
        <w:widowControl w:val="0"/>
        <w:overflowPunct/>
        <w:spacing w:line="240" w:lineRule="auto"/>
        <w:ind w:firstLine="0"/>
        <w:jc w:val="center"/>
        <w:rPr>
          <w:sz w:val="24"/>
          <w:szCs w:val="24"/>
        </w:rPr>
      </w:pPr>
    </w:p>
    <w:p w14:paraId="0B5835E6" w14:textId="77777777" w:rsidR="00883846" w:rsidRPr="00A7476A" w:rsidRDefault="00883846" w:rsidP="00883846">
      <w:pPr>
        <w:pStyle w:val="7"/>
        <w:ind w:firstLine="0"/>
      </w:pPr>
      <w:bookmarkStart w:id="83" w:name="_Toc180163787"/>
      <w:bookmarkStart w:id="84" w:name="_Toc180395337"/>
      <w:r w:rsidRPr="00A7476A">
        <w:t>Статья 2</w:t>
      </w:r>
      <w:r>
        <w:t>8</w:t>
      </w:r>
      <w:r w:rsidRPr="00A7476A">
        <w:t>. Выдача разрешений на строительство</w:t>
      </w:r>
      <w:bookmarkEnd w:id="83"/>
      <w:bookmarkEnd w:id="84"/>
    </w:p>
    <w:p w14:paraId="5218814F" w14:textId="77777777" w:rsidR="00883846" w:rsidRPr="00A7476A" w:rsidRDefault="00883846" w:rsidP="00883846">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11259BDA" w14:textId="77777777" w:rsidR="00883846" w:rsidRPr="00A7476A" w:rsidRDefault="00883846" w:rsidP="00883846">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6AD8C01A" w14:textId="77777777" w:rsidR="00883846" w:rsidRPr="00A7476A" w:rsidRDefault="00883846" w:rsidP="00883846">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184E9158" w14:textId="77777777" w:rsidR="00883846" w:rsidRPr="00A7476A" w:rsidRDefault="00883846" w:rsidP="00883846">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92AA607" w14:textId="77777777" w:rsidR="00883846" w:rsidRPr="00A7476A" w:rsidRDefault="00883846" w:rsidP="00883846">
      <w:pPr>
        <w:pStyle w:val="s1"/>
        <w:spacing w:before="0" w:beforeAutospacing="0" w:after="0" w:afterAutospacing="0"/>
        <w:ind w:firstLine="709"/>
        <w:jc w:val="both"/>
      </w:pPr>
      <w:r w:rsidRPr="00A7476A">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143011D8" w14:textId="77777777" w:rsidR="00883846" w:rsidRPr="00A7476A" w:rsidRDefault="00883846" w:rsidP="00883846">
      <w:pPr>
        <w:pStyle w:val="s1"/>
        <w:spacing w:before="0" w:beforeAutospacing="0" w:after="0" w:afterAutospacing="0"/>
        <w:ind w:firstLine="709"/>
        <w:jc w:val="both"/>
      </w:pPr>
      <w:r w:rsidRPr="00A7476A">
        <w:lastRenderedPageBreak/>
        <w:t>5. Разрешение на строительство выдается в случае осуществления строительства, реконструкции:</w:t>
      </w:r>
    </w:p>
    <w:p w14:paraId="132940E5" w14:textId="77777777" w:rsidR="00883846" w:rsidRPr="00A7476A" w:rsidRDefault="00883846" w:rsidP="00883846">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30AB583A" w14:textId="77777777" w:rsidR="00883846" w:rsidRPr="00A7476A" w:rsidRDefault="00883846" w:rsidP="00883846">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3864640A" w14:textId="77777777" w:rsidR="00883846" w:rsidRPr="00A7476A" w:rsidRDefault="00883846" w:rsidP="00883846">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7E5EAB98" w14:textId="77777777" w:rsidR="00883846" w:rsidRDefault="00883846" w:rsidP="00883846">
      <w:pPr>
        <w:pStyle w:val="s1"/>
        <w:spacing w:before="0" w:beforeAutospacing="0" w:after="0" w:afterAutospacing="0"/>
        <w:ind w:firstLine="709"/>
        <w:jc w:val="both"/>
      </w:pPr>
      <w:r w:rsidRPr="00A7476A">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w:t>
      </w:r>
      <w:r>
        <w:t>исполнительными органами</w:t>
      </w:r>
      <w:r w:rsidRPr="00A7476A">
        <w:t>;</w:t>
      </w:r>
    </w:p>
    <w:p w14:paraId="10E9EFDD" w14:textId="77777777" w:rsidR="00883846" w:rsidRPr="008650AF" w:rsidRDefault="00883846" w:rsidP="00883846">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79A3BEAF" w14:textId="77777777" w:rsidR="00883846" w:rsidRPr="00A7476A" w:rsidRDefault="00883846" w:rsidP="00883846">
      <w:pPr>
        <w:pStyle w:val="s1"/>
        <w:spacing w:before="0" w:beforeAutospacing="0" w:after="0" w:afterAutospacing="0"/>
        <w:ind w:firstLine="709"/>
        <w:jc w:val="both"/>
      </w:pPr>
      <w:r w:rsidRPr="00A7476A">
        <w:t xml:space="preserve">4) </w:t>
      </w:r>
      <w:r w:rsidRPr="00A7476A">
        <w:rPr>
          <w:rStyle w:val="blk"/>
        </w:rPr>
        <w:t xml:space="preserve">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w:t>
      </w:r>
      <w:r>
        <w:rPr>
          <w:rStyle w:val="blk"/>
        </w:rPr>
        <w:t>исполнительным органом</w:t>
      </w:r>
      <w:r w:rsidRPr="00A7476A">
        <w:rPr>
          <w:rStyle w:val="blk"/>
        </w:rPr>
        <w:t>,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19D731C5" w14:textId="77777777" w:rsidR="00883846" w:rsidRPr="00A7476A" w:rsidRDefault="00883846" w:rsidP="00883846">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6F9CFF25" w14:textId="77777777" w:rsidR="00883846" w:rsidRPr="00A7476A" w:rsidRDefault="00883846" w:rsidP="00883846">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74F53190" w14:textId="77777777" w:rsidR="00883846" w:rsidRPr="00A7476A" w:rsidRDefault="00883846" w:rsidP="00883846">
      <w:pPr>
        <w:pStyle w:val="s1"/>
        <w:spacing w:before="0" w:beforeAutospacing="0" w:after="0" w:afterAutospacing="0"/>
        <w:ind w:firstLine="709"/>
        <w:jc w:val="both"/>
      </w:pPr>
      <w:r w:rsidRPr="00A7476A">
        <w:t xml:space="preserve">1) уполномоченным федеральным </w:t>
      </w:r>
      <w:r>
        <w:t>исполнительным органом</w:t>
      </w:r>
      <w:r w:rsidRPr="00A7476A">
        <w:t xml:space="preserve">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w:t>
      </w:r>
      <w:r w:rsidRPr="00A7476A">
        <w:lastRenderedPageBreak/>
        <w:t>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7D7B5CB7" w14:textId="77777777" w:rsidR="00883846" w:rsidRPr="00A7476A" w:rsidRDefault="00883846" w:rsidP="00883846">
      <w:pPr>
        <w:pStyle w:val="s1"/>
        <w:spacing w:before="0" w:beforeAutospacing="0" w:after="0" w:afterAutospacing="0"/>
        <w:ind w:firstLine="709"/>
        <w:jc w:val="both"/>
      </w:pPr>
      <w:r w:rsidRPr="00A7476A">
        <w:t xml:space="preserve">2) </w:t>
      </w:r>
      <w:r>
        <w:t>исполнительным органом</w:t>
      </w:r>
      <w:r w:rsidRPr="00A7476A">
        <w:t xml:space="preserve">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0A0DEFB" w14:textId="77777777" w:rsidR="00883846" w:rsidRPr="00A7476A" w:rsidRDefault="00883846" w:rsidP="00883846">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3696F875" w14:textId="77777777" w:rsidR="00883846" w:rsidRPr="00A7476A" w:rsidRDefault="00883846" w:rsidP="00883846">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58C67FF6" w14:textId="77777777" w:rsidR="00883846" w:rsidRPr="00A7476A" w:rsidRDefault="00883846" w:rsidP="00883846">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5227F568" w14:textId="77777777" w:rsidR="00883846" w:rsidRPr="00A7476A" w:rsidRDefault="00883846" w:rsidP="00883846">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61FE65FB" w14:textId="77777777" w:rsidR="00883846" w:rsidRPr="00A7476A" w:rsidRDefault="00883846" w:rsidP="00883846">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779B27CB" w14:textId="77777777" w:rsidR="00883846" w:rsidRPr="00A7476A" w:rsidRDefault="00883846" w:rsidP="00883846">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1652A03E" w14:textId="77777777" w:rsidR="00883846" w:rsidRPr="00A7476A" w:rsidRDefault="00883846" w:rsidP="00883846">
      <w:pPr>
        <w:pStyle w:val="s1"/>
        <w:spacing w:before="0" w:beforeAutospacing="0" w:after="0" w:afterAutospacing="0"/>
        <w:ind w:firstLine="709"/>
        <w:jc w:val="both"/>
      </w:pPr>
      <w:r w:rsidRPr="00A7476A">
        <w:t>а) пояснительная записка;</w:t>
      </w:r>
    </w:p>
    <w:p w14:paraId="7ADA29FC" w14:textId="77777777" w:rsidR="00883846" w:rsidRPr="00A7476A" w:rsidRDefault="00883846" w:rsidP="00883846">
      <w:pPr>
        <w:pStyle w:val="s1"/>
        <w:spacing w:before="0" w:beforeAutospacing="0" w:after="0" w:afterAutospacing="0"/>
        <w:ind w:firstLine="709"/>
        <w:jc w:val="both"/>
      </w:pPr>
      <w:r w:rsidRPr="00A7476A">
        <w:lastRenderedPageBreak/>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1E89A2FB" w14:textId="77777777" w:rsidR="00883846" w:rsidRPr="00A7476A" w:rsidRDefault="00883846" w:rsidP="00883846">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213E4988" w14:textId="77777777" w:rsidR="00883846" w:rsidRPr="00A7476A" w:rsidRDefault="00883846" w:rsidP="00883846">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6D97B1C8" w14:textId="77777777" w:rsidR="00883846" w:rsidRPr="00A7476A" w:rsidRDefault="00883846" w:rsidP="00883846">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6F8C3B84" w14:textId="77777777" w:rsidR="00883846" w:rsidRPr="00A7476A" w:rsidRDefault="00883846" w:rsidP="00883846">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71D42C83" w14:textId="77777777" w:rsidR="00883846" w:rsidRPr="00A7476A" w:rsidRDefault="00883846" w:rsidP="00883846">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t>исполнительным органом</w:t>
      </w:r>
      <w:r w:rsidRPr="00A7476A">
        <w:t xml:space="preserve">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73BC9DA4" w14:textId="77777777" w:rsidR="00883846" w:rsidRDefault="00883846" w:rsidP="00883846">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25F886C1" w14:textId="77777777" w:rsidR="00883846" w:rsidRPr="00954644" w:rsidRDefault="00883846" w:rsidP="00883846">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4A565C6D" w14:textId="77777777" w:rsidR="00883846" w:rsidRPr="009A52FC" w:rsidRDefault="00883846" w:rsidP="00883846">
      <w:pPr>
        <w:pStyle w:val="s1"/>
        <w:spacing w:before="0" w:beforeAutospacing="0" w:after="0" w:afterAutospacing="0"/>
        <w:ind w:firstLine="709"/>
        <w:jc w:val="both"/>
        <w:rPr>
          <w:color w:val="FF0000"/>
        </w:rPr>
      </w:pPr>
      <w:r w:rsidRPr="00A7476A">
        <w:lastRenderedPageBreak/>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6E2491EB" w14:textId="77777777" w:rsidR="00883846" w:rsidRPr="00A7476A" w:rsidRDefault="00883846" w:rsidP="00883846">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0BFED9CA" w14:textId="77777777" w:rsidR="00883846" w:rsidRPr="00A7476A" w:rsidRDefault="00883846" w:rsidP="00883846">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4AF5BFC6" w14:textId="77777777" w:rsidR="00883846" w:rsidRPr="00A7476A" w:rsidRDefault="00883846" w:rsidP="00883846">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50CADAE8" w14:textId="77777777" w:rsidR="00883846" w:rsidRPr="00A7476A" w:rsidRDefault="00883846" w:rsidP="00883846">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113CD72B" w14:textId="77777777" w:rsidR="00883846" w:rsidRDefault="00883846" w:rsidP="00883846">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66173AC6" w14:textId="77777777" w:rsidR="00883846" w:rsidRPr="00A7476A" w:rsidRDefault="00883846" w:rsidP="00883846">
      <w:pPr>
        <w:pStyle w:val="s1"/>
        <w:spacing w:before="0" w:beforeAutospacing="0" w:after="0" w:afterAutospacing="0"/>
        <w:ind w:firstLine="709"/>
        <w:jc w:val="both"/>
      </w:pPr>
      <w:r w:rsidRPr="00A7476A">
        <w:t>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2436B9F0" w14:textId="77777777" w:rsidR="00883846" w:rsidRPr="00A7476A" w:rsidRDefault="00883846" w:rsidP="00883846">
      <w:pPr>
        <w:pStyle w:val="s1"/>
        <w:spacing w:before="0" w:beforeAutospacing="0" w:after="0" w:afterAutospacing="0"/>
        <w:ind w:firstLine="709"/>
        <w:jc w:val="both"/>
      </w:pPr>
      <w:r w:rsidRPr="00A7476A">
        <w:lastRenderedPageBreak/>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287F744" w14:textId="77777777" w:rsidR="00883846" w:rsidRPr="00A7476A" w:rsidRDefault="00883846" w:rsidP="00883846">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1525C5B2" w14:textId="77777777" w:rsidR="00883846" w:rsidRPr="00A7476A" w:rsidRDefault="00883846" w:rsidP="00883846">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651DF6E8" w14:textId="77777777" w:rsidR="00883846" w:rsidRPr="00A7476A" w:rsidRDefault="00883846" w:rsidP="00883846">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строительство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w:t>
      </w:r>
      <w:r w:rsidRPr="00A7476A">
        <w:lastRenderedPageBreak/>
        <w:t xml:space="preserve">указанных в части 7 настоящей статьи, в уполномоченные на выдачу разрешений на строительство федеральные органы исполнительной власти, </w:t>
      </w:r>
      <w:r>
        <w:t>исполнительные органы субъектов</w:t>
      </w:r>
      <w:r w:rsidRPr="00A7476A">
        <w:t xml:space="preserve">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499619CB" w14:textId="77777777" w:rsidR="00883846" w:rsidRPr="00A7476A" w:rsidRDefault="00883846" w:rsidP="00883846">
      <w:pPr>
        <w:pStyle w:val="s1"/>
        <w:spacing w:before="0" w:beforeAutospacing="0" w:after="0" w:afterAutospacing="0"/>
        <w:ind w:firstLine="709"/>
        <w:jc w:val="both"/>
      </w:pPr>
      <w:r w:rsidRPr="00097949">
        <w:t xml:space="preserve">8.1. </w:t>
      </w:r>
      <w:r w:rsidRPr="00A7476A">
        <w:t xml:space="preserve">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w:t>
      </w:r>
      <w:r>
        <w:t>исполнительного органа субъекта</w:t>
      </w:r>
      <w:r w:rsidRPr="00A7476A">
        <w:t xml:space="preserve">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1E684FB9" w14:textId="77777777" w:rsidR="00883846" w:rsidRPr="00A7476A" w:rsidRDefault="00883846" w:rsidP="00883846">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22C730EB" w14:textId="77777777" w:rsidR="00883846" w:rsidRPr="00A7476A" w:rsidRDefault="00883846" w:rsidP="00883846">
      <w:pPr>
        <w:pStyle w:val="s1"/>
        <w:spacing w:before="0" w:beforeAutospacing="0" w:after="0" w:afterAutospacing="0"/>
        <w:ind w:firstLine="709"/>
        <w:jc w:val="both"/>
      </w:pPr>
      <w:r w:rsidRPr="00A7476A">
        <w:t xml:space="preserve">9.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4EAC7080" w14:textId="77777777" w:rsidR="00883846" w:rsidRPr="00A7476A" w:rsidRDefault="00883846" w:rsidP="00883846">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4864C321" w14:textId="77777777" w:rsidR="00883846" w:rsidRPr="00A7476A" w:rsidRDefault="00883846" w:rsidP="00883846">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5C9EA0A7" w14:textId="77777777" w:rsidR="00883846" w:rsidRPr="00A7476A" w:rsidRDefault="00883846" w:rsidP="00883846">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4C861470" w14:textId="77777777" w:rsidR="00883846" w:rsidRPr="00A7476A" w:rsidRDefault="00883846" w:rsidP="00883846">
      <w:pPr>
        <w:pStyle w:val="s1"/>
        <w:spacing w:before="0" w:beforeAutospacing="0" w:after="0" w:afterAutospacing="0"/>
        <w:ind w:firstLine="709"/>
        <w:jc w:val="both"/>
      </w:pPr>
      <w:r w:rsidRPr="00A7476A">
        <w:t xml:space="preserve">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w:t>
      </w:r>
      <w:r w:rsidRPr="00A7476A">
        <w:lastRenderedPageBreak/>
        <w:t xml:space="preserve">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4ECAEA7F" w14:textId="77777777" w:rsidR="00883846" w:rsidRPr="00A7476A" w:rsidRDefault="00883846" w:rsidP="00883846">
      <w:pPr>
        <w:pStyle w:val="s1"/>
        <w:spacing w:before="0" w:beforeAutospacing="0" w:after="0" w:afterAutospacing="0"/>
        <w:ind w:firstLine="709"/>
        <w:jc w:val="both"/>
      </w:pPr>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w:t>
      </w:r>
      <w:r>
        <w:t>исполнительный орган субъекта</w:t>
      </w:r>
      <w:r w:rsidRPr="00A7476A">
        <w:t xml:space="preserve">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5992F3DC" w14:textId="77777777" w:rsidR="00883846" w:rsidRPr="00A7476A" w:rsidRDefault="00883846" w:rsidP="00883846">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75A22412" w14:textId="77777777" w:rsidR="00883846" w:rsidRPr="00A7476A" w:rsidRDefault="00883846" w:rsidP="00883846">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684ECEFB" w14:textId="77777777" w:rsidR="00883846" w:rsidRPr="00A7476A" w:rsidRDefault="00883846" w:rsidP="00883846">
      <w:pPr>
        <w:pStyle w:val="s1"/>
        <w:spacing w:before="0" w:beforeAutospacing="0" w:after="0" w:afterAutospacing="0"/>
        <w:ind w:firstLine="709"/>
        <w:jc w:val="both"/>
      </w:pPr>
      <w:r w:rsidRPr="00A7476A">
        <w:t xml:space="preserve">9.2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w:t>
      </w:r>
      <w:r>
        <w:t>исполнительный орган субъекта</w:t>
      </w:r>
      <w:r w:rsidRPr="00A7476A">
        <w:t xml:space="preserve"> Российской Федерации, уполномоченный в области охраны объектов культурного наследия, и направление </w:t>
      </w:r>
      <w:r>
        <w:t>исполнительным органом</w:t>
      </w:r>
      <w:r w:rsidRPr="00A7476A">
        <w:t xml:space="preserve">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14:paraId="32676A8C" w14:textId="77777777" w:rsidR="00883846" w:rsidRPr="00A7476A" w:rsidRDefault="00883846" w:rsidP="00883846">
      <w:pPr>
        <w:pStyle w:val="s1"/>
        <w:spacing w:before="0" w:beforeAutospacing="0" w:after="0" w:afterAutospacing="0"/>
        <w:ind w:firstLine="709"/>
        <w:jc w:val="both"/>
      </w:pPr>
      <w:r w:rsidRPr="00A7476A">
        <w:lastRenderedPageBreak/>
        <w:t xml:space="preserve">10.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446F3DE6" w14:textId="77777777" w:rsidR="00883846" w:rsidRPr="00A7476A" w:rsidRDefault="00883846" w:rsidP="00883846">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w:t>
      </w:r>
      <w:r>
        <w:rPr>
          <w:rStyle w:val="blk"/>
        </w:rPr>
        <w:t>исполнительный орган субъекта</w:t>
      </w:r>
      <w:r w:rsidRPr="00A7476A">
        <w:rPr>
          <w:rStyle w:val="blk"/>
        </w:rPr>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w:t>
      </w:r>
      <w:r>
        <w:rPr>
          <w:rStyle w:val="blk"/>
        </w:rPr>
        <w:t>исполнительного органа субъекта</w:t>
      </w:r>
      <w:r w:rsidRPr="00A7476A">
        <w:rPr>
          <w:rStyle w:val="blk"/>
        </w:rPr>
        <w:t xml:space="preserve">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7AA66D81" w14:textId="77777777" w:rsidR="00883846" w:rsidRPr="00A7476A" w:rsidRDefault="00883846" w:rsidP="00883846">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5DC3DC9B" w14:textId="77777777" w:rsidR="00883846" w:rsidRPr="00A7476A" w:rsidRDefault="00883846" w:rsidP="00883846">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w:t>
      </w:r>
      <w:r w:rsidRPr="00A7476A">
        <w:lastRenderedPageBreak/>
        <w:t xml:space="preserve">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3DF31221" w14:textId="77777777" w:rsidR="00883846" w:rsidRPr="00A7476A" w:rsidRDefault="00883846" w:rsidP="00883846">
      <w:pPr>
        <w:pStyle w:val="s1"/>
        <w:spacing w:before="0" w:beforeAutospacing="0" w:after="0" w:afterAutospacing="0"/>
        <w:ind w:firstLine="709"/>
        <w:jc w:val="both"/>
      </w:pPr>
      <w:r w:rsidRPr="000653DB">
        <w:t xml:space="preserve">13.1. </w:t>
      </w:r>
      <w:r w:rsidRPr="00A7476A">
        <w:t xml:space="preserve">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310B6471" w14:textId="77777777" w:rsidR="00883846" w:rsidRPr="00A7476A" w:rsidRDefault="00883846" w:rsidP="00883846">
      <w:pPr>
        <w:pStyle w:val="s1"/>
        <w:spacing w:before="0" w:beforeAutospacing="0" w:after="0" w:afterAutospacing="0"/>
        <w:ind w:firstLine="709"/>
        <w:jc w:val="both"/>
      </w:pPr>
      <w:r w:rsidRPr="00A7476A">
        <w:t xml:space="preserve">14. Форма разрешения на строительство устанавливается уполномоченным Правительством Российской Федерации федеральным </w:t>
      </w:r>
      <w:r>
        <w:t>исполнительным органом</w:t>
      </w:r>
      <w:r w:rsidRPr="00A7476A">
        <w:t>.</w:t>
      </w:r>
    </w:p>
    <w:p w14:paraId="1D18FE79" w14:textId="77777777" w:rsidR="00883846" w:rsidRPr="00A7476A" w:rsidRDefault="00883846" w:rsidP="00883846">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62E71D01" w14:textId="77777777" w:rsidR="00883846" w:rsidRPr="00A7476A" w:rsidRDefault="00883846" w:rsidP="00883846">
      <w:pPr>
        <w:pStyle w:val="s1"/>
        <w:spacing w:before="0" w:beforeAutospacing="0" w:after="0" w:afterAutospacing="0"/>
        <w:ind w:firstLine="709"/>
        <w:jc w:val="both"/>
      </w:pPr>
      <w:r w:rsidRPr="00A7476A">
        <w:t>15. Выдача разрешения на строительство не требуется в случае:</w:t>
      </w:r>
    </w:p>
    <w:p w14:paraId="5750A047" w14:textId="77777777" w:rsidR="00883846" w:rsidRPr="00A7476A" w:rsidRDefault="00883846" w:rsidP="00883846">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4B21B9BB" w14:textId="77777777" w:rsidR="00883846" w:rsidRPr="005B08C3" w:rsidRDefault="00883846" w:rsidP="00883846">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67DF1106" w14:textId="77777777" w:rsidR="00883846" w:rsidRPr="00A7476A" w:rsidRDefault="00883846" w:rsidP="00883846">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739D0811" w14:textId="77777777" w:rsidR="00883846" w:rsidRPr="00A7476A" w:rsidRDefault="00883846" w:rsidP="00883846">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6A4B5BCD" w14:textId="77777777" w:rsidR="00883846" w:rsidRPr="00A7476A" w:rsidRDefault="00883846" w:rsidP="00883846">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680DA967" w14:textId="77777777" w:rsidR="00883846" w:rsidRPr="00A7476A" w:rsidRDefault="00883846" w:rsidP="00883846">
      <w:pPr>
        <w:pStyle w:val="s1"/>
        <w:spacing w:before="0" w:beforeAutospacing="0" w:after="0" w:afterAutospacing="0"/>
        <w:ind w:firstLine="709"/>
        <w:jc w:val="both"/>
      </w:pPr>
      <w:r w:rsidRPr="00A7476A">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6F28BDC4" w14:textId="77777777" w:rsidR="00883846" w:rsidRPr="00A7476A" w:rsidRDefault="00883846" w:rsidP="00883846">
      <w:pPr>
        <w:pStyle w:val="s1"/>
        <w:spacing w:before="0" w:beforeAutospacing="0" w:after="0" w:afterAutospacing="0"/>
        <w:ind w:firstLine="709"/>
        <w:jc w:val="both"/>
      </w:pPr>
      <w:r w:rsidRPr="00A7476A">
        <w:lastRenderedPageBreak/>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0904F0E2" w14:textId="77777777" w:rsidR="00883846" w:rsidRPr="00A7476A" w:rsidRDefault="00883846" w:rsidP="00883846">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1D99B824" w14:textId="77777777" w:rsidR="00883846" w:rsidRPr="00A7476A" w:rsidRDefault="00883846" w:rsidP="00883846">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2D39ECBC" w14:textId="77777777" w:rsidR="00883846" w:rsidRPr="00A7476A" w:rsidRDefault="00883846" w:rsidP="00883846">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223BAFDB" w14:textId="77777777" w:rsidR="00883846" w:rsidRPr="00A7476A" w:rsidRDefault="00883846" w:rsidP="00883846">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66D629F1" w14:textId="77777777" w:rsidR="00883846" w:rsidRPr="00A7476A" w:rsidRDefault="00883846" w:rsidP="00883846">
      <w:pPr>
        <w:pStyle w:val="s1"/>
        <w:spacing w:before="0" w:beforeAutospacing="0" w:after="0" w:afterAutospacing="0"/>
        <w:ind w:firstLine="709"/>
        <w:jc w:val="both"/>
      </w:pPr>
      <w:r w:rsidRPr="00A7476A">
        <w:t xml:space="preserve">16.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4113E408" w14:textId="77777777" w:rsidR="00883846" w:rsidRPr="00A7476A" w:rsidRDefault="00883846" w:rsidP="00883846">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331FECCF" w14:textId="77777777" w:rsidR="00883846" w:rsidRPr="00A7476A" w:rsidRDefault="00883846" w:rsidP="00883846">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6ACC9C3C" w14:textId="77777777" w:rsidR="00883846" w:rsidRPr="00A7476A" w:rsidRDefault="00883846" w:rsidP="00883846">
      <w:pPr>
        <w:pStyle w:val="s1"/>
        <w:spacing w:before="0" w:beforeAutospacing="0" w:after="0" w:afterAutospacing="0"/>
        <w:ind w:firstLine="709"/>
        <w:jc w:val="both"/>
      </w:pPr>
      <w:r w:rsidRPr="00A7476A">
        <w:t xml:space="preserve">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46929E3C" w14:textId="77777777" w:rsidR="00883846" w:rsidRPr="00A7476A" w:rsidRDefault="00883846" w:rsidP="00883846">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01CD4821" w14:textId="77777777" w:rsidR="00883846" w:rsidRPr="00A7476A" w:rsidRDefault="00883846" w:rsidP="00883846">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3B54D5C8" w14:textId="77777777" w:rsidR="00883846" w:rsidRPr="00A7476A" w:rsidRDefault="00883846" w:rsidP="00883846">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409A318D" w14:textId="77777777" w:rsidR="00883846" w:rsidRPr="00A7476A" w:rsidRDefault="00883846" w:rsidP="00883846">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766BBB2C" w14:textId="77777777" w:rsidR="00883846" w:rsidRPr="00A7476A" w:rsidRDefault="00883846" w:rsidP="00883846">
      <w:pPr>
        <w:pStyle w:val="s1"/>
        <w:spacing w:before="0" w:beforeAutospacing="0" w:after="0" w:afterAutospacing="0"/>
        <w:ind w:firstLine="709"/>
        <w:jc w:val="both"/>
      </w:pPr>
      <w:r w:rsidRPr="00A7476A">
        <w:t xml:space="preserve">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w:t>
      </w:r>
      <w:r w:rsidRPr="00A7476A">
        <w:lastRenderedPageBreak/>
        <w:t>предоставленном пользователю недр и необходимом для ведения работ, связанных с пользованием недрами.</w:t>
      </w:r>
    </w:p>
    <w:p w14:paraId="1DF875BB" w14:textId="77777777" w:rsidR="00883846" w:rsidRPr="00A7476A" w:rsidRDefault="00883846" w:rsidP="00883846">
      <w:pPr>
        <w:pStyle w:val="s1"/>
        <w:spacing w:before="0" w:beforeAutospacing="0" w:after="0" w:afterAutospacing="0"/>
        <w:ind w:firstLine="709"/>
        <w:jc w:val="both"/>
      </w:pPr>
      <w:r w:rsidRPr="00A7476A">
        <w:t xml:space="preserve">18.2.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5FC94C64" w14:textId="77777777" w:rsidR="00883846" w:rsidRPr="00A7476A" w:rsidRDefault="00883846" w:rsidP="00883846">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488480C7" w14:textId="77777777" w:rsidR="00883846" w:rsidRPr="00A7476A" w:rsidRDefault="00883846" w:rsidP="00883846">
      <w:pPr>
        <w:pStyle w:val="s1"/>
        <w:spacing w:before="0" w:beforeAutospacing="0" w:after="0" w:afterAutospacing="0"/>
        <w:ind w:firstLine="709"/>
        <w:jc w:val="both"/>
      </w:pPr>
      <w:r w:rsidRPr="00A7476A">
        <w:t xml:space="preserve">18.4.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1E4D3414" w14:textId="77777777" w:rsidR="00883846" w:rsidRPr="00A7476A" w:rsidRDefault="00883846" w:rsidP="00883846">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12D39851" w14:textId="77777777" w:rsidR="00883846" w:rsidRPr="00A7476A" w:rsidRDefault="00883846" w:rsidP="00883846">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5A8725FA" w14:textId="77777777" w:rsidR="00883846" w:rsidRPr="00A7476A" w:rsidRDefault="00883846" w:rsidP="00883846">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0DC8DDC3" w14:textId="77777777" w:rsidR="00883846" w:rsidRPr="00A7476A" w:rsidRDefault="00883846" w:rsidP="00883846">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6DF03191" w14:textId="77777777" w:rsidR="00883846" w:rsidRPr="00A7476A" w:rsidRDefault="00883846" w:rsidP="00883846">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w:t>
      </w:r>
      <w:r w:rsidRPr="00A7476A">
        <w:rPr>
          <w:rStyle w:val="blk"/>
        </w:rPr>
        <w:lastRenderedPageBreak/>
        <w:t>участков (за исключением случая, предусмотренного частью 11 статьи 57.3 Градостроительного Кодекса РФ).</w:t>
      </w:r>
    </w:p>
    <w:p w14:paraId="32AA7C91" w14:textId="77777777" w:rsidR="00883846" w:rsidRPr="00A7476A" w:rsidRDefault="00883846" w:rsidP="00883846">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517987F0" w14:textId="77777777" w:rsidR="00883846" w:rsidRPr="00A7476A" w:rsidRDefault="00883846" w:rsidP="00883846">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3E60E40B" w14:textId="77777777" w:rsidR="00883846" w:rsidRPr="00A7476A" w:rsidRDefault="00883846" w:rsidP="00883846">
      <w:pPr>
        <w:pStyle w:val="s1"/>
        <w:spacing w:before="0" w:beforeAutospacing="0" w:after="0" w:afterAutospacing="0"/>
        <w:ind w:firstLine="709"/>
        <w:jc w:val="both"/>
      </w:pPr>
      <w:r w:rsidRPr="00A7476A">
        <w:t xml:space="preserve">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26195C61" w14:textId="77777777" w:rsidR="00883846" w:rsidRPr="00A7476A" w:rsidRDefault="00883846" w:rsidP="00883846">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35F9BBAC" w14:textId="77777777" w:rsidR="00883846" w:rsidRPr="00A7476A" w:rsidRDefault="00883846" w:rsidP="00883846">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48A1856F" w14:textId="77777777" w:rsidR="00883846" w:rsidRPr="00A7476A" w:rsidRDefault="00883846" w:rsidP="00883846">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7788C5E4" w14:textId="77777777" w:rsidR="00883846" w:rsidRPr="00A7476A" w:rsidRDefault="00883846" w:rsidP="00883846">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551CC279" w14:textId="77777777" w:rsidR="00883846" w:rsidRPr="00A7476A" w:rsidRDefault="00883846" w:rsidP="00883846">
      <w:pPr>
        <w:pStyle w:val="s1"/>
        <w:spacing w:before="0" w:beforeAutospacing="0" w:after="0" w:afterAutospacing="0"/>
        <w:ind w:firstLine="709"/>
        <w:jc w:val="both"/>
      </w:pPr>
      <w:r w:rsidRPr="00A7476A">
        <w:t xml:space="preserve">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4B5D8588" w14:textId="77777777" w:rsidR="00883846" w:rsidRPr="00A7476A" w:rsidRDefault="00883846" w:rsidP="00883846">
      <w:pPr>
        <w:pStyle w:val="s1"/>
        <w:spacing w:before="0" w:beforeAutospacing="0" w:after="0" w:afterAutospacing="0"/>
        <w:ind w:firstLine="709"/>
        <w:jc w:val="both"/>
      </w:pPr>
      <w:r w:rsidRPr="00A7476A">
        <w:t xml:space="preserve">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5DD8899F" w14:textId="77777777" w:rsidR="00883846" w:rsidRPr="00A7476A" w:rsidRDefault="00883846" w:rsidP="00883846">
      <w:pPr>
        <w:pStyle w:val="s1"/>
        <w:spacing w:before="0" w:beforeAutospacing="0" w:after="0" w:afterAutospacing="0"/>
        <w:ind w:firstLine="709"/>
        <w:jc w:val="both"/>
      </w:pPr>
      <w:r w:rsidRPr="00A7476A">
        <w:t xml:space="preserve">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w:t>
      </w:r>
      <w:r w:rsidRPr="00A7476A">
        <w:lastRenderedPageBreak/>
        <w:t>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57248315" w14:textId="77777777" w:rsidR="00883846" w:rsidRPr="00A7476A" w:rsidRDefault="00883846" w:rsidP="00883846">
      <w:pPr>
        <w:pStyle w:val="s1"/>
        <w:spacing w:before="0" w:beforeAutospacing="0" w:after="0" w:afterAutospacing="0"/>
        <w:ind w:firstLine="709"/>
        <w:jc w:val="both"/>
      </w:pPr>
      <w:r w:rsidRPr="00A7476A">
        <w:t xml:space="preserve">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2EC5B32B" w14:textId="77777777" w:rsidR="00883846" w:rsidRPr="00A7476A" w:rsidRDefault="00883846" w:rsidP="00883846">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717739BB" w14:textId="77777777" w:rsidR="00883846" w:rsidRPr="00A7476A" w:rsidRDefault="00883846" w:rsidP="00883846">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05EEB538" w14:textId="77777777" w:rsidR="00883846" w:rsidRPr="00A7476A" w:rsidRDefault="00883846" w:rsidP="00883846">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31AAE99B" w14:textId="77777777" w:rsidR="00883846" w:rsidRPr="00A7476A" w:rsidRDefault="00883846" w:rsidP="00883846">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04D0A4FF" w14:textId="77777777" w:rsidR="00883846" w:rsidRPr="00A7476A" w:rsidRDefault="00883846" w:rsidP="00883846">
      <w:pPr>
        <w:pStyle w:val="s1"/>
        <w:spacing w:before="0" w:beforeAutospacing="0" w:after="0" w:afterAutospacing="0"/>
        <w:ind w:firstLine="709"/>
        <w:jc w:val="both"/>
      </w:pPr>
      <w:r w:rsidRPr="00A7476A">
        <w:t xml:space="preserve">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w:t>
      </w:r>
      <w:r w:rsidRPr="00A7476A">
        <w:lastRenderedPageBreak/>
        <w:t>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53567B44" w14:textId="77777777" w:rsidR="00883846" w:rsidRPr="00A7476A" w:rsidRDefault="00883846" w:rsidP="00883846">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37C3B51F" w14:textId="77777777" w:rsidR="00883846" w:rsidRPr="00A7476A" w:rsidRDefault="00883846" w:rsidP="00883846">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6A0842CC" w14:textId="77777777" w:rsidR="00883846" w:rsidRPr="00A7476A" w:rsidRDefault="00883846" w:rsidP="00883846">
      <w:pPr>
        <w:pStyle w:val="s1"/>
        <w:spacing w:before="0" w:beforeAutospacing="0" w:after="0" w:afterAutospacing="0"/>
        <w:ind w:firstLine="709"/>
        <w:jc w:val="both"/>
      </w:pPr>
      <w:r w:rsidRPr="00A7476A">
        <w:t xml:space="preserve">7) наличие у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59F77276" w14:textId="77777777" w:rsidR="00883846" w:rsidRPr="00A7476A" w:rsidRDefault="00883846" w:rsidP="00883846">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04EEF75B" w14:textId="77777777" w:rsidR="00883846" w:rsidRPr="00A7476A" w:rsidRDefault="00883846" w:rsidP="00883846">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5E941368" w14:textId="77777777" w:rsidR="00883846" w:rsidRPr="00A7476A" w:rsidRDefault="00883846" w:rsidP="00883846">
      <w:pPr>
        <w:pStyle w:val="s1"/>
        <w:spacing w:before="0" w:beforeAutospacing="0" w:after="0" w:afterAutospacing="0"/>
        <w:ind w:firstLine="709"/>
        <w:jc w:val="both"/>
      </w:pPr>
      <w:r w:rsidRPr="00A7476A">
        <w:lastRenderedPageBreak/>
        <w:t xml:space="preserve">1) федеральный орган исполнительной власти или </w:t>
      </w:r>
      <w:r>
        <w:t>исполнительный орган субъекта</w:t>
      </w:r>
      <w:r w:rsidRPr="00A7476A">
        <w:t xml:space="preserve">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71B96335" w14:textId="77777777" w:rsidR="00883846" w:rsidRPr="00A7476A" w:rsidRDefault="00883846" w:rsidP="00883846">
      <w:pPr>
        <w:pStyle w:val="s1"/>
        <w:spacing w:before="0" w:beforeAutospacing="0" w:after="0" w:afterAutospacing="0"/>
        <w:ind w:firstLine="709"/>
        <w:jc w:val="both"/>
      </w:pPr>
      <w:r w:rsidRPr="00A7476A">
        <w:t>2) орган регистрации прав;</w:t>
      </w:r>
    </w:p>
    <w:p w14:paraId="701FCDB4" w14:textId="77777777" w:rsidR="00883846" w:rsidRPr="00A7476A" w:rsidRDefault="00883846" w:rsidP="00883846">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0F237080" w14:textId="77777777" w:rsidR="00883846" w:rsidRPr="00A7476A" w:rsidRDefault="00883846" w:rsidP="00883846">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5D9F8696" w14:textId="77777777" w:rsidR="00883846" w:rsidRPr="00A7476A" w:rsidRDefault="00883846" w:rsidP="00883846">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4BFB0926" w14:textId="77777777" w:rsidR="00883846" w:rsidRPr="00A7476A" w:rsidRDefault="00883846" w:rsidP="00883846">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789ADCC7" w14:textId="77777777" w:rsidR="00883846" w:rsidRPr="00A7476A" w:rsidRDefault="00883846" w:rsidP="00883846">
      <w:pPr>
        <w:pStyle w:val="s1"/>
        <w:spacing w:before="0" w:beforeAutospacing="0" w:after="0" w:afterAutospacing="0"/>
        <w:ind w:firstLine="709"/>
        <w:jc w:val="both"/>
        <w:rPr>
          <w:sz w:val="23"/>
          <w:szCs w:val="23"/>
        </w:rPr>
      </w:pPr>
    </w:p>
    <w:p w14:paraId="6814C6A9" w14:textId="77777777" w:rsidR="00883846" w:rsidRPr="00A7476A" w:rsidRDefault="00883846" w:rsidP="00883846">
      <w:pPr>
        <w:pStyle w:val="7"/>
        <w:ind w:firstLine="0"/>
      </w:pPr>
      <w:bookmarkStart w:id="85" w:name="_Toc180163788"/>
      <w:bookmarkStart w:id="86" w:name="_Toc180395338"/>
      <w:r w:rsidRPr="000653DB">
        <w:t xml:space="preserve">Статья </w:t>
      </w:r>
      <w:r>
        <w:t>29</w:t>
      </w:r>
      <w:r w:rsidRPr="000653DB">
        <w:t xml:space="preserve">. Уведомление </w:t>
      </w:r>
      <w:r w:rsidRPr="00A7476A">
        <w:t>о планируемых строительстве или реконструкции объекта индивидуального жилищного строительства или садового дома</w:t>
      </w:r>
      <w:bookmarkEnd w:id="85"/>
      <w:bookmarkEnd w:id="86"/>
    </w:p>
    <w:p w14:paraId="001631B7" w14:textId="77777777" w:rsidR="00883846" w:rsidRPr="00A7476A" w:rsidRDefault="00883846" w:rsidP="00883846">
      <w:pPr>
        <w:pStyle w:val="s1"/>
        <w:spacing w:before="0" w:beforeAutospacing="0" w:after="0" w:afterAutospacing="0"/>
        <w:ind w:firstLine="709"/>
        <w:jc w:val="center"/>
      </w:pPr>
    </w:p>
    <w:p w14:paraId="6E7DF7AB" w14:textId="77777777" w:rsidR="00883846" w:rsidRPr="00A7476A" w:rsidRDefault="00883846" w:rsidP="00883846">
      <w:pPr>
        <w:pStyle w:val="s1"/>
        <w:spacing w:before="0" w:beforeAutospacing="0" w:after="0" w:afterAutospacing="0"/>
        <w:ind w:firstLine="709"/>
        <w:jc w:val="both"/>
      </w:pPr>
      <w:r w:rsidRPr="00A7476A">
        <w:t xml:space="preserve">1. </w:t>
      </w:r>
      <w:r w:rsidRPr="000653DB">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0653DB">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7193522E" w14:textId="77777777" w:rsidR="00883846" w:rsidRPr="00A7476A" w:rsidRDefault="00883846" w:rsidP="00883846">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3BC4AE50" w14:textId="77777777" w:rsidR="00883846" w:rsidRPr="00A7476A" w:rsidRDefault="00883846" w:rsidP="00883846">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036019CB" w14:textId="77777777" w:rsidR="00883846" w:rsidRPr="00A7476A" w:rsidRDefault="00883846" w:rsidP="00883846">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8CA3559" w14:textId="77777777" w:rsidR="00883846" w:rsidRPr="00A7476A" w:rsidRDefault="00883846" w:rsidP="00883846">
      <w:pPr>
        <w:pStyle w:val="s1"/>
        <w:shd w:val="clear" w:color="auto" w:fill="FFFFFF"/>
        <w:spacing w:before="0" w:beforeAutospacing="0" w:after="0" w:afterAutospacing="0"/>
        <w:ind w:firstLine="709"/>
        <w:jc w:val="both"/>
      </w:pPr>
      <w:r w:rsidRPr="00A7476A">
        <w:lastRenderedPageBreak/>
        <w:t>4) сведения о праве застройщика на земельный участок, а также сведения о наличии прав иных лиц на земельный участок (при наличии таких лиц);</w:t>
      </w:r>
    </w:p>
    <w:p w14:paraId="206D5E71" w14:textId="77777777" w:rsidR="00883846" w:rsidRPr="00A7476A" w:rsidRDefault="00883846" w:rsidP="00883846">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1ECCD6FD" w14:textId="77777777" w:rsidR="00883846" w:rsidRPr="00A7476A" w:rsidRDefault="00883846" w:rsidP="00883846">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3607BC2" w14:textId="77777777" w:rsidR="00883846" w:rsidRPr="00A7476A" w:rsidRDefault="00883846" w:rsidP="00883846">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17787EC5" w14:textId="77777777" w:rsidR="00883846" w:rsidRPr="00A7476A" w:rsidRDefault="00883846" w:rsidP="00883846">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4A41560" w14:textId="77777777" w:rsidR="00883846" w:rsidRPr="00A7476A" w:rsidRDefault="00883846" w:rsidP="00883846">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 пунктом 2 части 7 и пунктом 3 части 8 настоящей статьи.</w:t>
      </w:r>
    </w:p>
    <w:p w14:paraId="25D4B421"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6C0F2EED" w14:textId="77777777" w:rsidR="00883846" w:rsidRPr="00A7476A" w:rsidRDefault="00883846" w:rsidP="00883846">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1D882B3E"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2) </w:t>
      </w:r>
      <w:r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0BEFA7CB"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2. Форма уведомления о планируемом строительстве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404C80E" w14:textId="77777777" w:rsidR="00883846" w:rsidRPr="00A7476A" w:rsidRDefault="00883846" w:rsidP="00883846">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467B6221" w14:textId="77777777" w:rsidR="00883846" w:rsidRPr="00A7476A" w:rsidRDefault="00883846" w:rsidP="00883846">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067069CD" w14:textId="77777777" w:rsidR="00883846" w:rsidRPr="00A7476A" w:rsidRDefault="00883846" w:rsidP="00883846">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2197A0D6" w14:textId="77777777" w:rsidR="00883846" w:rsidRPr="00A7476A" w:rsidRDefault="00883846" w:rsidP="00883846">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5101F088"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w:t>
      </w:r>
      <w:r w:rsidRPr="00A7476A">
        <w:lastRenderedPageBreak/>
        <w:t>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5275737D" w14:textId="77777777" w:rsidR="00883846" w:rsidRPr="00A7476A" w:rsidRDefault="00883846" w:rsidP="00883846">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7EDC5354" w14:textId="77777777" w:rsidR="00883846" w:rsidRPr="00A7476A" w:rsidRDefault="00883846" w:rsidP="00883846">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575C44F"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2-4 части 3 настоящей статьи,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71F90235"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 частью 8 настоящей статьи:</w:t>
      </w:r>
    </w:p>
    <w:p w14:paraId="78D6A097" w14:textId="77777777" w:rsidR="00883846" w:rsidRPr="00A7476A" w:rsidRDefault="00883846" w:rsidP="00883846">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5CDBAC14" w14:textId="77777777" w:rsidR="00883846" w:rsidRPr="00A7476A" w:rsidRDefault="00883846" w:rsidP="00883846">
      <w:pPr>
        <w:pStyle w:val="s1"/>
        <w:shd w:val="clear" w:color="auto" w:fill="FFFFFF"/>
        <w:spacing w:before="0" w:beforeAutospacing="0" w:after="0" w:afterAutospacing="0"/>
        <w:ind w:firstLine="709"/>
        <w:jc w:val="both"/>
      </w:pPr>
      <w:r w:rsidRPr="00A7476A">
        <w:lastRenderedPageBreak/>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2655268"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w:t>
      </w:r>
    </w:p>
    <w:p w14:paraId="34174323"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t>исполнительный орган субъекта</w:t>
      </w:r>
      <w:r w:rsidRPr="00A7476A">
        <w:t xml:space="preserve"> Российской Федерации, уполномоченный в области охраны объектов культурного наследия;</w:t>
      </w:r>
    </w:p>
    <w:p w14:paraId="7B776A28" w14:textId="77777777" w:rsidR="00883846" w:rsidRPr="00A7476A" w:rsidRDefault="00883846" w:rsidP="00883846">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14:paraId="2F307592"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 xml:space="preserve">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w:t>
      </w:r>
      <w:r w:rsidRPr="00A7476A">
        <w:lastRenderedPageBreak/>
        <w:t>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11B3163"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9.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уведомления о планируемом строительстве и предусмотренного пунктом 4 части 3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не направления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3B428A84" w14:textId="77777777" w:rsidR="00883846" w:rsidRPr="00A7476A" w:rsidRDefault="00883846" w:rsidP="00883846">
      <w:pPr>
        <w:pStyle w:val="s1"/>
        <w:shd w:val="clear" w:color="auto" w:fill="FFFFFF"/>
        <w:spacing w:before="0" w:beforeAutospacing="0" w:after="0" w:afterAutospacing="0"/>
        <w:ind w:firstLine="709"/>
        <w:jc w:val="both"/>
      </w:pPr>
      <w:r w:rsidRPr="00A7476A">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02C8C4FF" w14:textId="77777777" w:rsidR="00883846" w:rsidRPr="00A7476A" w:rsidRDefault="00883846" w:rsidP="00883846">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14:paraId="6B3A1259" w14:textId="77777777" w:rsidR="00883846" w:rsidRPr="00A7476A" w:rsidRDefault="00883846" w:rsidP="00883846">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2DDEC484" w14:textId="77777777" w:rsidR="00883846" w:rsidRPr="00A7476A" w:rsidRDefault="00883846" w:rsidP="00883846">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625C0D0"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4) в срок, указанный в части 9 настоящей статьи, от </w:t>
      </w:r>
      <w:r>
        <w:t>исполнительного органа субъекта</w:t>
      </w:r>
      <w:r w:rsidRPr="00A7476A">
        <w:t xml:space="preserve"> Российской Федерации, уполномоченного в области охраны объектов культурного наследия, </w:t>
      </w:r>
      <w:r w:rsidRPr="00A7476A">
        <w:lastRenderedPageBreak/>
        <w:t>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0162C2A2" w14:textId="77777777" w:rsidR="00883846" w:rsidRPr="00A7476A" w:rsidRDefault="00883846" w:rsidP="00883846">
      <w:pPr>
        <w:pStyle w:val="s1"/>
        <w:shd w:val="clear" w:color="auto" w:fill="FFFFFF"/>
        <w:spacing w:before="0" w:beforeAutospacing="0" w:after="0" w:afterAutospacing="0"/>
        <w:ind w:firstLine="709"/>
        <w:jc w:val="both"/>
      </w:pPr>
      <w:r w:rsidRPr="00A7476A">
        <w:t>11. В уведомлении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пунктом 4 части 10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44D176E0"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12.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32CA47CB"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10 настоящей статьи;</w:t>
      </w:r>
    </w:p>
    <w:p w14:paraId="15310294" w14:textId="77777777" w:rsidR="00883846" w:rsidRPr="00A7476A" w:rsidRDefault="00883846" w:rsidP="00883846">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10 настоящей статьи;</w:t>
      </w:r>
    </w:p>
    <w:p w14:paraId="143C945A" w14:textId="77777777" w:rsidR="00883846" w:rsidRPr="00A7476A" w:rsidRDefault="00883846" w:rsidP="00883846">
      <w:pPr>
        <w:pStyle w:val="s1"/>
        <w:shd w:val="clear" w:color="auto" w:fill="FFFFFF"/>
        <w:spacing w:before="0" w:beforeAutospacing="0" w:after="0" w:afterAutospacing="0"/>
        <w:ind w:firstLine="709"/>
        <w:jc w:val="both"/>
      </w:pPr>
      <w:r w:rsidRPr="00A7476A">
        <w:lastRenderedPageBreak/>
        <w:t xml:space="preserve">3)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настоящей статьи.</w:t>
      </w:r>
    </w:p>
    <w:p w14:paraId="7313F717"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ненаправление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1-3 части 21.1 статьи 51 Градостроительного кодекса. При этом направление нового уведомления о планируемом строительстве не требуется.</w:t>
      </w:r>
    </w:p>
    <w:p w14:paraId="5FFB289C"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 частями 4-13 настоящей статьи. Форма указанного уведомления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1E13B" w14:textId="77777777" w:rsidR="00883846" w:rsidRDefault="00883846" w:rsidP="00883846">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 направления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w:t>
      </w:r>
      <w:r w:rsidRPr="00A7476A">
        <w:lastRenderedPageBreak/>
        <w:t>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D3A783C" w14:textId="77777777" w:rsidR="00883846" w:rsidRPr="00A7476A" w:rsidRDefault="00883846" w:rsidP="00883846">
      <w:pPr>
        <w:pStyle w:val="s1"/>
        <w:shd w:val="clear" w:color="auto" w:fill="FFFFFF"/>
        <w:spacing w:before="0" w:beforeAutospacing="0" w:after="0" w:afterAutospacing="0"/>
        <w:ind w:firstLine="709"/>
        <w:jc w:val="both"/>
      </w:pPr>
    </w:p>
    <w:p w14:paraId="472393E7" w14:textId="77777777" w:rsidR="00883846" w:rsidRPr="00A7476A" w:rsidRDefault="00883846" w:rsidP="00883846">
      <w:pPr>
        <w:pStyle w:val="7"/>
        <w:ind w:firstLine="0"/>
      </w:pPr>
      <w:bookmarkStart w:id="87" w:name="_Toc180163789"/>
      <w:bookmarkStart w:id="88" w:name="_Toc180395339"/>
      <w:r w:rsidRPr="00A7476A">
        <w:t>Статья 3</w:t>
      </w:r>
      <w:r>
        <w:t>0</w:t>
      </w:r>
      <w:r w:rsidRPr="00A7476A">
        <w:t>. Выдача разрешения на ввод объекта в эксплуатацию</w:t>
      </w:r>
      <w:bookmarkEnd w:id="87"/>
      <w:bookmarkEnd w:id="88"/>
    </w:p>
    <w:p w14:paraId="3AEDD35E" w14:textId="77777777" w:rsidR="00883846" w:rsidRPr="00A7476A" w:rsidRDefault="00883846" w:rsidP="00883846">
      <w:pPr>
        <w:keepLines w:val="0"/>
        <w:widowControl w:val="0"/>
        <w:overflowPunct/>
        <w:spacing w:line="240" w:lineRule="auto"/>
        <w:ind w:firstLine="709"/>
        <w:jc w:val="center"/>
        <w:rPr>
          <w:sz w:val="24"/>
          <w:szCs w:val="24"/>
        </w:rPr>
      </w:pPr>
    </w:p>
    <w:p w14:paraId="50D29DCE" w14:textId="77777777" w:rsidR="00883846" w:rsidRPr="00A7476A" w:rsidRDefault="00883846" w:rsidP="00883846">
      <w:pPr>
        <w:pStyle w:val="s1"/>
        <w:spacing w:before="0" w:beforeAutospacing="0" w:after="0" w:afterAutospacing="0"/>
        <w:ind w:firstLine="709"/>
        <w:jc w:val="both"/>
      </w:pPr>
      <w:r w:rsidRPr="00A7476A">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3AFCCDD0" w14:textId="77777777" w:rsidR="00883846" w:rsidRPr="00A7476A" w:rsidRDefault="00883846" w:rsidP="00883846">
      <w:pPr>
        <w:pStyle w:val="s1"/>
        <w:spacing w:before="0" w:beforeAutospacing="0" w:after="0" w:afterAutospacing="0"/>
        <w:ind w:firstLine="709"/>
        <w:jc w:val="both"/>
      </w:pPr>
      <w:r w:rsidRPr="00A7476A">
        <w:t xml:space="preserve">2. Для ввода объекта в эксплуатацию застройщик обращается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0F708692" w14:textId="77777777" w:rsidR="00883846" w:rsidRPr="00A7476A" w:rsidRDefault="00883846" w:rsidP="00883846">
      <w:pPr>
        <w:pStyle w:val="s1"/>
        <w:spacing w:before="0" w:beforeAutospacing="0" w:after="0" w:afterAutospacing="0"/>
        <w:ind w:firstLine="709"/>
        <w:jc w:val="both"/>
      </w:pPr>
      <w:r w:rsidRPr="00A7476A">
        <w:t xml:space="preserve">2.1.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w:t>
      </w:r>
      <w:r w:rsidRPr="00A7476A">
        <w:lastRenderedPageBreak/>
        <w:t>капитального строительства в случаях, предусмотренных частью 12 статьи 51 и частью 3.3 статьи 52 Градостроительного кодекса.</w:t>
      </w:r>
    </w:p>
    <w:p w14:paraId="6AE758FE" w14:textId="77777777" w:rsidR="00883846" w:rsidRPr="00A7476A" w:rsidRDefault="00883846" w:rsidP="00883846">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484DECD4" w14:textId="77777777" w:rsidR="00883846" w:rsidRPr="00A7476A" w:rsidRDefault="00883846" w:rsidP="00883846">
      <w:pPr>
        <w:pStyle w:val="s1"/>
        <w:spacing w:before="0" w:beforeAutospacing="0" w:after="0" w:afterAutospacing="0"/>
        <w:ind w:firstLine="709"/>
        <w:jc w:val="both"/>
      </w:pPr>
      <w:bookmarkStart w:id="89" w:name="Par3001"/>
      <w:bookmarkEnd w:id="89"/>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708351DC" w14:textId="77777777" w:rsidR="00883846" w:rsidRPr="00A7476A" w:rsidRDefault="00883846" w:rsidP="00883846">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организацией;</w:t>
      </w:r>
    </w:p>
    <w:p w14:paraId="78E864BF" w14:textId="77777777" w:rsidR="00883846" w:rsidRPr="00954644" w:rsidRDefault="00883846" w:rsidP="00883846">
      <w:pPr>
        <w:pStyle w:val="s1"/>
        <w:spacing w:before="0" w:beforeAutospacing="0" w:after="0" w:afterAutospacing="0"/>
        <w:ind w:firstLine="709"/>
        <w:jc w:val="both"/>
      </w:pPr>
      <w:r w:rsidRPr="00A7476A">
        <w:t xml:space="preserve">3) </w:t>
      </w:r>
      <w:r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14:paraId="066DEF19" w14:textId="77777777" w:rsidR="00883846" w:rsidRPr="00A7476A" w:rsidRDefault="00883846" w:rsidP="00883846">
      <w:pPr>
        <w:pStyle w:val="s1"/>
        <w:spacing w:before="0" w:beforeAutospacing="0" w:after="0" w:afterAutospacing="0"/>
        <w:ind w:firstLine="709"/>
        <w:jc w:val="both"/>
      </w:pPr>
      <w:bookmarkStart w:id="90" w:name="Par3004"/>
      <w:bookmarkEnd w:id="90"/>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427A415D" w14:textId="77777777" w:rsidR="00883846" w:rsidRPr="00A7476A" w:rsidRDefault="00883846" w:rsidP="00883846">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672A57DC" w14:textId="77777777" w:rsidR="00883846" w:rsidRPr="00954644" w:rsidRDefault="00883846" w:rsidP="00883846">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5E799346" w14:textId="77777777" w:rsidR="00883846" w:rsidRPr="00954644" w:rsidRDefault="00883846" w:rsidP="00883846">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7913C409" w14:textId="77777777" w:rsidR="00883846" w:rsidRPr="00954644" w:rsidRDefault="00883846" w:rsidP="00883846">
      <w:pPr>
        <w:pStyle w:val="s1"/>
        <w:spacing w:before="0" w:beforeAutospacing="0" w:after="0" w:afterAutospacing="0"/>
        <w:ind w:firstLine="709"/>
        <w:jc w:val="both"/>
      </w:pPr>
      <w:r w:rsidRPr="00954644">
        <w:t>2) разрешение на строительство;</w:t>
      </w:r>
    </w:p>
    <w:p w14:paraId="065484C9" w14:textId="77777777" w:rsidR="00883846" w:rsidRPr="00954644" w:rsidRDefault="00883846" w:rsidP="00883846">
      <w:pPr>
        <w:pStyle w:val="s1"/>
        <w:spacing w:before="0" w:beforeAutospacing="0" w:after="0" w:afterAutospacing="0"/>
        <w:ind w:firstLine="709"/>
        <w:jc w:val="both"/>
      </w:pPr>
      <w:r w:rsidRPr="00954644">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7376BBB4" w14:textId="77777777" w:rsidR="00883846" w:rsidRPr="00954644" w:rsidRDefault="00883846" w:rsidP="00883846">
      <w:pPr>
        <w:pStyle w:val="s1"/>
        <w:spacing w:before="0" w:beforeAutospacing="0" w:after="0" w:afterAutospacing="0"/>
        <w:ind w:firstLine="709"/>
        <w:jc w:val="both"/>
      </w:pPr>
      <w:r w:rsidRPr="00954644">
        <w:t xml:space="preserve">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w:t>
      </w:r>
      <w:r w:rsidRPr="00954644">
        <w:lastRenderedPageBreak/>
        <w:t>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2D0BDA6F" w14:textId="77777777" w:rsidR="00883846" w:rsidRPr="00954644" w:rsidRDefault="00883846" w:rsidP="00883846">
      <w:pPr>
        <w:pStyle w:val="s1"/>
        <w:spacing w:before="0" w:beforeAutospacing="0" w:after="0" w:afterAutospacing="0"/>
        <w:ind w:firstLine="709"/>
        <w:jc w:val="both"/>
      </w:pPr>
      <w:r w:rsidRPr="00954644">
        <w:t xml:space="preserve">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Pr="00954644">
          <w:t>частью 1 статьи 54</w:t>
        </w:r>
      </w:hyperlink>
      <w:r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Pr="00954644">
          <w:t>пункте 1 части 5 статьи 49</w:t>
        </w:r>
      </w:hyperlink>
      <w:r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Pr="00954644">
          <w:t>частью 1.3 статьи 52</w:t>
        </w:r>
      </w:hyperlink>
      <w:r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Pr="00954644">
          <w:t>частью 5 статьи 54</w:t>
        </w:r>
      </w:hyperlink>
      <w:r w:rsidRPr="00954644">
        <w:t xml:space="preserve"> Градостроительного Кодекса Российской Федерации;</w:t>
      </w:r>
    </w:p>
    <w:p w14:paraId="3AC7997C" w14:textId="77777777" w:rsidR="00883846" w:rsidRPr="00954644" w:rsidRDefault="00883846" w:rsidP="00883846">
      <w:pPr>
        <w:pStyle w:val="s1"/>
        <w:spacing w:before="0" w:beforeAutospacing="0" w:after="0" w:afterAutospacing="0"/>
        <w:ind w:firstLine="709"/>
        <w:jc w:val="both"/>
      </w:pPr>
      <w:r w:rsidRPr="00954644">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1657F6A0" w14:textId="77777777" w:rsidR="00883846" w:rsidRPr="00954644" w:rsidRDefault="00883846" w:rsidP="00883846">
      <w:pPr>
        <w:pStyle w:val="s1"/>
        <w:spacing w:before="0" w:beforeAutospacing="0" w:after="0" w:afterAutospacing="0"/>
        <w:ind w:firstLine="709"/>
        <w:jc w:val="both"/>
      </w:pPr>
      <w:r w:rsidRPr="00954644">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79D2407" w14:textId="77777777" w:rsidR="00883846" w:rsidRPr="00A7476A" w:rsidRDefault="00883846" w:rsidP="00883846">
      <w:pPr>
        <w:pStyle w:val="s1"/>
        <w:spacing w:before="0" w:beforeAutospacing="0" w:after="0" w:afterAutospacing="0"/>
        <w:ind w:firstLine="709"/>
        <w:jc w:val="both"/>
      </w:pPr>
      <w:r w:rsidRPr="00A7476A">
        <w:t>3.1. Указанные в пунктах 5 и 8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727BFA74" w14:textId="77777777" w:rsidR="00883846" w:rsidRPr="00954644" w:rsidRDefault="00883846" w:rsidP="00883846">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 пунктах 1, 2 и 5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9443326" w14:textId="77777777" w:rsidR="00883846" w:rsidRPr="00A7476A" w:rsidRDefault="00883846" w:rsidP="00883846">
      <w:pPr>
        <w:pStyle w:val="s1"/>
        <w:spacing w:before="0" w:beforeAutospacing="0" w:after="0" w:afterAutospacing="0"/>
        <w:ind w:firstLine="709"/>
        <w:jc w:val="both"/>
      </w:pPr>
      <w:r w:rsidRPr="00954644">
        <w:t>3.3. Документы, указанные в пунктах 1, 3, и 4 части 3 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w:t>
      </w:r>
      <w:r w:rsidRPr="00A7476A">
        <w:lastRenderedPageBreak/>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686AE7C8" w14:textId="77777777" w:rsidR="00883846" w:rsidRPr="00A7476A" w:rsidRDefault="00883846" w:rsidP="00883846">
      <w:pPr>
        <w:pStyle w:val="s1"/>
        <w:spacing w:before="0" w:beforeAutospacing="0" w:after="0" w:afterAutospacing="0"/>
        <w:ind w:firstLine="709"/>
        <w:jc w:val="both"/>
      </w:pPr>
      <w:r w:rsidRPr="00A7476A">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84ADF96" w14:textId="77777777" w:rsidR="00883846" w:rsidRPr="00A7476A" w:rsidRDefault="00883846" w:rsidP="00883846">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5-11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1B7067F8" w14:textId="77777777" w:rsidR="00883846" w:rsidRPr="00A7476A" w:rsidRDefault="00883846" w:rsidP="00883846">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42514CD7" w14:textId="77777777" w:rsidR="00883846" w:rsidRPr="00A7476A" w:rsidRDefault="00883846" w:rsidP="00883846">
      <w:pPr>
        <w:pStyle w:val="s1"/>
        <w:spacing w:before="0" w:beforeAutospacing="0" w:after="0" w:afterAutospacing="0"/>
        <w:ind w:firstLine="709"/>
        <w:jc w:val="both"/>
      </w:pPr>
      <w:r w:rsidRPr="00A7476A">
        <w:t xml:space="preserve">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ввод объекта в эксплуатацию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w:t>
      </w:r>
      <w:r>
        <w:t>исполнительные органы субъекта</w:t>
      </w:r>
      <w:r w:rsidRPr="00A7476A">
        <w:t xml:space="preserve">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43FDB357" w14:textId="77777777" w:rsidR="00883846" w:rsidRPr="00A7476A" w:rsidRDefault="00883846" w:rsidP="00883846">
      <w:pPr>
        <w:pStyle w:val="s1"/>
        <w:spacing w:before="0" w:beforeAutospacing="0" w:after="0" w:afterAutospacing="0"/>
        <w:ind w:firstLine="709"/>
        <w:jc w:val="both"/>
      </w:pPr>
      <w:r w:rsidRPr="00A7476A">
        <w:t xml:space="preserve">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w:t>
      </w:r>
      <w:r w:rsidRPr="00A7476A">
        <w:lastRenderedPageBreak/>
        <w:t>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осмотр такого объекта органом, выдавшим разрешение на строительство, не проводится.</w:t>
      </w:r>
    </w:p>
    <w:p w14:paraId="76D5E545" w14:textId="77777777" w:rsidR="00883846" w:rsidRPr="00A7476A" w:rsidRDefault="00883846" w:rsidP="00883846">
      <w:pPr>
        <w:pStyle w:val="s1"/>
        <w:spacing w:before="0" w:beforeAutospacing="0" w:after="0" w:afterAutospacing="0"/>
        <w:ind w:firstLine="709"/>
        <w:jc w:val="both"/>
      </w:pPr>
      <w:r w:rsidRPr="00A7476A">
        <w:t xml:space="preserve">5.1. </w:t>
      </w:r>
      <w:r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06C99203" w14:textId="77777777" w:rsidR="00883846" w:rsidRPr="00A7476A" w:rsidRDefault="00883846" w:rsidP="00883846">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DF33FFF" w14:textId="77777777" w:rsidR="00883846" w:rsidRDefault="00883846" w:rsidP="00883846">
      <w:pPr>
        <w:pStyle w:val="s1"/>
        <w:spacing w:before="0" w:beforeAutospacing="0" w:after="0" w:afterAutospacing="0"/>
        <w:ind w:firstLine="709"/>
        <w:jc w:val="both"/>
      </w:pPr>
      <w:r w:rsidRPr="00A7476A">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77EB21B4" w14:textId="77777777" w:rsidR="00883846" w:rsidRPr="00A7476A" w:rsidRDefault="00883846" w:rsidP="00883846">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1278F134" w14:textId="77777777" w:rsidR="00883846" w:rsidRPr="00A7476A" w:rsidRDefault="00883846" w:rsidP="00883846">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44CA0047" w14:textId="77777777" w:rsidR="00883846" w:rsidRPr="00A7476A" w:rsidRDefault="00883846" w:rsidP="00883846">
      <w:pPr>
        <w:pStyle w:val="s1"/>
        <w:spacing w:before="0" w:beforeAutospacing="0" w:after="0" w:afterAutospacing="0"/>
        <w:ind w:firstLine="709"/>
        <w:jc w:val="both"/>
      </w:pPr>
      <w:r w:rsidRPr="00A7476A">
        <w:t>1) отсутствие документов, указанных в частях 3 и 4 настоящей статьи;</w:t>
      </w:r>
    </w:p>
    <w:p w14:paraId="147979F7" w14:textId="77777777" w:rsidR="00883846" w:rsidRPr="00A7476A" w:rsidRDefault="00883846" w:rsidP="00883846">
      <w:pPr>
        <w:pStyle w:val="s1"/>
        <w:spacing w:before="0" w:beforeAutospacing="0" w:after="0" w:afterAutospacing="0"/>
        <w:ind w:firstLine="709"/>
        <w:jc w:val="both"/>
      </w:pPr>
      <w:r w:rsidRPr="00A7476A">
        <w:lastRenderedPageBreak/>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48A7DD" w14:textId="77777777" w:rsidR="00883846" w:rsidRPr="00A7476A" w:rsidRDefault="00883846" w:rsidP="00883846">
      <w:pPr>
        <w:pStyle w:val="s1"/>
        <w:spacing w:before="0" w:beforeAutospacing="0" w:after="0" w:afterAutospacing="0"/>
        <w:ind w:firstLine="709"/>
        <w:jc w:val="both"/>
      </w:pPr>
      <w:r w:rsidRPr="00A7476A">
        <w:t xml:space="preserve">3) </w:t>
      </w:r>
      <w:r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655C866D" w14:textId="77777777" w:rsidR="00883846" w:rsidRPr="00A7476A" w:rsidRDefault="00883846" w:rsidP="00883846">
      <w:pPr>
        <w:pStyle w:val="s1"/>
        <w:spacing w:before="0" w:beforeAutospacing="0" w:after="0" w:afterAutospacing="0"/>
        <w:ind w:firstLine="709"/>
        <w:jc w:val="both"/>
      </w:pPr>
      <w:r w:rsidRPr="00A7476A">
        <w:t xml:space="preserve">4) </w:t>
      </w:r>
      <w:r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299DE5D5" w14:textId="77777777" w:rsidR="00883846" w:rsidRPr="00A7476A" w:rsidRDefault="00883846" w:rsidP="00883846">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2986D4E0" w14:textId="77777777" w:rsidR="00883846" w:rsidRPr="00A7476A" w:rsidRDefault="00883846" w:rsidP="00883846">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34A16D91" w14:textId="77777777" w:rsidR="00883846" w:rsidRPr="00A7476A" w:rsidRDefault="00883846" w:rsidP="00883846">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2FF52580" w14:textId="77777777" w:rsidR="00883846" w:rsidRPr="00A7476A" w:rsidRDefault="00883846" w:rsidP="00883846">
      <w:pPr>
        <w:pStyle w:val="s1"/>
        <w:spacing w:before="0" w:beforeAutospacing="0" w:after="0" w:afterAutospacing="0"/>
        <w:ind w:firstLine="709"/>
        <w:jc w:val="both"/>
      </w:pPr>
      <w:r w:rsidRPr="00A7476A">
        <w:t>7. Отказ в выдаче разрешения на ввод объекта в эксплуатацию может быть оспорен в судебном порядке.</w:t>
      </w:r>
    </w:p>
    <w:p w14:paraId="6AAC6076" w14:textId="77777777" w:rsidR="00883846" w:rsidRPr="00A7476A" w:rsidRDefault="00883846" w:rsidP="00883846">
      <w:pPr>
        <w:pStyle w:val="s1"/>
        <w:spacing w:before="0" w:beforeAutospacing="0" w:after="0" w:afterAutospacing="0"/>
        <w:ind w:firstLine="709"/>
        <w:jc w:val="both"/>
      </w:pPr>
      <w:r w:rsidRPr="00A7476A">
        <w:t xml:space="preserve">8.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w:t>
      </w:r>
      <w:r w:rsidRPr="00A7476A">
        <w:lastRenderedPageBreak/>
        <w:t>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71FD7B36" w14:textId="77777777" w:rsidR="00883846" w:rsidRPr="00A7476A" w:rsidRDefault="00883846" w:rsidP="00883846">
      <w:pPr>
        <w:pStyle w:val="s1"/>
        <w:spacing w:before="0" w:beforeAutospacing="0" w:after="0" w:afterAutospacing="0"/>
        <w:ind w:firstLine="709"/>
        <w:jc w:val="both"/>
      </w:pPr>
      <w:r w:rsidRPr="00A7476A">
        <w:t xml:space="preserve">8.1.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9-9.2, 11 и 12 части 5 статьи 56 Градостроительного кодекса.</w:t>
      </w:r>
    </w:p>
    <w:p w14:paraId="246CB97C" w14:textId="77777777" w:rsidR="00883846" w:rsidRPr="00A7476A" w:rsidRDefault="00883846" w:rsidP="00883846">
      <w:pPr>
        <w:pStyle w:val="s1"/>
        <w:spacing w:before="0" w:beforeAutospacing="0" w:after="0" w:afterAutospacing="0"/>
        <w:ind w:firstLine="709"/>
        <w:jc w:val="both"/>
      </w:pPr>
      <w:r w:rsidRPr="00A7476A">
        <w:t>9.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7A148F0D" w14:textId="77777777" w:rsidR="00883846" w:rsidRPr="00A7476A" w:rsidRDefault="00883846" w:rsidP="00883846">
      <w:pPr>
        <w:pStyle w:val="s1"/>
        <w:spacing w:before="0" w:beforeAutospacing="0" w:after="0" w:afterAutospacing="0"/>
        <w:ind w:firstLine="709"/>
        <w:jc w:val="both"/>
      </w:pPr>
      <w:r w:rsidRPr="00A7476A">
        <w:t>9.1.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1C0F118" w14:textId="77777777" w:rsidR="00883846" w:rsidRPr="00A7476A" w:rsidRDefault="00883846" w:rsidP="00883846">
      <w:pPr>
        <w:pStyle w:val="s1"/>
        <w:spacing w:before="0" w:beforeAutospacing="0" w:after="0" w:afterAutospacing="0"/>
        <w:ind w:firstLine="709"/>
        <w:jc w:val="both"/>
      </w:pPr>
      <w:r w:rsidRPr="00A7476A">
        <w:t>10.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61EDD380" w14:textId="77777777" w:rsidR="00883846" w:rsidRPr="00954644" w:rsidRDefault="00883846" w:rsidP="00883846">
      <w:pPr>
        <w:pStyle w:val="s1"/>
        <w:spacing w:before="0" w:beforeAutospacing="0" w:after="0" w:afterAutospacing="0"/>
        <w:ind w:firstLine="709"/>
        <w:jc w:val="both"/>
      </w:pPr>
      <w:r w:rsidRPr="00A7476A">
        <w:t xml:space="preserve">10.1. </w:t>
      </w:r>
      <w:r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14:paraId="7BD7AEAA" w14:textId="77777777" w:rsidR="00883846" w:rsidRPr="00A7476A" w:rsidRDefault="00883846" w:rsidP="00883846">
      <w:pPr>
        <w:pStyle w:val="s1"/>
        <w:spacing w:before="0" w:beforeAutospacing="0" w:after="0" w:afterAutospacing="0"/>
        <w:ind w:firstLine="709"/>
        <w:jc w:val="both"/>
      </w:pPr>
      <w:r w:rsidRPr="00A7476A">
        <w:t>10.2.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1C54A672" w14:textId="77777777" w:rsidR="00883846" w:rsidRPr="00A7476A" w:rsidRDefault="00883846" w:rsidP="00883846">
      <w:pPr>
        <w:pStyle w:val="s1"/>
        <w:spacing w:before="0" w:beforeAutospacing="0" w:after="0" w:afterAutospacing="0"/>
        <w:ind w:firstLine="709"/>
        <w:jc w:val="both"/>
      </w:pPr>
      <w:r w:rsidRPr="00A7476A">
        <w:t xml:space="preserve">11. Форма разрешения на ввод объекта в эксплуатацию устанавливается уполномоченным Правительством Российской Федерации федеральным </w:t>
      </w:r>
      <w:r>
        <w:t>исполнительным органом</w:t>
      </w:r>
      <w:r w:rsidRPr="00A7476A">
        <w:t>.</w:t>
      </w:r>
    </w:p>
    <w:p w14:paraId="76823276" w14:textId="77777777" w:rsidR="00883846" w:rsidRPr="00A7476A" w:rsidRDefault="00883846" w:rsidP="00883846">
      <w:pPr>
        <w:pStyle w:val="s1"/>
        <w:spacing w:before="0" w:beforeAutospacing="0" w:after="0" w:afterAutospacing="0"/>
        <w:ind w:firstLine="709"/>
        <w:jc w:val="both"/>
      </w:pPr>
      <w:r w:rsidRPr="00A7476A">
        <w:t xml:space="preserve">12.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7BD6CAE8" w14:textId="77777777" w:rsidR="00883846" w:rsidRPr="00A7476A" w:rsidRDefault="00883846" w:rsidP="00883846">
      <w:pPr>
        <w:pStyle w:val="s1"/>
        <w:spacing w:before="0" w:beforeAutospacing="0" w:after="0" w:afterAutospacing="0"/>
        <w:ind w:firstLine="709"/>
        <w:jc w:val="both"/>
      </w:pPr>
      <w:r w:rsidRPr="00A7476A">
        <w:t xml:space="preserve">13. В случаях, предусмотренных пунктом 9 части 7 статьи 51 Градостроительного кодекса, в течение трех рабочих дней со дня выдачи разрешения на ввод объекта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w:t>
      </w:r>
      <w:r w:rsidRPr="00A7476A">
        <w:lastRenderedPageBreak/>
        <w:t>"Роскосмос",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7A3311CD" w14:textId="77777777" w:rsidR="00883846" w:rsidRPr="00A7476A" w:rsidRDefault="00883846" w:rsidP="00883846">
      <w:pPr>
        <w:pStyle w:val="s1"/>
        <w:spacing w:before="0" w:beforeAutospacing="0" w:after="0" w:afterAutospacing="0"/>
        <w:ind w:firstLine="709"/>
        <w:jc w:val="both"/>
      </w:pPr>
      <w:r w:rsidRPr="00A7476A">
        <w:t>14. Разрешение на ввод объекта в эксплуатацию не требуется в случае, если в соответствии с частью 17 статьи 51 Градостроительного кодекса для строительства или реконструкции объекта не требуется выдача разрешения на строительство.</w:t>
      </w:r>
    </w:p>
    <w:p w14:paraId="143ED87E" w14:textId="77777777" w:rsidR="00883846" w:rsidRPr="00A7476A" w:rsidRDefault="00883846" w:rsidP="00883846">
      <w:pPr>
        <w:pStyle w:val="s1"/>
        <w:spacing w:before="0" w:beforeAutospacing="0" w:after="0" w:afterAutospacing="0"/>
        <w:ind w:firstLine="709"/>
        <w:jc w:val="both"/>
      </w:pPr>
      <w:r w:rsidRPr="00A7476A">
        <w:t xml:space="preserve">15.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1-5, 7 и 8 части 1 статьи 51.1 Градостроительного кодекса,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18 настоящей статьи. К уведомлению об окончании строительства прилагаются:</w:t>
      </w:r>
    </w:p>
    <w:p w14:paraId="4A04065B" w14:textId="77777777" w:rsidR="00883846" w:rsidRPr="00A7476A" w:rsidRDefault="00883846" w:rsidP="00883846">
      <w:pPr>
        <w:pStyle w:val="s1"/>
        <w:spacing w:before="0" w:beforeAutospacing="0" w:after="0" w:afterAutospacing="0"/>
        <w:ind w:firstLine="709"/>
        <w:jc w:val="both"/>
      </w:pPr>
      <w:r w:rsidRPr="00A7476A">
        <w:t>1) документы, предусмотренные пунктами 2 и 3 части 3 статьи 51.1 Градостроительного кодекса;</w:t>
      </w:r>
    </w:p>
    <w:p w14:paraId="1774ADD3" w14:textId="77777777" w:rsidR="00883846" w:rsidRPr="00A7476A" w:rsidRDefault="00883846" w:rsidP="00883846">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723D262E" w14:textId="77777777" w:rsidR="00883846" w:rsidRPr="00A7476A" w:rsidRDefault="00883846" w:rsidP="00883846">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EEEAB32" w14:textId="77777777" w:rsidR="00883846" w:rsidRPr="00A7476A" w:rsidRDefault="00883846" w:rsidP="00883846">
      <w:pPr>
        <w:pStyle w:val="s1"/>
        <w:spacing w:before="0" w:beforeAutospacing="0" w:after="0" w:afterAutospacing="0"/>
        <w:ind w:firstLine="709"/>
        <w:jc w:val="both"/>
      </w:pPr>
      <w:r w:rsidRPr="00A7476A">
        <w:t xml:space="preserve">16. В случае отсутствия в уведомлении об окончании строительства сведений, предусмотренных абзацем первым части 15 настоящей статьи, или отсутствия документов, прилагаемых к нему и предусмотренных пунктами 1-3 части 15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w:t>
      </w:r>
      <w:r w:rsidRPr="00A7476A">
        <w:lastRenderedPageBreak/>
        <w:t>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152A7A01" w14:textId="77777777" w:rsidR="00883846" w:rsidRPr="00A7476A" w:rsidRDefault="00883846" w:rsidP="00883846">
      <w:pPr>
        <w:pStyle w:val="s1"/>
        <w:spacing w:before="0" w:beforeAutospacing="0" w:after="0" w:afterAutospacing="0"/>
        <w:ind w:firstLine="709"/>
        <w:jc w:val="both"/>
      </w:pPr>
      <w:r w:rsidRPr="00A7476A">
        <w:t xml:space="preserve">17. Форма уведомления об окончании строительства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9972DDD" w14:textId="77777777" w:rsidR="00883846" w:rsidRPr="00A7476A" w:rsidRDefault="00883846" w:rsidP="00883846">
      <w:pPr>
        <w:pStyle w:val="s1"/>
        <w:spacing w:before="0" w:beforeAutospacing="0" w:after="0" w:afterAutospacing="0"/>
        <w:ind w:firstLine="709"/>
        <w:jc w:val="both"/>
      </w:pPr>
      <w:r w:rsidRPr="00A7476A">
        <w:t xml:space="preserve">18.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57C74549" w14:textId="77777777" w:rsidR="00883846" w:rsidRPr="00A7476A" w:rsidRDefault="00883846" w:rsidP="00883846">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12B9DEBC" w14:textId="77777777" w:rsidR="00883846" w:rsidRPr="00A7476A" w:rsidRDefault="00883846" w:rsidP="00883846">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Градостроительного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FA28445" w14:textId="77777777" w:rsidR="00883846" w:rsidRPr="00A7476A" w:rsidRDefault="00883846" w:rsidP="00883846">
      <w:pPr>
        <w:pStyle w:val="s1"/>
        <w:spacing w:before="0" w:beforeAutospacing="0" w:after="0" w:afterAutospacing="0"/>
        <w:ind w:firstLine="709"/>
        <w:jc w:val="both"/>
      </w:pPr>
      <w:r w:rsidRPr="00A7476A">
        <w:lastRenderedPageBreak/>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18B95131" w14:textId="77777777" w:rsidR="00883846" w:rsidRPr="00A7476A" w:rsidRDefault="00883846" w:rsidP="00883846">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186C7DAD" w14:textId="77777777" w:rsidR="00883846" w:rsidRPr="00A7476A" w:rsidRDefault="00883846" w:rsidP="00883846">
      <w:pPr>
        <w:pStyle w:val="s1"/>
        <w:spacing w:before="0" w:beforeAutospacing="0" w:after="0" w:afterAutospacing="0"/>
        <w:ind w:firstLine="709"/>
        <w:jc w:val="both"/>
      </w:pPr>
      <w:r w:rsidRPr="00A7476A">
        <w:t xml:space="preserve">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51E0428" w14:textId="77777777" w:rsidR="00883846" w:rsidRPr="00A7476A" w:rsidRDefault="00883846" w:rsidP="00883846">
      <w:pPr>
        <w:pStyle w:val="s1"/>
        <w:spacing w:before="0" w:beforeAutospacing="0" w:after="0" w:afterAutospacing="0"/>
        <w:ind w:firstLine="709"/>
        <w:jc w:val="both"/>
      </w:pPr>
      <w:r w:rsidRPr="00A7476A">
        <w:t>19.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3B922FC0" w14:textId="77777777" w:rsidR="00883846" w:rsidRPr="00A7476A" w:rsidRDefault="00883846" w:rsidP="00883846">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18 настоящей статьи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w:t>
      </w:r>
    </w:p>
    <w:p w14:paraId="723E9B95" w14:textId="77777777" w:rsidR="00883846" w:rsidRPr="00A7476A" w:rsidRDefault="00883846" w:rsidP="00883846">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6E3A43A" w14:textId="77777777" w:rsidR="00883846" w:rsidRPr="00A7476A" w:rsidRDefault="00883846" w:rsidP="00883846">
      <w:pPr>
        <w:pStyle w:val="s1"/>
        <w:spacing w:before="0" w:beforeAutospacing="0" w:after="0" w:afterAutospacing="0"/>
        <w:ind w:firstLine="709"/>
        <w:jc w:val="both"/>
      </w:pPr>
      <w:r w:rsidRPr="00A7476A">
        <w:t xml:space="preserve">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w:t>
      </w:r>
      <w:r w:rsidRPr="00A7476A">
        <w:lastRenderedPageBreak/>
        <w:t>индивидуального жилищного строительства или садового дома, указанному в уведомлении о планируемом строительстве;</w:t>
      </w:r>
    </w:p>
    <w:p w14:paraId="46204413" w14:textId="77777777" w:rsidR="00883846" w:rsidRPr="00A7476A" w:rsidRDefault="00883846" w:rsidP="00883846">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EE0622B" w14:textId="77777777" w:rsidR="00883846" w:rsidRPr="00A7476A" w:rsidRDefault="00883846" w:rsidP="00883846">
      <w:pPr>
        <w:pStyle w:val="s1"/>
        <w:spacing w:before="0" w:beforeAutospacing="0" w:after="0" w:afterAutospacing="0"/>
        <w:ind w:firstLine="709"/>
        <w:jc w:val="both"/>
      </w:pPr>
      <w:r w:rsidRPr="00A7476A">
        <w:t xml:space="preserve">20.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18 настоящей статьи,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или органом местного самоуправления в орган регистрации прав, а также:</w:t>
      </w:r>
    </w:p>
    <w:p w14:paraId="61230095" w14:textId="77777777" w:rsidR="00883846" w:rsidRPr="00A7476A" w:rsidRDefault="00883846" w:rsidP="00883846">
      <w:pPr>
        <w:pStyle w:val="s1"/>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19 настоящей статьи;</w:t>
      </w:r>
    </w:p>
    <w:p w14:paraId="16DA42BA" w14:textId="77777777" w:rsidR="00883846" w:rsidRPr="00A7476A" w:rsidRDefault="00883846" w:rsidP="00883846">
      <w:pPr>
        <w:pStyle w:val="s1"/>
        <w:spacing w:before="0" w:beforeAutospacing="0" w:after="0" w:afterAutospacing="0"/>
        <w:ind w:firstLine="709"/>
        <w:jc w:val="both"/>
      </w:pPr>
      <w:r w:rsidRPr="00A7476A">
        <w:t xml:space="preserve">2)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19 настоящей статьи;</w:t>
      </w:r>
    </w:p>
    <w:p w14:paraId="4E3E90F1" w14:textId="77777777" w:rsidR="00883846" w:rsidRPr="00A7476A" w:rsidRDefault="00883846" w:rsidP="00883846">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19 настоящей статьи.</w:t>
      </w:r>
    </w:p>
    <w:p w14:paraId="514B504E" w14:textId="77777777" w:rsidR="00883846" w:rsidRPr="00A7476A" w:rsidRDefault="00883846" w:rsidP="00883846">
      <w:pPr>
        <w:keepLines w:val="0"/>
        <w:widowControl w:val="0"/>
        <w:overflowPunct/>
        <w:spacing w:line="240" w:lineRule="auto"/>
        <w:ind w:firstLine="709"/>
        <w:rPr>
          <w:sz w:val="24"/>
          <w:szCs w:val="24"/>
        </w:rPr>
      </w:pPr>
    </w:p>
    <w:p w14:paraId="5154A99C" w14:textId="77777777" w:rsidR="00883846" w:rsidRPr="00A7476A" w:rsidRDefault="00883846" w:rsidP="00883846">
      <w:pPr>
        <w:pStyle w:val="7"/>
        <w:ind w:firstLine="0"/>
      </w:pPr>
      <w:bookmarkStart w:id="91" w:name="_Toc180163790"/>
      <w:bookmarkStart w:id="92" w:name="_Toc180395340"/>
      <w:r w:rsidRPr="00A7476A">
        <w:t>Статья 3</w:t>
      </w:r>
      <w:r>
        <w:t>1</w:t>
      </w:r>
      <w:r w:rsidRPr="00A7476A">
        <w:t>. Требования к эксплуатации зданий, сооружений</w:t>
      </w:r>
      <w:bookmarkEnd w:id="91"/>
      <w:bookmarkEnd w:id="92"/>
    </w:p>
    <w:p w14:paraId="37FBA761" w14:textId="77777777" w:rsidR="00883846" w:rsidRPr="00A7476A" w:rsidRDefault="00883846" w:rsidP="00883846">
      <w:pPr>
        <w:keepLines w:val="0"/>
        <w:widowControl w:val="0"/>
        <w:shd w:val="clear" w:color="auto" w:fill="FFFFFF"/>
        <w:overflowPunct/>
        <w:spacing w:line="240" w:lineRule="auto"/>
        <w:ind w:firstLine="709"/>
        <w:jc w:val="center"/>
        <w:rPr>
          <w:bCs/>
          <w:sz w:val="24"/>
          <w:szCs w:val="24"/>
        </w:rPr>
      </w:pPr>
    </w:p>
    <w:p w14:paraId="4C5108AF" w14:textId="77777777" w:rsidR="00883846" w:rsidRPr="00A7476A" w:rsidRDefault="00883846" w:rsidP="00883846">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5BC6F03F" w14:textId="77777777" w:rsidR="00883846" w:rsidRPr="00A7476A" w:rsidRDefault="00883846" w:rsidP="00883846">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79FB9672" w14:textId="77777777" w:rsidR="00883846" w:rsidRPr="00A7476A" w:rsidRDefault="00883846" w:rsidP="00883846">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43C79364" w14:textId="77777777" w:rsidR="00883846" w:rsidRPr="00A7476A" w:rsidRDefault="00883846" w:rsidP="00883846">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5A6E4675" w14:textId="77777777" w:rsidR="00883846" w:rsidRPr="00954644" w:rsidRDefault="00883846" w:rsidP="00883846">
      <w:pPr>
        <w:pStyle w:val="s1"/>
        <w:shd w:val="clear" w:color="auto" w:fill="FFFFFF"/>
        <w:spacing w:before="0" w:beforeAutospacing="0" w:after="0" w:afterAutospacing="0"/>
        <w:ind w:firstLine="709"/>
        <w:jc w:val="both"/>
      </w:pPr>
      <w:r w:rsidRPr="00954644">
        <w:t xml:space="preserve">5. 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w:t>
      </w:r>
      <w:r w:rsidRPr="00954644">
        <w:lastRenderedPageBreak/>
        <w:t>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p>
    <w:p w14:paraId="5391DC41" w14:textId="77777777" w:rsidR="00883846" w:rsidRPr="00A7476A" w:rsidRDefault="00883846" w:rsidP="00883846">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1DBB9D15" w14:textId="77777777" w:rsidR="00883846" w:rsidRPr="00954644" w:rsidRDefault="00883846" w:rsidP="00883846">
      <w:pPr>
        <w:pStyle w:val="s1"/>
        <w:shd w:val="clear" w:color="auto" w:fill="FFFFFF"/>
        <w:spacing w:before="0" w:beforeAutospacing="0" w:after="0" w:afterAutospacing="0"/>
        <w:ind w:firstLine="709"/>
        <w:jc w:val="both"/>
      </w:pPr>
      <w:r w:rsidRPr="00954644">
        <w:t>7. 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p>
    <w:p w14:paraId="4185DE95" w14:textId="77777777" w:rsidR="00883846" w:rsidRPr="00954644" w:rsidRDefault="00883846" w:rsidP="00883846">
      <w:pPr>
        <w:pStyle w:val="s1"/>
        <w:shd w:val="clear" w:color="auto" w:fill="FFFFFF"/>
        <w:spacing w:before="0" w:beforeAutospacing="0" w:after="0" w:afterAutospacing="0"/>
        <w:ind w:firstLine="709"/>
        <w:jc w:val="both"/>
      </w:pPr>
      <w:r w:rsidRPr="00954644">
        <w:t xml:space="preserve">8. 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47B8DD8F" w14:textId="77777777" w:rsidR="00883846" w:rsidRPr="00A7476A" w:rsidRDefault="00883846" w:rsidP="00883846">
      <w:pPr>
        <w:pStyle w:val="s1"/>
        <w:shd w:val="clear" w:color="auto" w:fill="FFFFFF"/>
        <w:spacing w:before="0" w:beforeAutospacing="0" w:after="0" w:afterAutospacing="0"/>
        <w:ind w:firstLine="709"/>
        <w:jc w:val="both"/>
      </w:pPr>
      <w:r w:rsidRPr="00954644">
        <w:t xml:space="preserve">8.1. В случаях, определенных </w:t>
      </w:r>
      <w:r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1A189237" w14:textId="77777777" w:rsidR="00883846" w:rsidRPr="00A7476A" w:rsidRDefault="00883846" w:rsidP="00883846">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3BAE0499" w14:textId="77777777" w:rsidR="00883846" w:rsidRPr="00A7476A" w:rsidRDefault="00883846" w:rsidP="00883846">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1DF33967"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A7476A">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16EDD367" w14:textId="77777777" w:rsidR="00883846" w:rsidRPr="00A7476A" w:rsidRDefault="00883846" w:rsidP="00883846">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CD3C5A0" w14:textId="77777777" w:rsidR="00883846" w:rsidRPr="00954644" w:rsidRDefault="00883846" w:rsidP="00883846">
      <w:pPr>
        <w:pStyle w:val="s1"/>
        <w:shd w:val="clear" w:color="auto" w:fill="FFFFFF"/>
        <w:spacing w:before="0" w:beforeAutospacing="0" w:after="0" w:afterAutospacing="0"/>
        <w:ind w:firstLine="709"/>
        <w:jc w:val="both"/>
      </w:pPr>
      <w:r w:rsidRPr="00954644">
        <w:t>13. 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 Градостроительного кодекса).</w:t>
      </w:r>
    </w:p>
    <w:p w14:paraId="23514F3D" w14:textId="77777777" w:rsidR="00883846" w:rsidRPr="00A7476A" w:rsidRDefault="00883846" w:rsidP="00883846">
      <w:pPr>
        <w:pStyle w:val="s1"/>
        <w:shd w:val="clear" w:color="auto" w:fill="FFFFFF"/>
        <w:spacing w:before="0" w:beforeAutospacing="0" w:after="0" w:afterAutospacing="0"/>
        <w:ind w:firstLine="709"/>
        <w:jc w:val="both"/>
        <w:rPr>
          <w:sz w:val="23"/>
          <w:szCs w:val="23"/>
        </w:rPr>
      </w:pPr>
    </w:p>
    <w:p w14:paraId="01598EE9" w14:textId="77777777" w:rsidR="00883846" w:rsidRPr="00A7476A" w:rsidRDefault="00883846" w:rsidP="00883846">
      <w:pPr>
        <w:pStyle w:val="7"/>
        <w:ind w:firstLine="0"/>
      </w:pPr>
      <w:bookmarkStart w:id="93" w:name="_Toc180163791"/>
      <w:bookmarkStart w:id="94" w:name="_Toc180395341"/>
      <w:r w:rsidRPr="00A7476A">
        <w:t>Статья 3</w:t>
      </w:r>
      <w:r>
        <w:t>2</w:t>
      </w:r>
      <w:r w:rsidRPr="00A7476A">
        <w:t>. Градостроительный план земельного участка</w:t>
      </w:r>
      <w:bookmarkEnd w:id="93"/>
      <w:bookmarkEnd w:id="94"/>
    </w:p>
    <w:p w14:paraId="63CC3983" w14:textId="77777777" w:rsidR="00883846" w:rsidRPr="00A7476A" w:rsidRDefault="00883846" w:rsidP="00883846">
      <w:pPr>
        <w:keepLines w:val="0"/>
        <w:widowControl w:val="0"/>
        <w:overflowPunct/>
        <w:spacing w:line="240" w:lineRule="auto"/>
        <w:ind w:firstLine="709"/>
        <w:jc w:val="center"/>
        <w:rPr>
          <w:sz w:val="24"/>
          <w:szCs w:val="24"/>
        </w:rPr>
      </w:pPr>
    </w:p>
    <w:p w14:paraId="2CC751A0" w14:textId="77777777" w:rsidR="00883846" w:rsidRPr="00A7476A" w:rsidRDefault="00883846" w:rsidP="00883846">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5932FCD" w14:textId="77777777" w:rsidR="00883846" w:rsidRPr="00A7476A" w:rsidRDefault="00883846" w:rsidP="00883846">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2A9DD305"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3B530ED" w14:textId="77777777" w:rsidR="00883846" w:rsidRPr="00A7476A" w:rsidRDefault="00883846" w:rsidP="00883846">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592299DC" w14:textId="77777777" w:rsidR="00883846" w:rsidRPr="00A7476A" w:rsidRDefault="00883846" w:rsidP="00883846">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1F757BBE" w14:textId="77777777" w:rsidR="00883846" w:rsidRPr="00A7476A" w:rsidRDefault="00883846" w:rsidP="00883846">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18F44C" w14:textId="77777777" w:rsidR="00883846" w:rsidRPr="00A7476A" w:rsidRDefault="00883846" w:rsidP="00883846">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4D61045D" w14:textId="77777777" w:rsidR="00883846" w:rsidRPr="00A7476A" w:rsidRDefault="00883846" w:rsidP="00883846">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1DF14E43" w14:textId="77777777" w:rsidR="00883846" w:rsidRPr="00A7476A" w:rsidRDefault="00883846" w:rsidP="00883846">
      <w:pPr>
        <w:pStyle w:val="s1"/>
        <w:shd w:val="clear" w:color="auto" w:fill="FFFFFF"/>
        <w:spacing w:before="0" w:beforeAutospacing="0" w:after="0" w:afterAutospacing="0"/>
        <w:ind w:firstLine="709"/>
        <w:jc w:val="both"/>
      </w:pPr>
      <w:r w:rsidRPr="00A7476A">
        <w:lastRenderedPageBreak/>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4D541816" w14:textId="77777777" w:rsidR="00883846" w:rsidRPr="00A7476A" w:rsidRDefault="00883846" w:rsidP="00883846">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E2CE33A" w14:textId="77777777" w:rsidR="00883846" w:rsidRPr="00A7476A" w:rsidRDefault="00883846" w:rsidP="00883846">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0B15FCBE" w14:textId="77777777" w:rsidR="00883846" w:rsidRPr="00A7476A" w:rsidRDefault="00883846" w:rsidP="00883846">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658DC23D" w14:textId="77777777" w:rsidR="00883846" w:rsidRPr="00A7476A" w:rsidRDefault="00883846" w:rsidP="00883846">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0A61875D" w14:textId="77777777" w:rsidR="00883846" w:rsidRPr="00A7476A" w:rsidRDefault="00883846" w:rsidP="00883846">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5A92AF29" w14:textId="77777777" w:rsidR="00883846" w:rsidRPr="00A7476A" w:rsidRDefault="00883846" w:rsidP="00883846">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48569076" w14:textId="77777777" w:rsidR="00883846" w:rsidRPr="00A7476A" w:rsidRDefault="00883846" w:rsidP="00883846">
      <w:pPr>
        <w:pStyle w:val="s1"/>
        <w:shd w:val="clear" w:color="auto" w:fill="FFFFFF"/>
        <w:spacing w:before="0" w:beforeAutospacing="0" w:after="0" w:afterAutospacing="0"/>
        <w:ind w:firstLine="709"/>
        <w:jc w:val="both"/>
      </w:pPr>
      <w:r w:rsidRPr="00A7476A">
        <w:t>11) о границах публичных сервитутов;</w:t>
      </w:r>
    </w:p>
    <w:p w14:paraId="3BF0CD2B" w14:textId="77777777" w:rsidR="00883846" w:rsidRPr="00A7476A" w:rsidRDefault="00883846" w:rsidP="00883846">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1FFBBD58" w14:textId="77777777" w:rsidR="00883846" w:rsidRPr="00A7476A" w:rsidRDefault="00883846" w:rsidP="00883846">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179BA0D4" w14:textId="77777777" w:rsidR="00883846" w:rsidRPr="00A7476A" w:rsidRDefault="00883846" w:rsidP="00883846">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48759FE9" w14:textId="77777777" w:rsidR="00883846" w:rsidRPr="00A7476A" w:rsidRDefault="00883846" w:rsidP="00883846">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63847EA4" w14:textId="77777777" w:rsidR="00883846" w:rsidRPr="00A7476A" w:rsidRDefault="00883846" w:rsidP="00883846">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6CFB40FA" w14:textId="77777777" w:rsidR="00883846" w:rsidRDefault="00883846" w:rsidP="00883846">
      <w:pPr>
        <w:pStyle w:val="s1"/>
        <w:shd w:val="clear" w:color="auto" w:fill="FFFFFF"/>
        <w:spacing w:before="0" w:beforeAutospacing="0" w:after="0" w:afterAutospacing="0"/>
        <w:ind w:firstLine="709"/>
        <w:jc w:val="both"/>
      </w:pPr>
      <w:r w:rsidRPr="00A7476A">
        <w:t>17) о красных линиях;</w:t>
      </w:r>
    </w:p>
    <w:p w14:paraId="7DF8AA22" w14:textId="77777777" w:rsidR="00883846" w:rsidRPr="00954644" w:rsidRDefault="00883846" w:rsidP="00883846">
      <w:pPr>
        <w:pStyle w:val="s1"/>
        <w:shd w:val="clear" w:color="auto" w:fill="FFFFFF"/>
        <w:spacing w:before="0" w:beforeAutospacing="0" w:after="0" w:afterAutospacing="0"/>
        <w:ind w:firstLine="709"/>
        <w:jc w:val="both"/>
      </w:pPr>
      <w:r w:rsidRPr="00954644">
        <w:lastRenderedPageBreak/>
        <w:t>18) о требованиях к архитектурно-градостроительному облику объекта капитального строительства (при наличии).</w:t>
      </w:r>
    </w:p>
    <w:p w14:paraId="47A3C92C" w14:textId="77777777" w:rsidR="00883846" w:rsidRPr="00A7476A" w:rsidRDefault="00883846" w:rsidP="00883846">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71696955" w14:textId="77777777" w:rsidR="00883846" w:rsidRPr="00A7476A" w:rsidRDefault="00883846" w:rsidP="00883846">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73FAE59A" w14:textId="77777777" w:rsidR="00883846" w:rsidRPr="00A7476A" w:rsidRDefault="00883846" w:rsidP="00883846">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B472B5E" w14:textId="77777777" w:rsidR="00883846" w:rsidRPr="00A7476A" w:rsidRDefault="00883846" w:rsidP="00883846">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7457C109" w14:textId="77777777" w:rsidR="00883846" w:rsidRPr="00A7476A" w:rsidRDefault="00883846" w:rsidP="00883846">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65957B44" w14:textId="77777777" w:rsidR="00883846" w:rsidRPr="00A7476A" w:rsidRDefault="00883846" w:rsidP="00883846">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32A6C96E" w14:textId="77777777" w:rsidR="00883846" w:rsidRPr="00A7476A" w:rsidRDefault="00883846" w:rsidP="00883846">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438A3FC0"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w:t>
      </w:r>
      <w:r w:rsidRPr="00A7476A">
        <w:lastRenderedPageBreak/>
        <w:t xml:space="preserve">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29BC8AD5"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4126DE4D" w14:textId="77777777" w:rsidR="00883846" w:rsidRPr="00A7476A" w:rsidRDefault="00883846" w:rsidP="00883846">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B2B1069"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w:t>
      </w:r>
      <w:r>
        <w:t>исполнительным органом</w:t>
      </w:r>
      <w:r w:rsidRPr="00A7476A">
        <w:t>.</w:t>
      </w:r>
    </w:p>
    <w:p w14:paraId="0E2136DB"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2B423791" w14:textId="77777777" w:rsidR="00883846" w:rsidRPr="00A7476A" w:rsidRDefault="00883846" w:rsidP="00883846">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w:t>
      </w:r>
      <w:r w:rsidRPr="00A7476A">
        <w:lastRenderedPageBreak/>
        <w:t xml:space="preserve">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Pr="00A7476A">
        <w:t xml:space="preserve"> Градостроительного  Кодекса РФ, в указанном случае используется градостроительный план исходного земельного участка.</w:t>
      </w:r>
    </w:p>
    <w:p w14:paraId="265A7E82" w14:textId="77777777" w:rsidR="00883846" w:rsidRPr="00A7476A" w:rsidRDefault="00883846" w:rsidP="00883846">
      <w:pPr>
        <w:keepLines w:val="0"/>
        <w:widowControl w:val="0"/>
        <w:shd w:val="clear" w:color="auto" w:fill="FFFFFF"/>
        <w:overflowPunct/>
        <w:spacing w:line="240" w:lineRule="auto"/>
        <w:ind w:firstLine="709"/>
        <w:rPr>
          <w:bCs/>
          <w:sz w:val="24"/>
          <w:szCs w:val="24"/>
        </w:rPr>
      </w:pPr>
    </w:p>
    <w:p w14:paraId="78B409FB" w14:textId="77777777" w:rsidR="00883846" w:rsidRPr="00A7476A" w:rsidRDefault="00883846" w:rsidP="00883846">
      <w:pPr>
        <w:pStyle w:val="7"/>
        <w:ind w:firstLine="0"/>
      </w:pPr>
      <w:bookmarkStart w:id="95" w:name="_Toc180163792"/>
      <w:bookmarkStart w:id="96" w:name="_Toc180395342"/>
      <w:r w:rsidRPr="00A7476A">
        <w:t>Статья 3</w:t>
      </w:r>
      <w:r>
        <w:t>3</w:t>
      </w:r>
      <w:r w:rsidRPr="00A7476A">
        <w:t>. Мониторинг за осуществлением застройки и муниципальный земельный контроль за использованием земель на территории поселения</w:t>
      </w:r>
      <w:bookmarkEnd w:id="95"/>
      <w:bookmarkEnd w:id="96"/>
    </w:p>
    <w:p w14:paraId="2DEFCA56" w14:textId="77777777" w:rsidR="00883846" w:rsidRPr="00A7476A" w:rsidRDefault="00883846" w:rsidP="00883846">
      <w:pPr>
        <w:keepLines w:val="0"/>
        <w:widowControl w:val="0"/>
        <w:shd w:val="clear" w:color="auto" w:fill="FFFFFF"/>
        <w:overflowPunct/>
        <w:spacing w:line="240" w:lineRule="auto"/>
        <w:ind w:firstLine="709"/>
        <w:jc w:val="center"/>
        <w:rPr>
          <w:bCs/>
          <w:sz w:val="24"/>
          <w:szCs w:val="24"/>
        </w:rPr>
      </w:pPr>
    </w:p>
    <w:p w14:paraId="63320B4C" w14:textId="77777777" w:rsidR="00883846" w:rsidRPr="00A7476A" w:rsidRDefault="00883846" w:rsidP="00883846">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11E85C72" w14:textId="77777777" w:rsidR="00883846" w:rsidRPr="00A7476A" w:rsidRDefault="00883846" w:rsidP="00883846">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1A2F423B" w14:textId="77777777" w:rsidR="00883846" w:rsidRPr="00A7476A" w:rsidRDefault="00883846" w:rsidP="00883846">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220C897B" w14:textId="77777777" w:rsidR="00883846" w:rsidRPr="00A7476A" w:rsidRDefault="00883846" w:rsidP="00883846">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5603086D" w14:textId="77777777" w:rsidR="00883846" w:rsidRPr="00A7476A" w:rsidRDefault="00883846" w:rsidP="00883846">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4D672825" w14:textId="77777777" w:rsidR="00883846" w:rsidRPr="00A7476A" w:rsidRDefault="00883846" w:rsidP="00883846">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097BF886" w14:textId="77777777" w:rsidR="00883846" w:rsidRPr="00A7476A" w:rsidRDefault="00883846" w:rsidP="00883846">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73F9E16D" w14:textId="77777777" w:rsidR="00883846" w:rsidRPr="00A7476A" w:rsidRDefault="00883846" w:rsidP="00883846">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544A0E01" w14:textId="77777777" w:rsidR="00883846" w:rsidRPr="00A7476A" w:rsidRDefault="00883846" w:rsidP="00883846">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законодательством Российской Федерации и в порядке, определяемом </w:t>
      </w:r>
      <w:r>
        <w:rPr>
          <w:sz w:val="24"/>
          <w:szCs w:val="24"/>
        </w:rPr>
        <w:t>положением</w:t>
      </w:r>
      <w:r w:rsidRPr="00A7476A">
        <w:rPr>
          <w:sz w:val="24"/>
          <w:szCs w:val="24"/>
        </w:rPr>
        <w:t xml:space="preserve"> по осуществлению муниципального земельного контроля.</w:t>
      </w:r>
    </w:p>
    <w:p w14:paraId="38081C7F" w14:textId="77777777" w:rsidR="00883846" w:rsidRPr="00A7476A" w:rsidRDefault="00883846" w:rsidP="00883846">
      <w:pPr>
        <w:keepLines w:val="0"/>
        <w:widowControl w:val="0"/>
        <w:shd w:val="clear" w:color="auto" w:fill="FFFFFF"/>
        <w:overflowPunct/>
        <w:spacing w:line="240" w:lineRule="auto"/>
        <w:ind w:firstLine="709"/>
        <w:rPr>
          <w:sz w:val="24"/>
          <w:szCs w:val="24"/>
        </w:rPr>
      </w:pPr>
    </w:p>
    <w:p w14:paraId="2A3A0FB3" w14:textId="77777777" w:rsidR="00883846" w:rsidRPr="00A7476A" w:rsidRDefault="00883846" w:rsidP="00883846">
      <w:pPr>
        <w:pStyle w:val="7"/>
        <w:ind w:firstLine="0"/>
      </w:pPr>
      <w:bookmarkStart w:id="97" w:name="_Toc180163793"/>
      <w:bookmarkStart w:id="98" w:name="_Toc180395343"/>
      <w:r w:rsidRPr="00A7476A">
        <w:t>Статья 3</w:t>
      </w:r>
      <w:r>
        <w:t>4</w:t>
      </w:r>
      <w:r w:rsidRPr="00A7476A">
        <w:t>. Ответственность за нарушения Правил</w:t>
      </w:r>
      <w:bookmarkEnd w:id="97"/>
      <w:bookmarkEnd w:id="98"/>
    </w:p>
    <w:p w14:paraId="10791E85" w14:textId="77777777" w:rsidR="00883846" w:rsidRPr="00A7476A" w:rsidRDefault="00883846" w:rsidP="00883846">
      <w:pPr>
        <w:keepLines w:val="0"/>
        <w:widowControl w:val="0"/>
        <w:shd w:val="clear" w:color="auto" w:fill="FFFFFF"/>
        <w:overflowPunct/>
        <w:spacing w:line="240" w:lineRule="auto"/>
        <w:ind w:firstLine="709"/>
        <w:jc w:val="center"/>
        <w:rPr>
          <w:bCs/>
          <w:sz w:val="24"/>
          <w:szCs w:val="24"/>
        </w:rPr>
      </w:pPr>
    </w:p>
    <w:p w14:paraId="11949BA7" w14:textId="77777777" w:rsidR="00883846" w:rsidRPr="00A7476A" w:rsidRDefault="00883846" w:rsidP="00883846">
      <w:pPr>
        <w:keepLines w:val="0"/>
        <w:widowControl w:val="0"/>
        <w:overflowPunct/>
        <w:spacing w:line="240" w:lineRule="auto"/>
        <w:ind w:firstLine="709"/>
        <w:rPr>
          <w:sz w:val="24"/>
          <w:szCs w:val="24"/>
        </w:rPr>
      </w:pPr>
      <w:r>
        <w:rPr>
          <w:sz w:val="24"/>
          <w:szCs w:val="24"/>
        </w:rPr>
        <w:t>Несоблюдение норм, указанных в н</w:t>
      </w:r>
      <w:r w:rsidRPr="00A7476A">
        <w:rPr>
          <w:sz w:val="24"/>
          <w:szCs w:val="24"/>
        </w:rPr>
        <w:t>астоящих Правил</w:t>
      </w:r>
      <w:r>
        <w:rPr>
          <w:sz w:val="24"/>
          <w:szCs w:val="24"/>
        </w:rPr>
        <w:t>ах</w:t>
      </w:r>
      <w:r w:rsidRPr="00A7476A">
        <w:rPr>
          <w:sz w:val="24"/>
          <w:szCs w:val="24"/>
        </w:rPr>
        <w:t xml:space="preserve"> физически</w:t>
      </w:r>
      <w:r>
        <w:rPr>
          <w:sz w:val="24"/>
          <w:szCs w:val="24"/>
        </w:rPr>
        <w:t>ми</w:t>
      </w:r>
      <w:r w:rsidRPr="00A7476A">
        <w:rPr>
          <w:sz w:val="24"/>
          <w:szCs w:val="24"/>
        </w:rPr>
        <w:t xml:space="preserve"> и юридически</w:t>
      </w:r>
      <w:r>
        <w:rPr>
          <w:sz w:val="24"/>
          <w:szCs w:val="24"/>
        </w:rPr>
        <w:t>ми</w:t>
      </w:r>
      <w:r w:rsidRPr="00A7476A">
        <w:rPr>
          <w:sz w:val="24"/>
          <w:szCs w:val="24"/>
        </w:rPr>
        <w:t xml:space="preserve"> лица</w:t>
      </w:r>
      <w:r>
        <w:rPr>
          <w:sz w:val="24"/>
          <w:szCs w:val="24"/>
        </w:rPr>
        <w:t>ми</w:t>
      </w:r>
      <w:r w:rsidRPr="00A7476A">
        <w:rPr>
          <w:sz w:val="24"/>
          <w:szCs w:val="24"/>
        </w:rPr>
        <w:t>, а также должностны</w:t>
      </w:r>
      <w:r>
        <w:rPr>
          <w:sz w:val="24"/>
          <w:szCs w:val="24"/>
        </w:rPr>
        <w:t>ми</w:t>
      </w:r>
      <w:r w:rsidRPr="00A7476A">
        <w:rPr>
          <w:sz w:val="24"/>
          <w:szCs w:val="24"/>
        </w:rPr>
        <w:t xml:space="preserve"> </w:t>
      </w:r>
      <w:r>
        <w:rPr>
          <w:sz w:val="24"/>
          <w:szCs w:val="24"/>
        </w:rPr>
        <w:t>лицами может привести к наступлению</w:t>
      </w:r>
      <w:r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bookmarkEnd w:id="6"/>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D24710">
      <w:pPr>
        <w:keepLines w:val="0"/>
        <w:widowControl w:val="0"/>
        <w:overflowPunct/>
        <w:spacing w:line="240" w:lineRule="auto"/>
        <w:ind w:hanging="142"/>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37535856" w:rsidR="00DA2BC4" w:rsidRPr="00A7476A" w:rsidRDefault="00B76577" w:rsidP="007F03A0">
      <w:pPr>
        <w:keepLines w:val="0"/>
        <w:widowControl w:val="0"/>
        <w:overflowPunct/>
        <w:spacing w:line="240" w:lineRule="auto"/>
        <w:ind w:hanging="142"/>
        <w:jc w:val="center"/>
        <w:outlineLvl w:val="0"/>
        <w:rPr>
          <w:b/>
          <w:bCs/>
          <w:sz w:val="24"/>
          <w:szCs w:val="24"/>
          <w:lang w:eastAsia="en-US"/>
        </w:rPr>
      </w:pPr>
      <w:bookmarkStart w:id="99" w:name="_Toc180395344"/>
      <w:r w:rsidRPr="00A7476A">
        <w:rPr>
          <w:b/>
          <w:bCs/>
          <w:sz w:val="24"/>
          <w:szCs w:val="24"/>
          <w:lang w:eastAsia="en-US"/>
        </w:rPr>
        <w:lastRenderedPageBreak/>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Pr="00A7476A">
        <w:rPr>
          <w:b/>
          <w:bCs/>
          <w:sz w:val="24"/>
          <w:szCs w:val="24"/>
          <w:lang w:eastAsia="en-US"/>
        </w:rPr>
        <w:t xml:space="preserve"> ТЕРРИТОРИИ</w:t>
      </w:r>
      <w:bookmarkEnd w:id="99"/>
    </w:p>
    <w:p w14:paraId="389AE4DF" w14:textId="7F0BEBFD"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4A68F1E8" w:rsidR="00DA2BC4" w:rsidRPr="00A7476A" w:rsidRDefault="00DB333D" w:rsidP="007F03A0">
      <w:pPr>
        <w:pStyle w:val="7"/>
        <w:ind w:firstLine="0"/>
      </w:pPr>
      <w:bookmarkStart w:id="100" w:name="_Toc180395345"/>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F60ADB">
        <w:t>Ленинского</w:t>
      </w:r>
      <w:r w:rsidR="00CF3774" w:rsidRPr="00A7476A">
        <w:t xml:space="preserve"> сельского поселения</w:t>
      </w:r>
      <w:bookmarkEnd w:id="100"/>
    </w:p>
    <w:p w14:paraId="187398DF" w14:textId="38B66C67" w:rsidR="00723382" w:rsidRDefault="00051A37" w:rsidP="00B76577">
      <w:r>
        <w:rPr>
          <w:noProof/>
        </w:rPr>
        <w:drawing>
          <wp:anchor distT="0" distB="0" distL="114300" distR="114300" simplePos="0" relativeHeight="251662336" behindDoc="0" locked="0" layoutInCell="1" allowOverlap="1" wp14:anchorId="1A1EFAFF" wp14:editId="4EF8C4CA">
            <wp:simplePos x="0" y="0"/>
            <wp:positionH relativeFrom="column">
              <wp:posOffset>3204</wp:posOffset>
            </wp:positionH>
            <wp:positionV relativeFrom="paragraph">
              <wp:posOffset>43521</wp:posOffset>
            </wp:positionV>
            <wp:extent cx="13634113" cy="8994034"/>
            <wp:effectExtent l="0" t="0" r="5715"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634113" cy="899403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2548FC" w14:textId="64D77528" w:rsidR="00723382" w:rsidRDefault="00723382" w:rsidP="00B76577">
      <w:pPr>
        <w:rPr>
          <w:noProof/>
        </w:rPr>
      </w:pPr>
    </w:p>
    <w:p w14:paraId="0E97BF4A" w14:textId="6C3FFD16"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101" w:name="_Toc180395346"/>
      <w:r w:rsidRPr="00A7476A">
        <w:rPr>
          <w:b/>
          <w:bCs/>
          <w:sz w:val="24"/>
          <w:szCs w:val="24"/>
          <w:lang w:eastAsia="en-US"/>
        </w:rPr>
        <w:lastRenderedPageBreak/>
        <w:t>ЧАСТЬ III. ГРАДОСТРОИТЕЛЬНЫЕ РЕГЛАМЕНТЫ</w:t>
      </w:r>
      <w:bookmarkEnd w:id="101"/>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2EE310F2" w:rsidR="00DA2BC4" w:rsidRPr="00A7476A" w:rsidRDefault="00DB333D" w:rsidP="0081010E">
      <w:pPr>
        <w:pStyle w:val="7"/>
        <w:ind w:firstLine="0"/>
      </w:pPr>
      <w:bookmarkStart w:id="102" w:name="_Toc180395347"/>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F60ADB">
        <w:t>Ленинского</w:t>
      </w:r>
      <w:r w:rsidR="00DA2BC4" w:rsidRPr="00A7476A">
        <w:t xml:space="preserve"> сельского поселения</w:t>
      </w:r>
      <w:bookmarkEnd w:id="102"/>
    </w:p>
    <w:p w14:paraId="5DE7DDE6" w14:textId="77777777" w:rsidR="00DA2BC4" w:rsidRPr="00A7476A" w:rsidRDefault="00DA2BC4" w:rsidP="003030E3">
      <w:pPr>
        <w:spacing w:line="240" w:lineRule="auto"/>
        <w:ind w:firstLine="709"/>
        <w:rPr>
          <w:bCs/>
          <w:sz w:val="24"/>
          <w:szCs w:val="24"/>
        </w:rPr>
      </w:pPr>
    </w:p>
    <w:p w14:paraId="2338A26A" w14:textId="49CB051F"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F60ADB">
        <w:rPr>
          <w:bCs/>
          <w:sz w:val="24"/>
          <w:szCs w:val="24"/>
        </w:rPr>
        <w:t>Ленинского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C847C9" w:rsidRPr="00A7476A" w14:paraId="73474C20"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425BB2D" w14:textId="0F131F5F" w:rsidR="00C847C9" w:rsidRPr="00A7476A" w:rsidRDefault="00C847C9" w:rsidP="007917A1">
            <w:pPr>
              <w:widowControl w:val="0"/>
              <w:snapToGrid w:val="0"/>
              <w:spacing w:line="240" w:lineRule="auto"/>
              <w:ind w:firstLine="34"/>
              <w:jc w:val="center"/>
              <w:rPr>
                <w:rFonts w:eastAsia="SimSun"/>
                <w:bCs/>
                <w:sz w:val="24"/>
                <w:szCs w:val="24"/>
                <w:lang w:eastAsia="zh-CN"/>
              </w:rPr>
            </w:pPr>
            <w:r>
              <w:rPr>
                <w:rFonts w:eastAsia="SimSun"/>
                <w:bCs/>
                <w:sz w:val="24"/>
                <w:szCs w:val="24"/>
                <w:lang w:eastAsia="zh-CN"/>
              </w:rPr>
              <w:t>КС1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8A50B7" w14:textId="6A99BF25" w:rsidR="00C847C9" w:rsidRDefault="00C847C9" w:rsidP="007917A1">
            <w:pPr>
              <w:snapToGrid w:val="0"/>
              <w:spacing w:line="240" w:lineRule="auto"/>
              <w:ind w:firstLine="34"/>
              <w:rPr>
                <w:rFonts w:eastAsia="SimSun"/>
                <w:bCs/>
                <w:sz w:val="24"/>
                <w:szCs w:val="24"/>
                <w:lang w:eastAsia="zh-CN"/>
              </w:rPr>
            </w:pPr>
            <w:r>
              <w:rPr>
                <w:rFonts w:eastAsia="SimSun"/>
                <w:bCs/>
                <w:sz w:val="24"/>
                <w:szCs w:val="24"/>
                <w:lang w:eastAsia="zh-CN"/>
              </w:rPr>
              <w:t>Коммунально-складская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BB6454" w:rsidRPr="00A7476A" w14:paraId="0CF285B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DD924A4" w14:textId="45F2AD52" w:rsidR="00BB6454" w:rsidRDefault="00BB6454"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СХ4</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5E5F66AB" w14:textId="425001B9" w:rsidR="00BB6454" w:rsidRPr="003E70C9" w:rsidRDefault="00BB6454" w:rsidP="003E70C9">
            <w:pPr>
              <w:snapToGrid w:val="0"/>
              <w:spacing w:line="240" w:lineRule="auto"/>
              <w:ind w:firstLine="0"/>
              <w:rPr>
                <w:rFonts w:eastAsia="SimSun"/>
                <w:sz w:val="24"/>
                <w:szCs w:val="24"/>
                <w:lang w:eastAsia="zh-CN"/>
              </w:rPr>
            </w:pPr>
            <w:r>
              <w:rPr>
                <w:rFonts w:eastAsia="SimSun"/>
                <w:sz w:val="24"/>
                <w:szCs w:val="24"/>
                <w:lang w:eastAsia="zh-CN"/>
              </w:rPr>
              <w:t>Зона ведения огородничества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06514F" w:rsidRPr="00A7476A" w14:paraId="6CCF2134"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30C28D9B" w14:textId="6435955E" w:rsidR="0006514F" w:rsidRDefault="0006514F"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ЗО1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32BF37DE" w14:textId="70A6335A" w:rsidR="0006514F" w:rsidRPr="00A7476A" w:rsidRDefault="0006514F" w:rsidP="00B86850">
            <w:pPr>
              <w:snapToGrid w:val="0"/>
              <w:spacing w:line="240" w:lineRule="auto"/>
              <w:ind w:firstLine="34"/>
              <w:rPr>
                <w:rFonts w:eastAsia="SimSun"/>
                <w:sz w:val="24"/>
                <w:szCs w:val="24"/>
                <w:lang w:eastAsia="zh-CN"/>
              </w:rPr>
            </w:pPr>
            <w:r>
              <w:rPr>
                <w:rFonts w:eastAsia="SimSun"/>
                <w:sz w:val="24"/>
                <w:szCs w:val="24"/>
                <w:lang w:eastAsia="zh-CN"/>
              </w:rPr>
              <w:t>Зона отдыха</w:t>
            </w:r>
          </w:p>
        </w:tc>
      </w:tr>
      <w:tr w:rsidR="00781B6B" w:rsidRPr="00A7476A" w14:paraId="0B93478E"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79F9C171" w14:textId="530D44C4" w:rsidR="00781B6B" w:rsidRDefault="00781B6B"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ЗО1.1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D7EFBEA" w14:textId="6FEE69BC" w:rsidR="00781B6B" w:rsidRDefault="00781B6B" w:rsidP="00B86850">
            <w:pPr>
              <w:snapToGrid w:val="0"/>
              <w:spacing w:line="240" w:lineRule="auto"/>
              <w:ind w:firstLine="34"/>
              <w:rPr>
                <w:rFonts w:eastAsia="SimSun"/>
                <w:sz w:val="24"/>
                <w:szCs w:val="24"/>
                <w:lang w:eastAsia="zh-CN"/>
              </w:rPr>
            </w:pPr>
            <w:r w:rsidRPr="00781B6B">
              <w:rPr>
                <w:rFonts w:eastAsia="SimSun"/>
                <w:sz w:val="24"/>
                <w:szCs w:val="24"/>
                <w:lang w:eastAsia="zh-CN"/>
              </w:rPr>
              <w:t>Зона отдыха</w:t>
            </w:r>
            <w:r>
              <w:rPr>
                <w:rFonts w:eastAsia="SimSun"/>
                <w:sz w:val="24"/>
                <w:szCs w:val="24"/>
                <w:lang w:eastAsia="zh-CN"/>
              </w:rPr>
              <w:t>, спорта, развлечений</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14:paraId="3898590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1ED65FE0" w14:textId="69EAF632"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2128E2FA" w14:textId="24DEC274"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r w:rsidR="00BB6454" w:rsidRPr="00A7476A" w14:paraId="10E852FB" w14:textId="77777777" w:rsidTr="000203DF">
        <w:trPr>
          <w:trHeight w:val="285"/>
        </w:trPr>
        <w:tc>
          <w:tcPr>
            <w:tcW w:w="9639" w:type="dxa"/>
            <w:gridSpan w:val="2"/>
            <w:tcBorders>
              <w:top w:val="single" w:sz="4" w:space="0" w:color="auto"/>
              <w:left w:val="single" w:sz="4" w:space="0" w:color="000000"/>
              <w:bottom w:val="single" w:sz="4" w:space="0" w:color="auto"/>
              <w:right w:val="single" w:sz="4" w:space="0" w:color="000000"/>
            </w:tcBorders>
            <w:shd w:val="clear" w:color="auto" w:fill="auto"/>
            <w:vAlign w:val="center"/>
          </w:tcPr>
          <w:p w14:paraId="3BDFB9D1" w14:textId="138A3314" w:rsidR="00BB6454" w:rsidRDefault="00BB6454" w:rsidP="00BB6454">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ИНЫЕ ЗОНЫ</w:t>
            </w:r>
          </w:p>
        </w:tc>
      </w:tr>
      <w:tr w:rsidR="00BB6454" w:rsidRPr="00A7476A" w14:paraId="41EDFEBE"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E44F43D" w14:textId="2225389E" w:rsidR="00BB6454" w:rsidRDefault="00BB6454"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ОД5.1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665ABC12" w14:textId="6A9231B6" w:rsidR="00BB6454" w:rsidRDefault="00BB6454" w:rsidP="00B86850">
            <w:pPr>
              <w:widowControl w:val="0"/>
              <w:snapToGrid w:val="0"/>
              <w:spacing w:line="240" w:lineRule="auto"/>
              <w:ind w:firstLine="0"/>
              <w:rPr>
                <w:rFonts w:eastAsia="SimSun"/>
                <w:bCs/>
                <w:sz w:val="24"/>
                <w:szCs w:val="24"/>
                <w:lang w:eastAsia="zh-CN"/>
              </w:rPr>
            </w:pPr>
            <w:r w:rsidRPr="00BB6454">
              <w:rPr>
                <w:rFonts w:eastAsia="SimSun"/>
                <w:bCs/>
                <w:sz w:val="24"/>
                <w:szCs w:val="24"/>
                <w:lang w:eastAsia="zh-CN"/>
              </w:rPr>
              <w:t>Зона развлечений, отдыха, спорта</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103" w:name="_Toc252392614"/>
      <w:bookmarkStart w:id="104" w:name="_Toc418946902"/>
      <w:bookmarkStart w:id="105" w:name="_Toc26211544"/>
      <w:bookmarkStart w:id="106" w:name="_Toc180395348"/>
      <w:bookmarkStart w:id="107" w:name="_Toc364954295"/>
      <w:bookmarkStart w:id="108" w:name="_Toc252392619"/>
      <w:bookmarkStart w:id="109"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103"/>
      <w:bookmarkEnd w:id="104"/>
      <w:bookmarkEnd w:id="105"/>
      <w:bookmarkEnd w:id="106"/>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18ED5525"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F60ADB">
        <w:rPr>
          <w:sz w:val="24"/>
          <w:szCs w:val="24"/>
        </w:rPr>
        <w:t>Ленинского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110" w:name="_Toc252392615"/>
      <w:bookmarkStart w:id="111" w:name="_Toc418946903"/>
      <w:bookmarkStart w:id="112"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113" w:name="_Toc180395349"/>
      <w:r w:rsidRPr="00A7476A">
        <w:lastRenderedPageBreak/>
        <w:t>Статья 3</w:t>
      </w:r>
      <w:r w:rsidR="00266545">
        <w:t>8</w:t>
      </w:r>
      <w:r w:rsidR="00DF5127" w:rsidRPr="00A7476A">
        <w:t>. Землепользование и застройка на территориях общественно-деловых зон</w:t>
      </w:r>
      <w:bookmarkEnd w:id="110"/>
      <w:bookmarkEnd w:id="111"/>
      <w:bookmarkEnd w:id="112"/>
      <w:bookmarkEnd w:id="113"/>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114" w:name="_Toc252392617"/>
      <w:bookmarkStart w:id="115" w:name="_Toc418946905"/>
      <w:bookmarkStart w:id="116" w:name="_Toc26211546"/>
      <w:bookmarkStart w:id="117" w:name="_Toc180395350"/>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114"/>
      <w:bookmarkEnd w:id="115"/>
      <w:bookmarkEnd w:id="116"/>
      <w:bookmarkEnd w:id="117"/>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5B70A84B"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F60ADB">
        <w:rPr>
          <w:sz w:val="24"/>
          <w:szCs w:val="24"/>
        </w:rPr>
        <w:t>Ленинского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118" w:name="_Toc252392618"/>
      <w:bookmarkStart w:id="119" w:name="_Toc493933064"/>
      <w:bookmarkStart w:id="120" w:name="_Toc26211547"/>
    </w:p>
    <w:p w14:paraId="5B87B501" w14:textId="31977EF3" w:rsidR="00DF5127" w:rsidRPr="00A7476A" w:rsidRDefault="00DB333D" w:rsidP="00632456">
      <w:pPr>
        <w:pStyle w:val="7"/>
        <w:ind w:firstLine="0"/>
      </w:pPr>
      <w:bookmarkStart w:id="121" w:name="_Toc180395351"/>
      <w:r w:rsidRPr="00A7476A">
        <w:t>Статья 4</w:t>
      </w:r>
      <w:r w:rsidR="00266545">
        <w:t>0</w:t>
      </w:r>
      <w:r w:rsidR="00DF5127" w:rsidRPr="00A7476A">
        <w:t>. Землепользование и застройка зон транспортной инфраструктуры</w:t>
      </w:r>
      <w:bookmarkEnd w:id="118"/>
      <w:bookmarkEnd w:id="119"/>
      <w:bookmarkEnd w:id="120"/>
      <w:bookmarkEnd w:id="121"/>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54FB8912"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F60ADB">
        <w:rPr>
          <w:sz w:val="24"/>
          <w:szCs w:val="24"/>
        </w:rPr>
        <w:t>Ленинского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122" w:name="_Toc26211548"/>
      <w:bookmarkStart w:id="123" w:name="_Toc180395352"/>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107"/>
      <w:bookmarkEnd w:id="122"/>
      <w:bookmarkEnd w:id="123"/>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124" w:name="_Toc26211549"/>
      <w:bookmarkStart w:id="125" w:name="_Toc180395353"/>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108"/>
      <w:bookmarkEnd w:id="109"/>
      <w:bookmarkEnd w:id="124"/>
      <w:bookmarkEnd w:id="125"/>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126" w:name="_Toc317513492"/>
      <w:bookmarkStart w:id="127" w:name="_Toc26211550"/>
    </w:p>
    <w:p w14:paraId="20B9591A" w14:textId="1C0C39CB" w:rsidR="00DF5127" w:rsidRPr="00A7476A" w:rsidRDefault="00DF5127" w:rsidP="00A72442">
      <w:pPr>
        <w:pStyle w:val="7"/>
        <w:ind w:firstLine="0"/>
      </w:pPr>
      <w:bookmarkStart w:id="128" w:name="_Toc180395354"/>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126"/>
      <w:bookmarkEnd w:id="127"/>
      <w:bookmarkEnd w:id="128"/>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129" w:name="_Toc252392616"/>
      <w:bookmarkStart w:id="130" w:name="_Toc418946904"/>
      <w:bookmarkStart w:id="131" w:name="_Toc520735112"/>
      <w:bookmarkStart w:id="132" w:name="_Toc524795992"/>
      <w:bookmarkStart w:id="133" w:name="_Toc26211551"/>
      <w:bookmarkStart w:id="134" w:name="_Toc180395355"/>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129"/>
      <w:bookmarkEnd w:id="130"/>
      <w:r w:rsidRPr="00A7476A">
        <w:t>зон</w:t>
      </w:r>
      <w:bookmarkEnd w:id="131"/>
      <w:bookmarkEnd w:id="132"/>
      <w:bookmarkEnd w:id="133"/>
      <w:bookmarkEnd w:id="134"/>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135" w:name="_Toc180395356"/>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135"/>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136" w:name="_Toc180395357"/>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136"/>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137"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138" w:name="_Toc180395358"/>
      <w:bookmarkEnd w:id="137"/>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138"/>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139" w:name="_Toc180395359"/>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139"/>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140" w:name="_Toc99705615"/>
      <w:bookmarkStart w:id="141" w:name="_Toc180395360"/>
      <w:r w:rsidRPr="00A7476A">
        <w:rPr>
          <w:rFonts w:eastAsia="SimSun"/>
          <w:caps/>
          <w:sz w:val="24"/>
          <w:szCs w:val="24"/>
          <w:lang w:eastAsia="zh-CN"/>
        </w:rPr>
        <w:t>Жилые зоны</w:t>
      </w:r>
      <w:r w:rsidRPr="00A7476A">
        <w:rPr>
          <w:rFonts w:eastAsia="SimSun"/>
          <w:bCs/>
          <w:sz w:val="24"/>
          <w:szCs w:val="24"/>
          <w:lang w:eastAsia="zh-CN"/>
        </w:rPr>
        <w:t>:</w:t>
      </w:r>
      <w:bookmarkEnd w:id="140"/>
      <w:bookmarkEnd w:id="141"/>
    </w:p>
    <w:p w14:paraId="3C1AB8AD" w14:textId="68EFE016" w:rsidR="00864262" w:rsidRDefault="00864262" w:rsidP="00864262">
      <w:pPr>
        <w:snapToGrid w:val="0"/>
        <w:spacing w:line="240" w:lineRule="auto"/>
        <w:ind w:firstLine="0"/>
        <w:rPr>
          <w:rFonts w:eastAsia="SimSun"/>
          <w:sz w:val="24"/>
          <w:szCs w:val="24"/>
          <w:lang w:eastAsia="zh-CN"/>
        </w:rPr>
      </w:pPr>
      <w:bookmarkStart w:id="142"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43" w:name="_Toc180395361"/>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142"/>
      <w:bookmarkEnd w:id="143"/>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144" w:name="_Toc99705617"/>
      <w:bookmarkStart w:id="145" w:name="_Toc111807167"/>
      <w:r w:rsidRPr="007F23B1">
        <w:rPr>
          <w:rFonts w:eastAsia="SimSun"/>
          <w:sz w:val="24"/>
          <w:szCs w:val="24"/>
        </w:rPr>
        <w:t>ОСНОВНЫЕ ВИДЫ И ПАРАМЕТРЫ РАЗРЕШЕННОГО ИСПОЛЬЗОВАНИЯ</w:t>
      </w:r>
      <w:bookmarkEnd w:id="144"/>
      <w:bookmarkEnd w:id="145"/>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46" w:name="_Toc99705618"/>
      <w:bookmarkStart w:id="147" w:name="_Toc111807168"/>
      <w:r w:rsidRPr="007F23B1">
        <w:rPr>
          <w:rFonts w:eastAsia="SimSun"/>
          <w:sz w:val="24"/>
          <w:szCs w:val="24"/>
        </w:rPr>
        <w:t>УСЛОВНО РАЗРЕШЕННЫЕ ВИДЫ И ПАРАМЕТРЫ ИСПОЛЬЗОВАНИЯ</w:t>
      </w:r>
      <w:bookmarkEnd w:id="146"/>
      <w:bookmarkEnd w:id="147"/>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252DFB8"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05D57EE"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5803273E" w14:textId="02E55B66"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0C0567F1" w14:textId="6F7F54CE"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46714A0A"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03323209"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Расстояние до красной линии:</w:t>
      </w:r>
    </w:p>
    <w:p w14:paraId="37B632ED"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1) от Дошкольных    образовательных учреждений и общеобразовательных школ (стены здания) -10 м;</w:t>
      </w:r>
    </w:p>
    <w:p w14:paraId="63CC75A8"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2) от Пожарных депо - 10 м (15 м - для депо I типа);</w:t>
      </w:r>
    </w:p>
    <w:p w14:paraId="35CA8A6B"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3) улиц, от жилых и общественных зданий – 5 м;</w:t>
      </w:r>
    </w:p>
    <w:p w14:paraId="362D034A"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4) проездов, от жилых и общественных зданий – 3 м;</w:t>
      </w:r>
    </w:p>
    <w:p w14:paraId="77E3EE3E"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5) от остальных зданий и сооружений - 5 м.</w:t>
      </w:r>
    </w:p>
    <w:p w14:paraId="523CD0BD" w14:textId="07CE79DF" w:rsidR="00A223AF" w:rsidRDefault="00A223AF" w:rsidP="00043C42">
      <w:pPr>
        <w:keepLines w:val="0"/>
        <w:overflowPunct/>
        <w:spacing w:line="240" w:lineRule="auto"/>
        <w:ind w:firstLine="709"/>
        <w:rPr>
          <w:rFonts w:eastAsia="SimSun"/>
          <w:sz w:val="24"/>
          <w:szCs w:val="24"/>
          <w:lang w:eastAsia="zh-CN"/>
        </w:rPr>
      </w:pPr>
      <w:r w:rsidRPr="00A223AF">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A223AF">
        <w:rPr>
          <w:rFonts w:eastAsia="SimSun"/>
          <w:sz w:val="24"/>
          <w:szCs w:val="24"/>
          <w:lang w:eastAsia="zh-CN"/>
        </w:rPr>
        <w:t>бытовым условиям должно быть не менее 3</w:t>
      </w:r>
      <w:r>
        <w:rPr>
          <w:rFonts w:eastAsia="SimSun"/>
          <w:sz w:val="24"/>
          <w:szCs w:val="24"/>
          <w:lang w:eastAsia="zh-CN"/>
        </w:rPr>
        <w:t xml:space="preserve"> </w:t>
      </w:r>
      <w:r w:rsidRPr="00A223AF">
        <w:rPr>
          <w:rFonts w:eastAsia="SimSun"/>
          <w:sz w:val="24"/>
          <w:szCs w:val="24"/>
          <w:lang w:eastAsia="zh-CN"/>
        </w:rPr>
        <w:t>м</w:t>
      </w:r>
      <w:r>
        <w:rPr>
          <w:rFonts w:eastAsia="SimSun"/>
          <w:sz w:val="24"/>
          <w:szCs w:val="24"/>
          <w:lang w:eastAsia="zh-CN"/>
        </w:rPr>
        <w:t>.</w:t>
      </w:r>
    </w:p>
    <w:p w14:paraId="7E37C1D9" w14:textId="30413FE4"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3C148F74"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от индивидуального жилого дома и блокированного жилого дома - 3 м;</w:t>
      </w:r>
    </w:p>
    <w:p w14:paraId="7BD02516"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B2BB5EC"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1,0 м - для одноэтажного жилого дома;</w:t>
      </w:r>
    </w:p>
    <w:p w14:paraId="56EF2588"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1,5 м - для двухэтажного жилого дома;</w:t>
      </w:r>
    </w:p>
    <w:p w14:paraId="2F7FA38E"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EB24D8F"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от других построек (баня, гараж и другие) - 1 м;</w:t>
      </w:r>
    </w:p>
    <w:p w14:paraId="29565206"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от стволов высокорослых деревьев - 4 м;</w:t>
      </w:r>
    </w:p>
    <w:p w14:paraId="6F95794F"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от стволов среднерослых деревьев - 2 м;</w:t>
      </w:r>
    </w:p>
    <w:p w14:paraId="545BB054"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от кустарника - 1 м.</w:t>
      </w:r>
    </w:p>
    <w:p w14:paraId="5C885E41" w14:textId="74AB6CF1"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7694D859"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473CCE62" w14:textId="1D878FFC"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2C66FC7"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1BAE788"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4A5115C3"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23BCC404"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1BB88FB1"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126D42A9"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4A2FA35"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7B656831"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7C5B0EB1"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4C4F95E9"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436DDFE"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7EF24A6"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5C5DEA2A"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9ED42BF"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E266C08"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Септики:</w:t>
      </w:r>
    </w:p>
    <w:p w14:paraId="630B5628"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14:paraId="44F521E9"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lastRenderedPageBreak/>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B22B845"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4E03F3A0"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08A622AF"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88D5A14" w14:textId="6490AE9C"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11C5AE8D" w14:textId="33A88F5D"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67C5FF4F" w14:textId="1E54800A"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31E05A5C"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1) переводимый объект будет относиться к объектам массового пребывания граждан; </w:t>
      </w:r>
    </w:p>
    <w:p w14:paraId="06F73B0A"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55A0AA46" w14:textId="6E932738"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0FB12FC0"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B8196F1" w14:textId="5032440C" w:rsid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3696D4E" w14:textId="77777777" w:rsidR="00043C42" w:rsidRPr="00043C42" w:rsidRDefault="00043C42" w:rsidP="00043C42">
      <w:pPr>
        <w:keepLines w:val="0"/>
        <w:overflowPunct/>
        <w:spacing w:line="240" w:lineRule="auto"/>
        <w:ind w:firstLine="709"/>
        <w:rPr>
          <w:rFonts w:eastAsia="SimSun"/>
          <w:sz w:val="24"/>
          <w:szCs w:val="24"/>
          <w:lang w:eastAsia="zh-CN"/>
        </w:rPr>
      </w:pPr>
    </w:p>
    <w:p w14:paraId="55886C3F"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Примечание (общее):</w:t>
      </w:r>
    </w:p>
    <w:p w14:paraId="6DAD9EC6"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8B115BB"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C9B6DE3"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lastRenderedPageBreak/>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71D39E30"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 xml:space="preserve">Статья 49. Описание ограничений по условиям охраны объектов культурного наследия; </w:t>
      </w:r>
    </w:p>
    <w:p w14:paraId="5E689A09"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Статья 50. Описание ограничений по экологическим и санитарно-эпидемиологическим условиям;</w:t>
      </w:r>
    </w:p>
    <w:p w14:paraId="6DEA3C2F"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4E13CD03"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8ACC255"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6A81357"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В границах зон затопления, подтопления запрещаются:</w:t>
      </w:r>
    </w:p>
    <w:p w14:paraId="38FACFFD"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1) использование сточных вод в целях регулирования плодородия почв;</w:t>
      </w:r>
    </w:p>
    <w:p w14:paraId="0909FF85" w14:textId="77777777" w:rsidR="00043C42" w:rsidRPr="00043C42"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D0E86B0" w14:textId="1A06F8D0" w:rsidR="004E0579" w:rsidRDefault="00043C42" w:rsidP="00043C42">
      <w:pPr>
        <w:keepLines w:val="0"/>
        <w:overflowPunct/>
        <w:spacing w:line="240" w:lineRule="auto"/>
        <w:ind w:firstLine="709"/>
        <w:rPr>
          <w:rFonts w:eastAsia="SimSun"/>
          <w:sz w:val="24"/>
          <w:szCs w:val="24"/>
          <w:lang w:eastAsia="zh-CN"/>
        </w:rPr>
      </w:pPr>
      <w:r w:rsidRPr="00043C42">
        <w:rPr>
          <w:rFonts w:eastAsia="SimSun"/>
          <w:sz w:val="24"/>
          <w:szCs w:val="24"/>
          <w:lang w:eastAsia="zh-CN"/>
        </w:rPr>
        <w:t>3) осуществление авиационных мер по борьбе с вредными организмами.</w:t>
      </w:r>
    </w:p>
    <w:p w14:paraId="1883F312" w14:textId="77777777" w:rsidR="00043C42" w:rsidRPr="00A7476A" w:rsidRDefault="00043C42" w:rsidP="00043C42">
      <w:pPr>
        <w:keepLines w:val="0"/>
        <w:overflowPunct/>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48" w:name="_Toc99705623"/>
      <w:bookmarkStart w:id="149" w:name="_Toc180395362"/>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48"/>
      <w:bookmarkEnd w:id="149"/>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Объекты по оказанию услуг и обслуживанию населения допускается размещать в отдельно </w:t>
            </w:r>
            <w:r w:rsidRPr="00A7476A">
              <w:rPr>
                <w:rFonts w:eastAsia="SimSun"/>
                <w:sz w:val="24"/>
                <w:szCs w:val="24"/>
                <w:lang w:eastAsia="zh-CN"/>
              </w:rPr>
              <w:lastRenderedPageBreak/>
              <w:t>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lastRenderedPageBreak/>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w:t>
            </w:r>
            <w:r w:rsidRPr="00A7476A">
              <w:rPr>
                <w:rFonts w:ascii="Times New Roman" w:hAnsi="Times New Roman" w:cs="Times New Roman"/>
              </w:rPr>
              <w:lastRenderedPageBreak/>
              <w:t>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50" w:name="sub_10120"/>
            <w:r w:rsidRPr="00A7476A">
              <w:rPr>
                <w:rFonts w:ascii="Times New Roman" w:hAnsi="Times New Roman" w:cs="Times New Roman"/>
              </w:rPr>
              <w:t>Земельные участки (территории) общего пользования</w:t>
            </w:r>
            <w:bookmarkEnd w:id="150"/>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lastRenderedPageBreak/>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A7476A">
              <w:rPr>
                <w:rFonts w:ascii="Times New Roman" w:hAnsi="Times New Roman" w:cs="Times New Roman"/>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51" w:name="_Toc99705624"/>
      <w:bookmarkStart w:id="152" w:name="_Toc111807174"/>
      <w:r w:rsidRPr="007F23B1">
        <w:rPr>
          <w:rFonts w:eastAsia="SimSun"/>
          <w:sz w:val="24"/>
          <w:szCs w:val="24"/>
        </w:rPr>
        <w:t>УСЛОВНО РАЗРЕШЕННЫЕ ВИДЫ И ПАРАМЕТРЫ ИСПОЛЬЗОВАНИЯ</w:t>
      </w:r>
      <w:bookmarkEnd w:id="151"/>
      <w:bookmarkEnd w:id="152"/>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5B92246E" w14:textId="77777777" w:rsidR="00BB6454" w:rsidRDefault="00BB6454" w:rsidP="00043C42">
      <w:pPr>
        <w:keepLines w:val="0"/>
        <w:overflowPunct/>
        <w:spacing w:line="240" w:lineRule="auto"/>
        <w:ind w:firstLine="709"/>
        <w:rPr>
          <w:rFonts w:eastAsia="SimSun"/>
          <w:sz w:val="24"/>
          <w:szCs w:val="24"/>
          <w:lang w:eastAsia="zh-CN"/>
        </w:rPr>
      </w:pPr>
      <w:r w:rsidRPr="006E618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14:paraId="489A8C1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6BFDAA6B"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Расстояние до красной линии:</w:t>
      </w:r>
    </w:p>
    <w:p w14:paraId="7D7FB71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от Дошкольных    образовательных учреждений и общеобразовательных школ (стены здания) -10 м;</w:t>
      </w:r>
    </w:p>
    <w:p w14:paraId="279EEC1B"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 от Пожарных депо - 10 м (15 м - для депо I типа);</w:t>
      </w:r>
    </w:p>
    <w:p w14:paraId="16D4951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3) улиц, от жилых и общественных зданий – 5 м;</w:t>
      </w:r>
    </w:p>
    <w:p w14:paraId="746744B3"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4) проездов, от жилых и общественных зданий – 3 м;</w:t>
      </w:r>
    </w:p>
    <w:p w14:paraId="38C3889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5) от остальных зданий и сооружений - 5 м.</w:t>
      </w:r>
    </w:p>
    <w:p w14:paraId="227827B4" w14:textId="77777777" w:rsidR="00A223AF" w:rsidRDefault="00A223AF" w:rsidP="00A223AF">
      <w:pPr>
        <w:keepLines w:val="0"/>
        <w:overflowPunct/>
        <w:spacing w:line="240" w:lineRule="auto"/>
        <w:ind w:firstLine="709"/>
        <w:rPr>
          <w:rFonts w:eastAsia="SimSun"/>
          <w:sz w:val="24"/>
          <w:szCs w:val="24"/>
          <w:lang w:eastAsia="zh-CN"/>
        </w:rPr>
      </w:pPr>
      <w:r w:rsidRPr="00A223AF">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A223AF">
        <w:rPr>
          <w:rFonts w:eastAsia="SimSun"/>
          <w:sz w:val="24"/>
          <w:szCs w:val="24"/>
          <w:lang w:eastAsia="zh-CN"/>
        </w:rPr>
        <w:t>бытовым условиям должно быть не менее 3</w:t>
      </w:r>
      <w:r>
        <w:rPr>
          <w:rFonts w:eastAsia="SimSun"/>
          <w:sz w:val="24"/>
          <w:szCs w:val="24"/>
          <w:lang w:eastAsia="zh-CN"/>
        </w:rPr>
        <w:t xml:space="preserve"> </w:t>
      </w:r>
      <w:r w:rsidRPr="00A223AF">
        <w:rPr>
          <w:rFonts w:eastAsia="SimSun"/>
          <w:sz w:val="24"/>
          <w:szCs w:val="24"/>
          <w:lang w:eastAsia="zh-CN"/>
        </w:rPr>
        <w:t>м</w:t>
      </w:r>
      <w:r>
        <w:rPr>
          <w:rFonts w:eastAsia="SimSun"/>
          <w:sz w:val="24"/>
          <w:szCs w:val="24"/>
          <w:lang w:eastAsia="zh-CN"/>
        </w:rPr>
        <w:t>.</w:t>
      </w:r>
    </w:p>
    <w:p w14:paraId="405B71D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0F2B9B1B"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индивидуального жилого дома и блокированного жилого дома - 3 м;</w:t>
      </w:r>
    </w:p>
    <w:p w14:paraId="16EA054C"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AD9E7B6"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1,0 м - для одноэтажного жилого дома;</w:t>
      </w:r>
    </w:p>
    <w:p w14:paraId="049B0651"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1,5 м - для двухэтажного жилого дома;</w:t>
      </w:r>
    </w:p>
    <w:p w14:paraId="4A4DF2B2"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2B64630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других построек (баня, гараж и другие) - 1 м;</w:t>
      </w:r>
    </w:p>
    <w:p w14:paraId="45376DD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стволов высокорослых деревьев - 4 м;</w:t>
      </w:r>
    </w:p>
    <w:p w14:paraId="7A7CAAD6"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стволов среднерослых деревьев - 2 м;</w:t>
      </w:r>
    </w:p>
    <w:p w14:paraId="1BB2D1A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кустарника - 1 м.</w:t>
      </w:r>
    </w:p>
    <w:p w14:paraId="3620A099"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1CBDCD46" w14:textId="045D1096"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878B90B"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A5FA0D5"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11A9C9F2"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9B51617"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731D4DA3"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14:paraId="46386BE3"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14:paraId="7D8FBF19"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EA327E8"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243EB2A5"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145822BC"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4394205" w14:textId="7D92D0B1"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73A6645F" w14:textId="06B58A99"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5165974F" w14:textId="145D1FBC"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416A82D9"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1) переводимый объект будет относиться к объектам массового пребывания граждан; </w:t>
      </w:r>
    </w:p>
    <w:p w14:paraId="2E2A8DCF"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318F02E9" w14:textId="71CE59EF"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566F6DC6" w14:textId="32D6B444"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0BD3299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EEE2A9E" w14:textId="00CD0246" w:rsid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53DCECB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p>
    <w:p w14:paraId="51E5B6CE"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Примечание (общее):</w:t>
      </w:r>
    </w:p>
    <w:p w14:paraId="74A2DAA5"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6AAD5AB"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2D3BFFD"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10790F99"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Статья 49. Описание ограничений по условиям охраны объектов культурного наследия; </w:t>
      </w:r>
    </w:p>
    <w:p w14:paraId="0F582D6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Статья 50. Описание ограничений по экологическим и санитарно-эпидемиологическим условиям;</w:t>
      </w:r>
    </w:p>
    <w:p w14:paraId="44D20069"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4766A6FE"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2138DD"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D8F40E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границах зон затопления, подтопления запрещаются:</w:t>
      </w:r>
    </w:p>
    <w:p w14:paraId="3BBA278D"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 использование сточных вод в целях регулирования плодородия почв;</w:t>
      </w:r>
    </w:p>
    <w:p w14:paraId="6F8C1E31"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D6F331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3) осуществление авиационных мер по борьбе с вредными организмами.</w:t>
      </w:r>
    </w:p>
    <w:p w14:paraId="5E06D0FD"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68C7491"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3" w:name="_Toc99705625"/>
      <w:bookmarkStart w:id="154" w:name="_Toc180395363"/>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53"/>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54"/>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lastRenderedPageBreak/>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lastRenderedPageBreak/>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Размещение объектов капитального строительства, предназначенных для </w:t>
            </w:r>
            <w:r w:rsidRPr="00A7476A">
              <w:rPr>
                <w:sz w:val="24"/>
                <w:szCs w:val="24"/>
                <w:shd w:val="clear" w:color="auto" w:fill="FFFFFF"/>
              </w:rPr>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0764FB">
              <w:rPr>
                <w:sz w:val="24"/>
                <w:szCs w:val="24"/>
              </w:rPr>
              <w:lastRenderedPageBreak/>
              <w:t>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55" w:name="_Toc99705630"/>
      <w:bookmarkStart w:id="156" w:name="_Toc111807176"/>
      <w:r w:rsidRPr="007F23B1">
        <w:rPr>
          <w:rFonts w:eastAsia="SimSun"/>
          <w:sz w:val="24"/>
          <w:szCs w:val="24"/>
        </w:rPr>
        <w:t>УСЛОВНО РАЗРЕШЕННЫЕ ВИДЫ И ПАРАМЕТРЫ ИСПОЛЬЗОВАНИЯ</w:t>
      </w:r>
      <w:bookmarkEnd w:id="155"/>
      <w:bookmarkEnd w:id="156"/>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2711870" w14:textId="77777777"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14:paraId="7D15408F" w14:textId="77777777" w:rsidR="00043C42" w:rsidRDefault="00043C42" w:rsidP="00043C42">
      <w:pPr>
        <w:keepLines w:val="0"/>
        <w:overflowPunct/>
        <w:spacing w:line="240" w:lineRule="auto"/>
        <w:ind w:firstLine="709"/>
        <w:rPr>
          <w:rFonts w:eastAsia="SimSun"/>
          <w:sz w:val="24"/>
          <w:szCs w:val="24"/>
          <w:lang w:eastAsia="zh-CN"/>
        </w:rPr>
      </w:pPr>
      <w:r w:rsidRPr="006E618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14:paraId="335AA1A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36F7D57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Расстояние до красной линии:</w:t>
      </w:r>
    </w:p>
    <w:p w14:paraId="5CC400C1"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от Дошкольных    образовательных учреждений и общеобразовательных школ (стены здания) -10 м;</w:t>
      </w:r>
    </w:p>
    <w:p w14:paraId="665DC87F"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 от Пожарных депо - 10 м (15 м - для депо I типа);</w:t>
      </w:r>
    </w:p>
    <w:p w14:paraId="36E1AEEB"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3) улиц, от жилых и общественных зданий – 5 м;</w:t>
      </w:r>
    </w:p>
    <w:p w14:paraId="0B002DBD"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4) проездов, от жилых и общественных зданий – 3 м;</w:t>
      </w:r>
    </w:p>
    <w:p w14:paraId="20E76043"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5) от остальных зданий и сооружений - 5 м.</w:t>
      </w:r>
    </w:p>
    <w:p w14:paraId="7697ED85" w14:textId="77777777" w:rsidR="00A223AF" w:rsidRDefault="00A223AF" w:rsidP="00A223AF">
      <w:pPr>
        <w:keepLines w:val="0"/>
        <w:overflowPunct/>
        <w:spacing w:line="240" w:lineRule="auto"/>
        <w:ind w:firstLine="709"/>
        <w:rPr>
          <w:rFonts w:eastAsia="SimSun"/>
          <w:sz w:val="24"/>
          <w:szCs w:val="24"/>
          <w:lang w:eastAsia="zh-CN"/>
        </w:rPr>
      </w:pPr>
      <w:r w:rsidRPr="00A223AF">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A223AF">
        <w:rPr>
          <w:rFonts w:eastAsia="SimSun"/>
          <w:sz w:val="24"/>
          <w:szCs w:val="24"/>
          <w:lang w:eastAsia="zh-CN"/>
        </w:rPr>
        <w:t>бытовым условиям должно быть не менее 3</w:t>
      </w:r>
      <w:r>
        <w:rPr>
          <w:rFonts w:eastAsia="SimSun"/>
          <w:sz w:val="24"/>
          <w:szCs w:val="24"/>
          <w:lang w:eastAsia="zh-CN"/>
        </w:rPr>
        <w:t xml:space="preserve"> </w:t>
      </w:r>
      <w:r w:rsidRPr="00A223AF">
        <w:rPr>
          <w:rFonts w:eastAsia="SimSun"/>
          <w:sz w:val="24"/>
          <w:szCs w:val="24"/>
          <w:lang w:eastAsia="zh-CN"/>
        </w:rPr>
        <w:t>м</w:t>
      </w:r>
      <w:r>
        <w:rPr>
          <w:rFonts w:eastAsia="SimSun"/>
          <w:sz w:val="24"/>
          <w:szCs w:val="24"/>
          <w:lang w:eastAsia="zh-CN"/>
        </w:rPr>
        <w:t>.</w:t>
      </w:r>
    </w:p>
    <w:p w14:paraId="6764B172"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CF84AB7"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индивидуального жилого дома и блокированного жилого дома - 3 м;</w:t>
      </w:r>
    </w:p>
    <w:p w14:paraId="7C572252"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5CCADCF"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1,0 м - для одноэтажного жилого дома;</w:t>
      </w:r>
    </w:p>
    <w:p w14:paraId="0834A828"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1,5 м - для двухэтажного жилого дома;</w:t>
      </w:r>
    </w:p>
    <w:p w14:paraId="6723C4B8"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623EBDE7"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других построек (баня, гараж и другие) - 1 м;</w:t>
      </w:r>
    </w:p>
    <w:p w14:paraId="1C0838D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стволов высокорослых деревьев - 4 м;</w:t>
      </w:r>
    </w:p>
    <w:p w14:paraId="02783AA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стволов среднерослых деревьев - 2 м;</w:t>
      </w:r>
    </w:p>
    <w:p w14:paraId="596E4619"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от кустарника - 1 м.</w:t>
      </w:r>
    </w:p>
    <w:p w14:paraId="7684007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41133F88"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A791DF3"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37EA91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1D2927C7"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EE7CA05"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D3DFBA8"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14:paraId="3DEC2DB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w:t>
      </w:r>
      <w:r w:rsidRPr="00043C42">
        <w:rPr>
          <w:rFonts w:eastAsia="SimSun"/>
          <w:sz w:val="24"/>
          <w:szCs w:val="24"/>
          <w:lang w:eastAsia="zh-CN"/>
        </w:rPr>
        <w:tab/>
        <w:t>минимальный отступ от красной линии улиц, проездов не менее 8 м;</w:t>
      </w:r>
    </w:p>
    <w:p w14:paraId="28A22BC8"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07665E1"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092F5ADC"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78BD4F9C"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1A3FB87"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5AF5143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0715D907"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6C33A0DB"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1) переводимый объект будет относиться к объектам массового пребывания граждан; </w:t>
      </w:r>
    </w:p>
    <w:p w14:paraId="13AEDE0F"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36899986"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57D38CBC"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69CAE71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280FE1DA" w14:textId="58868269" w:rsid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3B45D36E"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p>
    <w:p w14:paraId="04583E2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Примечание (общее):</w:t>
      </w:r>
    </w:p>
    <w:p w14:paraId="4854ABAB"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34A889F"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D68433C"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73E817DB"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 xml:space="preserve">Статья 49. Описание ограничений по условиям охраны объектов культурного наследия; </w:t>
      </w:r>
    </w:p>
    <w:p w14:paraId="29E81C3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Статья 50. Описание ограничений по экологическим и санитарно-эпидемиологическим условиям;</w:t>
      </w:r>
    </w:p>
    <w:p w14:paraId="488EC33E"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27E4FEE3"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7130A62"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08202C1"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В границах зон затопления, подтопления запрещаются:</w:t>
      </w:r>
    </w:p>
    <w:p w14:paraId="26B085F3"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1) использование сточных вод в целях регулирования плодородия почв;</w:t>
      </w:r>
    </w:p>
    <w:p w14:paraId="5D0F7AF7"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5ED3EB5"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3) осуществление авиационных мер по борьбе с вредными организмами.</w:t>
      </w:r>
    </w:p>
    <w:p w14:paraId="698B6B96"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4AB3E6C"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9BBCB5E" w14:textId="59D0AB22" w:rsidR="00772100" w:rsidRDefault="00772100">
      <w:pPr>
        <w:keepLines w:val="0"/>
        <w:overflowPunct/>
        <w:autoSpaceDE/>
        <w:autoSpaceDN/>
        <w:adjustRightInd/>
        <w:spacing w:line="240" w:lineRule="auto"/>
        <w:ind w:firstLine="0"/>
        <w:jc w:val="left"/>
        <w:rPr>
          <w:rFonts w:eastAsia="SimSun"/>
          <w:sz w:val="24"/>
          <w:szCs w:val="24"/>
          <w:lang w:eastAsia="zh-CN"/>
        </w:rPr>
      </w:pP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57" w:name="_Toc99705638"/>
      <w:bookmarkStart w:id="158" w:name="_Toc180395364"/>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57"/>
      <w:bookmarkEnd w:id="158"/>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6631CD23" w14:textId="108C757E" w:rsidR="00C847C9" w:rsidRPr="00A7476A" w:rsidRDefault="00C847C9" w:rsidP="00C847C9">
      <w:pPr>
        <w:keepLines w:val="0"/>
        <w:overflowPunct/>
        <w:autoSpaceDE/>
        <w:autoSpaceDN/>
        <w:adjustRightInd/>
        <w:spacing w:line="240" w:lineRule="auto"/>
        <w:ind w:firstLine="0"/>
        <w:jc w:val="center"/>
        <w:outlineLvl w:val="0"/>
        <w:rPr>
          <w:rFonts w:eastAsia="SimSun"/>
          <w:sz w:val="24"/>
          <w:szCs w:val="24"/>
          <w:u w:val="single"/>
          <w:lang w:eastAsia="zh-CN"/>
        </w:rPr>
      </w:pPr>
      <w:bookmarkStart w:id="159" w:name="_Toc99705643"/>
      <w:bookmarkStart w:id="160" w:name="_Toc160358055"/>
      <w:bookmarkStart w:id="161" w:name="_Toc180395365"/>
      <w:r>
        <w:rPr>
          <w:rFonts w:eastAsia="SimSun"/>
          <w:bCs/>
          <w:sz w:val="24"/>
          <w:szCs w:val="24"/>
          <w:u w:val="single"/>
          <w:lang w:eastAsia="zh-CN"/>
        </w:rPr>
        <w:t>КС1</w:t>
      </w:r>
      <w:r w:rsidRPr="00A7476A">
        <w:rPr>
          <w:rFonts w:eastAsia="SimSun"/>
          <w:bCs/>
          <w:sz w:val="24"/>
          <w:szCs w:val="24"/>
          <w:u w:val="single"/>
          <w:lang w:eastAsia="zh-CN"/>
        </w:rPr>
        <w:t xml:space="preserve">. </w:t>
      </w:r>
      <w:bookmarkEnd w:id="159"/>
      <w:r>
        <w:rPr>
          <w:rFonts w:eastAsia="SimSun"/>
          <w:sz w:val="24"/>
          <w:szCs w:val="24"/>
          <w:u w:val="single"/>
          <w:lang w:eastAsia="zh-CN"/>
        </w:rPr>
        <w:t>Коммунально-складская зона</w:t>
      </w:r>
      <w:bookmarkEnd w:id="160"/>
      <w:bookmarkEnd w:id="161"/>
    </w:p>
    <w:p w14:paraId="1F97A56A" w14:textId="77777777" w:rsidR="00C847C9" w:rsidRPr="00A7476A" w:rsidRDefault="00C847C9" w:rsidP="00C847C9">
      <w:pPr>
        <w:keepLines w:val="0"/>
        <w:overflowPunct/>
        <w:autoSpaceDE/>
        <w:autoSpaceDN/>
        <w:adjustRightInd/>
        <w:spacing w:line="240" w:lineRule="auto"/>
        <w:ind w:firstLine="426"/>
        <w:jc w:val="center"/>
        <w:rPr>
          <w:rFonts w:eastAsia="SimSun"/>
          <w:sz w:val="24"/>
          <w:szCs w:val="24"/>
          <w:u w:val="single"/>
          <w:lang w:eastAsia="zh-CN"/>
        </w:rPr>
      </w:pPr>
    </w:p>
    <w:p w14:paraId="17B183FD" w14:textId="77777777" w:rsidR="00C847C9" w:rsidRPr="007F23B1" w:rsidRDefault="00C847C9" w:rsidP="00C847C9">
      <w:pPr>
        <w:ind w:firstLine="0"/>
        <w:jc w:val="center"/>
        <w:rPr>
          <w:rFonts w:eastAsia="SimSun"/>
          <w:sz w:val="24"/>
          <w:szCs w:val="24"/>
        </w:rPr>
      </w:pPr>
      <w:bookmarkStart w:id="162" w:name="_Toc99705644"/>
      <w:bookmarkStart w:id="163" w:name="_Toc111807183"/>
      <w:r w:rsidRPr="007F23B1">
        <w:rPr>
          <w:rFonts w:eastAsia="SimSun"/>
          <w:sz w:val="24"/>
          <w:szCs w:val="24"/>
        </w:rPr>
        <w:t>ОСНОВНЫЕ ВИДЫ И ПАРАМЕТРЫ РАЗРЕШЕННОГО ИСПОЛЬЗОВАНИЯ</w:t>
      </w:r>
      <w:bookmarkEnd w:id="162"/>
      <w:bookmarkEnd w:id="163"/>
    </w:p>
    <w:p w14:paraId="10214865"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4"/>
        <w:gridCol w:w="3559"/>
        <w:gridCol w:w="3805"/>
      </w:tblGrid>
      <w:tr w:rsidR="00C847C9" w:rsidRPr="00A7476A" w14:paraId="33B4FF28" w14:textId="77777777" w:rsidTr="00742885">
        <w:trPr>
          <w:trHeight w:val="552"/>
          <w:tblHeader/>
        </w:trPr>
        <w:tc>
          <w:tcPr>
            <w:tcW w:w="2304" w:type="dxa"/>
            <w:vAlign w:val="center"/>
          </w:tcPr>
          <w:p w14:paraId="67E3091B"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559" w:type="dxa"/>
            <w:vAlign w:val="center"/>
          </w:tcPr>
          <w:p w14:paraId="0BE1366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59F13FA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724880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F83F0AD"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847C9" w:rsidRPr="00A7476A" w14:paraId="19D40E4E" w14:textId="77777777" w:rsidTr="00742885">
        <w:trPr>
          <w:trHeight w:val="6068"/>
        </w:trPr>
        <w:tc>
          <w:tcPr>
            <w:tcW w:w="2304" w:type="dxa"/>
          </w:tcPr>
          <w:p w14:paraId="41AD60FF"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559" w:type="dxa"/>
          </w:tcPr>
          <w:p w14:paraId="336EEAB5"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
        </w:tc>
        <w:tc>
          <w:tcPr>
            <w:tcW w:w="3805" w:type="dxa"/>
            <w:vMerge w:val="restart"/>
          </w:tcPr>
          <w:p w14:paraId="412EF3F3"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14:paraId="41519515" w14:textId="77777777" w:rsidR="00C847C9" w:rsidRPr="00A7476A" w:rsidRDefault="00C847C9" w:rsidP="00742885">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D11E5E"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14:paraId="7E86F0E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4C476E52" w14:textId="77777777" w:rsidTr="00742885">
        <w:trPr>
          <w:trHeight w:val="660"/>
        </w:trPr>
        <w:tc>
          <w:tcPr>
            <w:tcW w:w="2304" w:type="dxa"/>
          </w:tcPr>
          <w:p w14:paraId="77359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14:paraId="5E183DFC"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630EDD2A"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1574F33B" w14:textId="77777777" w:rsidTr="00742885">
        <w:trPr>
          <w:trHeight w:val="331"/>
        </w:trPr>
        <w:tc>
          <w:tcPr>
            <w:tcW w:w="2304" w:type="dxa"/>
          </w:tcPr>
          <w:p w14:paraId="6B60265D"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14:paraId="62ACB12C"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B61749">
              <w:rPr>
                <w:sz w:val="24"/>
                <w:szCs w:val="24"/>
              </w:rPr>
              <w:lastRenderedPageBreak/>
              <w:t>сооружений, необходимых для сбора и плавки снега)</w:t>
            </w:r>
          </w:p>
        </w:tc>
        <w:tc>
          <w:tcPr>
            <w:tcW w:w="3805" w:type="dxa"/>
          </w:tcPr>
          <w:p w14:paraId="1615DAB3" w14:textId="77777777" w:rsidR="00C847C9" w:rsidRPr="00B61749" w:rsidRDefault="00C847C9" w:rsidP="00742885">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 xml:space="preserve">минимальная/максимальная площадь земельных участков - 4 кв. м/10000 кв.м </w:t>
            </w:r>
          </w:p>
          <w:p w14:paraId="5F73C63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14:paraId="778806DE"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14:paraId="387C592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7612BBEA" w14:textId="77777777" w:rsidTr="00742885">
        <w:trPr>
          <w:trHeight w:val="600"/>
        </w:trPr>
        <w:tc>
          <w:tcPr>
            <w:tcW w:w="2304" w:type="dxa"/>
          </w:tcPr>
          <w:p w14:paraId="42A3CB8A"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59" w:type="dxa"/>
          </w:tcPr>
          <w:p w14:paraId="20C45450"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6E3391C"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47BFEA8E" w14:textId="77777777" w:rsidR="00C847C9" w:rsidRDefault="00C847C9" w:rsidP="00C847C9">
      <w:pPr>
        <w:ind w:firstLine="0"/>
        <w:jc w:val="center"/>
        <w:rPr>
          <w:rFonts w:eastAsia="SimSun"/>
          <w:sz w:val="24"/>
          <w:szCs w:val="24"/>
        </w:rPr>
      </w:pPr>
      <w:bookmarkStart w:id="164" w:name="_Toc99705645"/>
      <w:bookmarkStart w:id="165" w:name="_Toc111807184"/>
    </w:p>
    <w:p w14:paraId="28962ED1" w14:textId="77777777" w:rsidR="00C847C9" w:rsidRPr="007F23B1" w:rsidRDefault="00C847C9" w:rsidP="00C847C9">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64"/>
      <w:bookmarkEnd w:id="165"/>
    </w:p>
    <w:p w14:paraId="248ECA9D"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C847C9" w:rsidRPr="00A7476A" w14:paraId="4004247A" w14:textId="77777777" w:rsidTr="00742885">
        <w:trPr>
          <w:trHeight w:val="552"/>
          <w:tblHeader/>
        </w:trPr>
        <w:tc>
          <w:tcPr>
            <w:tcW w:w="2602" w:type="dxa"/>
          </w:tcPr>
          <w:p w14:paraId="14FFB5D7"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30EFB38D"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6C7F5C5"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702C86B1"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77382584"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C847C9" w:rsidRPr="00A7476A" w14:paraId="7F5F15AC" w14:textId="77777777" w:rsidTr="00742885">
        <w:trPr>
          <w:trHeight w:val="331"/>
        </w:trPr>
        <w:tc>
          <w:tcPr>
            <w:tcW w:w="2602" w:type="dxa"/>
          </w:tcPr>
          <w:p w14:paraId="79F828F8"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4048AB5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3EE18B75" w14:textId="77777777" w:rsidR="00C847C9" w:rsidRPr="00A7476A" w:rsidRDefault="00C847C9" w:rsidP="00742885">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DAFEE74"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115BC803"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914D5EA" w14:textId="77777777" w:rsidR="00C847C9" w:rsidRPr="00A7476A" w:rsidRDefault="00C847C9" w:rsidP="00742885">
            <w:pPr>
              <w:tabs>
                <w:tab w:val="left" w:pos="2520"/>
              </w:tabs>
              <w:spacing w:line="240" w:lineRule="auto"/>
              <w:ind w:firstLine="709"/>
              <w:rPr>
                <w:rFonts w:eastAsia="SimSun"/>
                <w:sz w:val="24"/>
                <w:szCs w:val="24"/>
                <w:lang w:eastAsia="zh-CN"/>
              </w:rPr>
            </w:pPr>
            <w:r>
              <w:rPr>
                <w:rFonts w:eastAsia="SimSun"/>
                <w:sz w:val="24"/>
                <w:szCs w:val="24"/>
                <w:lang w:eastAsia="zh-CN"/>
              </w:rPr>
              <w:lastRenderedPageBreak/>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C847C9" w:rsidRPr="00A7476A" w14:paraId="6A4E93D5" w14:textId="77777777" w:rsidTr="00742885">
        <w:trPr>
          <w:trHeight w:val="331"/>
        </w:trPr>
        <w:tc>
          <w:tcPr>
            <w:tcW w:w="2602" w:type="dxa"/>
          </w:tcPr>
          <w:p w14:paraId="7DCF5301"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091" w:type="dxa"/>
            <w:shd w:val="clear" w:color="auto" w:fill="auto"/>
          </w:tcPr>
          <w:p w14:paraId="15B0406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моек, а также размещение </w:t>
            </w:r>
            <w:r w:rsidRPr="00A7476A">
              <w:rPr>
                <w:sz w:val="24"/>
                <w:szCs w:val="24"/>
                <w:shd w:val="clear" w:color="auto" w:fill="FFFFFF"/>
              </w:rPr>
              <w:lastRenderedPageBreak/>
              <w:t>магазинов сопутствующей торговли</w:t>
            </w:r>
          </w:p>
        </w:tc>
        <w:tc>
          <w:tcPr>
            <w:tcW w:w="3805" w:type="dxa"/>
            <w:vMerge/>
            <w:shd w:val="clear" w:color="auto" w:fill="auto"/>
          </w:tcPr>
          <w:p w14:paraId="25A29C30" w14:textId="77777777" w:rsidR="00C847C9" w:rsidRPr="00A7476A" w:rsidRDefault="00C847C9" w:rsidP="00742885">
            <w:pPr>
              <w:tabs>
                <w:tab w:val="left" w:pos="1134"/>
              </w:tabs>
              <w:spacing w:line="240" w:lineRule="auto"/>
              <w:ind w:firstLine="709"/>
              <w:rPr>
                <w:rFonts w:eastAsia="SimSun"/>
                <w:sz w:val="24"/>
                <w:szCs w:val="24"/>
                <w:lang w:eastAsia="zh-CN"/>
              </w:rPr>
            </w:pPr>
          </w:p>
        </w:tc>
      </w:tr>
      <w:tr w:rsidR="00C847C9" w:rsidRPr="00A7476A" w14:paraId="6B2426FC" w14:textId="77777777" w:rsidTr="00742885">
        <w:trPr>
          <w:trHeight w:val="331"/>
        </w:trPr>
        <w:tc>
          <w:tcPr>
            <w:tcW w:w="2602" w:type="dxa"/>
          </w:tcPr>
          <w:p w14:paraId="638A4DA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4BD13856"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346B1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0B87932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bl>
    <w:p w14:paraId="64F8951E" w14:textId="77777777" w:rsidR="00C847C9" w:rsidRPr="00A7476A" w:rsidRDefault="00C847C9" w:rsidP="00C847C9">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F7D9E9A"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847C9" w:rsidRPr="00A7476A" w14:paraId="542D680E" w14:textId="77777777" w:rsidTr="00742885">
        <w:trPr>
          <w:trHeight w:val="552"/>
          <w:jc w:val="center"/>
        </w:trPr>
        <w:tc>
          <w:tcPr>
            <w:tcW w:w="4820" w:type="dxa"/>
            <w:vAlign w:val="center"/>
          </w:tcPr>
          <w:p w14:paraId="013A59B5"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6902D7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847C9" w:rsidRPr="00A7476A" w14:paraId="1125110C" w14:textId="77777777" w:rsidTr="00742885">
        <w:trPr>
          <w:trHeight w:val="552"/>
          <w:jc w:val="center"/>
        </w:trPr>
        <w:tc>
          <w:tcPr>
            <w:tcW w:w="4820" w:type="dxa"/>
            <w:vAlign w:val="center"/>
          </w:tcPr>
          <w:p w14:paraId="6CFDB202" w14:textId="77777777" w:rsidR="00C847C9" w:rsidRPr="00A7476A" w:rsidRDefault="00C847C9" w:rsidP="00742885">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BA2D728" w14:textId="77777777" w:rsidR="00C847C9" w:rsidRPr="00A7476A" w:rsidRDefault="00C847C9" w:rsidP="00742885">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560BA1F8" w14:textId="77777777" w:rsidR="00C847C9" w:rsidRPr="00A7476A" w:rsidRDefault="00C847C9" w:rsidP="00C847C9">
      <w:pPr>
        <w:keepLines w:val="0"/>
        <w:overflowPunct/>
        <w:spacing w:line="240" w:lineRule="auto"/>
        <w:ind w:firstLine="709"/>
        <w:rPr>
          <w:rFonts w:eastAsia="SimSun"/>
          <w:sz w:val="24"/>
          <w:szCs w:val="24"/>
          <w:lang w:eastAsia="zh-CN"/>
        </w:rPr>
      </w:pPr>
    </w:p>
    <w:p w14:paraId="1751922B"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2F6144C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1975E6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670C86E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66A039B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2BD1F2C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305A731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18FEDE5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4A3F83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2176E6B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697E014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5) от контрольно-пропускных пунктов, пунктов охраны, проходных – 1 м.</w:t>
      </w:r>
    </w:p>
    <w:p w14:paraId="2203D1D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0796F9A9"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5F46ADD" w14:textId="77777777" w:rsidR="00C847C9" w:rsidRPr="00497235" w:rsidRDefault="00C847C9" w:rsidP="00C847C9">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B96CC6"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48EC717"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4788B0F"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F7B7FC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14:paraId="0FE22AD9"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14:paraId="72927EB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91492BD"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254E4F87"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484DB30D"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7DADEB9" w14:textId="5DD68BA0"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02E8CC9" w14:textId="0AB7513F" w:rsidR="00C847C9"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35B48261" w14:textId="77777777" w:rsidR="00043C42" w:rsidRPr="00A7476A" w:rsidRDefault="00043C42" w:rsidP="00043C42">
      <w:pPr>
        <w:keepLines w:val="0"/>
        <w:overflowPunct/>
        <w:autoSpaceDE/>
        <w:autoSpaceDN/>
        <w:adjustRightInd/>
        <w:spacing w:line="240" w:lineRule="auto"/>
        <w:ind w:firstLine="709"/>
        <w:rPr>
          <w:rFonts w:eastAsia="SimSun"/>
          <w:sz w:val="24"/>
          <w:szCs w:val="24"/>
          <w:lang w:eastAsia="zh-CN"/>
        </w:rPr>
      </w:pPr>
    </w:p>
    <w:p w14:paraId="54DBC0E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D852FFF"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98F12B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0CCEDF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0D1D22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C780F9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4F9E8A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25ED9E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BDA7C9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7E96DA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11FF17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17E2CC2" w14:textId="63B81555"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1EEC5211"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087C48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38A3AE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7903153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0651187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7024B6C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4B85659C"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5797DFD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872666F"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57D0A6C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7A9B4D9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2FCEBF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2BF4D5C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AB9B02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70A7638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60A1A44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342741A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10DAC88" w14:textId="77777777" w:rsidR="00C847C9" w:rsidRDefault="00C847C9" w:rsidP="00C847C9">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64A0BE96" w:rsidR="0004037C" w:rsidRDefault="0004037C">
      <w:pPr>
        <w:keepLines w:val="0"/>
        <w:overflowPunct/>
        <w:autoSpaceDE/>
        <w:autoSpaceDN/>
        <w:adjustRightInd/>
        <w:spacing w:line="240" w:lineRule="auto"/>
        <w:ind w:firstLine="0"/>
        <w:jc w:val="left"/>
        <w:rPr>
          <w:rFonts w:eastAsia="SimSun"/>
          <w:sz w:val="24"/>
          <w:szCs w:val="24"/>
          <w:lang w:eastAsia="zh-CN"/>
        </w:rPr>
      </w:pP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6" w:name="_Toc99705646"/>
      <w:bookmarkStart w:id="167" w:name="_Toc180395366"/>
      <w:r w:rsidRPr="00A7476A">
        <w:rPr>
          <w:rFonts w:eastAsia="SimSun"/>
          <w:bCs/>
          <w:sz w:val="24"/>
          <w:szCs w:val="24"/>
          <w:u w:val="single"/>
          <w:lang w:eastAsia="zh-CN"/>
        </w:rPr>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66"/>
      <w:bookmarkEnd w:id="167"/>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68" w:name="_Toc99705647"/>
      <w:bookmarkStart w:id="169" w:name="_Toc111807186"/>
      <w:r w:rsidRPr="007F23B1">
        <w:rPr>
          <w:rFonts w:eastAsia="SimSun"/>
          <w:sz w:val="24"/>
          <w:szCs w:val="24"/>
        </w:rPr>
        <w:t>ОСНОВНЫЕ ВИДЫ И ПАРАМЕТРЫ РАЗРЕШЕННОГО ИСПОЛЬЗОВАНИЯ</w:t>
      </w:r>
      <w:bookmarkEnd w:id="168"/>
      <w:bookmarkEnd w:id="169"/>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исключением объектов энергетики, размещение </w:t>
            </w:r>
            <w:r w:rsidRPr="00A7476A">
              <w:rPr>
                <w:sz w:val="24"/>
                <w:szCs w:val="24"/>
                <w:shd w:val="clear" w:color="auto" w:fill="FFFFFF"/>
              </w:rPr>
              <w:lastRenderedPageBreak/>
              <w:t xml:space="preserve">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70" w:name="_Toc99705648"/>
      <w:bookmarkStart w:id="171" w:name="_Toc111807187"/>
      <w:r w:rsidRPr="007F23B1">
        <w:rPr>
          <w:rFonts w:eastAsia="SimSun"/>
          <w:sz w:val="24"/>
          <w:szCs w:val="24"/>
        </w:rPr>
        <w:t>УСЛОВНО РАЗРЕШЕННЫЕ ВИДЫ И ПАРАМЕТРЫ ИСПОЛЬЗОВАНИЯ</w:t>
      </w:r>
      <w:bookmarkEnd w:id="170"/>
      <w:bookmarkEnd w:id="171"/>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B0CFE2" w14:textId="77777777"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A23E937" w14:textId="77777777"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4EB6D432" w14:textId="77777777"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6F76DAF" w14:textId="77777777"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Септики:</w:t>
      </w:r>
    </w:p>
    <w:p w14:paraId="6D37C583" w14:textId="77777777"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14:paraId="0FA124DC" w14:textId="77777777"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lastRenderedPageBreak/>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40FBF8C" w14:textId="77777777"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5B343D77" w14:textId="77777777"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7E26F5BD" w14:textId="77777777"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7AE4900" w14:textId="77777777" w:rsidR="00043C42" w:rsidRPr="00043C42"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DB27B1D" w14:textId="2EA553FD" w:rsidR="00497235" w:rsidRDefault="00043C42" w:rsidP="00043C42">
      <w:pPr>
        <w:keepLines w:val="0"/>
        <w:overflowPunct/>
        <w:autoSpaceDE/>
        <w:autoSpaceDN/>
        <w:adjustRightInd/>
        <w:spacing w:line="240" w:lineRule="auto"/>
        <w:ind w:firstLine="709"/>
        <w:jc w:val="left"/>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1793ED4D" w14:textId="77777777" w:rsidR="00043C42" w:rsidRPr="00A7476A" w:rsidRDefault="00043C42" w:rsidP="00043C42">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0B524A"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663096E"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72" w:name="_Toc99705649"/>
      <w:bookmarkStart w:id="173" w:name="_Toc180395367"/>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72"/>
      <w:bookmarkEnd w:id="173"/>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74" w:name="_Toc99705650"/>
      <w:bookmarkStart w:id="175" w:name="_Toc111807189"/>
      <w:r w:rsidRPr="007F23B1">
        <w:rPr>
          <w:rFonts w:eastAsia="SimSun"/>
          <w:sz w:val="24"/>
          <w:szCs w:val="24"/>
        </w:rPr>
        <w:t>ОСНОВНЫЕ ВИДЫ И ПАРАМЕТРЫ РАЗРЕШЕННОГО ИСПОЛЬЗОВАНИЯ</w:t>
      </w:r>
      <w:bookmarkEnd w:id="174"/>
      <w:bookmarkEnd w:id="175"/>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76"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043C42" w:rsidRPr="00A7476A" w14:paraId="4F4AE626" w14:textId="77777777" w:rsidTr="00CC11D4">
        <w:trPr>
          <w:trHeight w:val="951"/>
        </w:trPr>
        <w:tc>
          <w:tcPr>
            <w:tcW w:w="1843" w:type="dxa"/>
          </w:tcPr>
          <w:p w14:paraId="28E52093" w14:textId="02C0C5E1" w:rsidR="00043C42" w:rsidRPr="00A7476A" w:rsidRDefault="00043C42" w:rsidP="00043C4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14:paraId="3873FBD7" w14:textId="77777777" w:rsidR="00043C42" w:rsidRPr="00C672A0" w:rsidRDefault="00043C42" w:rsidP="00043C4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791F82E3" w14:textId="54913C4D" w:rsidR="00043C42" w:rsidRPr="00A7476A" w:rsidRDefault="00043C42" w:rsidP="00043C4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14:paraId="48ED365A" w14:textId="77777777" w:rsidR="00043C42" w:rsidRDefault="00043C42" w:rsidP="00043C42">
            <w:pPr>
              <w:keepLines w:val="0"/>
              <w:overflowPunct/>
              <w:autoSpaceDE/>
              <w:autoSpaceDN/>
              <w:adjustRightInd/>
              <w:spacing w:line="240" w:lineRule="auto"/>
              <w:ind w:firstLine="709"/>
              <w:jc w:val="left"/>
              <w:rPr>
                <w:sz w:val="23"/>
                <w:szCs w:val="23"/>
                <w:shd w:val="clear" w:color="auto" w:fill="FFFFFF"/>
              </w:rPr>
            </w:pP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7476A">
              <w:rPr>
                <w:sz w:val="24"/>
                <w:szCs w:val="24"/>
                <w:shd w:val="clear" w:color="auto" w:fill="FFFFFF"/>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76"/>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77" w:name="_Toc99705651"/>
      <w:bookmarkStart w:id="178" w:name="_Toc111807190"/>
      <w:r w:rsidRPr="007F23B1">
        <w:rPr>
          <w:rFonts w:eastAsia="SimSun"/>
          <w:sz w:val="24"/>
          <w:szCs w:val="24"/>
        </w:rPr>
        <w:t>УСЛОВНО РАЗРЕШЕННЫЕ ВИДЫ И ПАРАМЕТРЫ ИСПОЛЬЗОВАНИЯ</w:t>
      </w:r>
      <w:bookmarkEnd w:id="177"/>
      <w:bookmarkEnd w:id="178"/>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79"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79"/>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1D2E2C8"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252D80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F36D91E"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6341371"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14:paraId="66DA8AB9"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14:paraId="6908CFA5"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212D12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76ED667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0C815CD2"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9D2999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FAF9127" w14:textId="3C0F5724" w:rsidR="002B77CB"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338ED75F" w14:textId="77777777" w:rsidR="00043C42" w:rsidRPr="00A7476A" w:rsidRDefault="00043C42" w:rsidP="00043C42">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49557B5E" w:rsidR="002B77CB"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93C97C0"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80" w:name="_Toc160612856"/>
      <w:bookmarkStart w:id="181" w:name="_Toc180395368"/>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80"/>
      <w:bookmarkEnd w:id="181"/>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82" w:name="_Toc99705655"/>
      <w:bookmarkStart w:id="183" w:name="_Toc111807191"/>
      <w:bookmarkStart w:id="184" w:name="_Toc180395369"/>
      <w:r w:rsidRPr="0089733A">
        <w:rPr>
          <w:rFonts w:ascii="Times New Roman" w:eastAsia="SimSun" w:hAnsi="Times New Roman"/>
          <w:b w:val="0"/>
          <w:bCs w:val="0"/>
          <w:sz w:val="24"/>
          <w:szCs w:val="24"/>
          <w:lang w:eastAsia="zh-CN"/>
        </w:rPr>
        <w:t>ЗОНЫ СЕЛЬСКОХОЗЯЙСТВЕННОГО ИСПОЛЬЗОВАНИЯ:</w:t>
      </w:r>
      <w:bookmarkEnd w:id="182"/>
      <w:bookmarkEnd w:id="183"/>
      <w:bookmarkEnd w:id="184"/>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85" w:name="_Toc99705657"/>
      <w:bookmarkStart w:id="186" w:name="_Toc180395370"/>
      <w:bookmarkStart w:id="187" w:name="_Hlk1021133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85"/>
      <w:bookmarkEnd w:id="186"/>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07623A">
        <w:trPr>
          <w:trHeight w:val="1815"/>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w:t>
            </w:r>
            <w:r w:rsidRPr="00A7476A">
              <w:rPr>
                <w:sz w:val="24"/>
                <w:szCs w:val="24"/>
                <w:shd w:val="clear" w:color="auto" w:fill="FFFFFF"/>
              </w:rPr>
              <w:lastRenderedPageBreak/>
              <w:t>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043C42" w:rsidRPr="00A7476A" w14:paraId="7DE56D73" w14:textId="77777777" w:rsidTr="0007623A">
        <w:trPr>
          <w:trHeight w:val="405"/>
        </w:trPr>
        <w:tc>
          <w:tcPr>
            <w:tcW w:w="2602" w:type="dxa"/>
          </w:tcPr>
          <w:p w14:paraId="3B565816" w14:textId="5719F974" w:rsidR="00043C42" w:rsidRPr="00EE2A51" w:rsidRDefault="00043C42" w:rsidP="00043C42">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7A7E2120" w14:textId="1A83C151" w:rsidR="00043C42" w:rsidRPr="00EE2A51" w:rsidRDefault="00043C42" w:rsidP="00043C42">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w:t>
            </w:r>
            <w:r w:rsidRPr="00BB1F2A">
              <w:rPr>
                <w:sz w:val="24"/>
                <w:szCs w:val="24"/>
              </w:rPr>
              <w:lastRenderedPageBreak/>
              <w:t>являющихся объектами недвижимости, предназначенных для хранения инвентаря и урожая сельскохозяйственных культур</w:t>
            </w:r>
          </w:p>
        </w:tc>
        <w:tc>
          <w:tcPr>
            <w:tcW w:w="3692" w:type="dxa"/>
          </w:tcPr>
          <w:p w14:paraId="4B9C02A9" w14:textId="77777777" w:rsidR="00043C42" w:rsidRPr="00BB1F2A" w:rsidRDefault="00043C42" w:rsidP="00043C42">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w:t>
            </w:r>
            <w:r>
              <w:rPr>
                <w:rFonts w:eastAsia="SimSun"/>
                <w:sz w:val="24"/>
                <w:szCs w:val="24"/>
                <w:lang w:eastAsia="zh-CN"/>
              </w:rPr>
              <w:lastRenderedPageBreak/>
              <w:t>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53C9C05C" w14:textId="3B1EFD1D" w:rsidR="00043C42" w:rsidRDefault="00043C42" w:rsidP="00043C42">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14:paraId="410BDEB6" w14:textId="77777777" w:rsidTr="00067DB0">
        <w:trPr>
          <w:trHeight w:val="309"/>
        </w:trPr>
        <w:tc>
          <w:tcPr>
            <w:tcW w:w="1879" w:type="dxa"/>
          </w:tcPr>
          <w:p w14:paraId="12ABD418" w14:textId="097E0DF0" w:rsidR="003B4CA7" w:rsidRPr="00A7476A" w:rsidRDefault="00043C42" w:rsidP="00043C42">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6E67427C" w:rsidR="003B4CA7" w:rsidRPr="00A7476A" w:rsidRDefault="00043C42" w:rsidP="00043C42">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1867DEA2" w:rsidR="003B4CA7" w:rsidRPr="00A7476A" w:rsidRDefault="00043C42" w:rsidP="00043C42">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9E92272"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FDB151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2C56E4C"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252A03"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14:paraId="2BC964BF"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14:paraId="682ABAF1"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A529B4C"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5E1C9417"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096A1C43"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6CAEB04"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71A6C687" w14:textId="77777777" w:rsid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825203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66C4AA1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B45D96D"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87"/>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88" w:name="_Toc180395371"/>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88"/>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043C42" w:rsidRPr="00A7476A" w14:paraId="4AF26DB1" w14:textId="77777777" w:rsidTr="00DB646B">
        <w:trPr>
          <w:trHeight w:val="405"/>
        </w:trPr>
        <w:tc>
          <w:tcPr>
            <w:tcW w:w="2602" w:type="dxa"/>
          </w:tcPr>
          <w:p w14:paraId="023E5849" w14:textId="1E461904" w:rsidR="00043C42" w:rsidRPr="00EE2A51" w:rsidRDefault="00043C42" w:rsidP="00043C42">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2CCDA73C" w14:textId="023A66BA" w:rsidR="00043C42" w:rsidRPr="00EE2A51" w:rsidRDefault="00043C42" w:rsidP="00043C42">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1583B0DC" w14:textId="77777777" w:rsidR="00043C42" w:rsidRPr="00BB1F2A" w:rsidRDefault="00043C42" w:rsidP="00043C42">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689583E9" w14:textId="78249FBE" w:rsidR="00043C42" w:rsidRDefault="00043C42" w:rsidP="00043C42">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401F67" w:rsidRPr="00A7476A" w14:paraId="1DB7850F" w14:textId="77777777" w:rsidTr="00DB646B">
        <w:trPr>
          <w:trHeight w:val="309"/>
        </w:trPr>
        <w:tc>
          <w:tcPr>
            <w:tcW w:w="1879" w:type="dxa"/>
          </w:tcPr>
          <w:p w14:paraId="0C4A725A" w14:textId="1B04EED6" w:rsidR="00401F67" w:rsidRPr="00401F67" w:rsidRDefault="00043C42" w:rsidP="00043C42">
            <w:pPr>
              <w:keepLines w:val="0"/>
              <w:overflowPunct/>
              <w:autoSpaceDE/>
              <w:autoSpaceDN/>
              <w:adjustRightInd/>
              <w:spacing w:line="240" w:lineRule="auto"/>
              <w:ind w:firstLine="0"/>
              <w:jc w:val="center"/>
              <w:rPr>
                <w:sz w:val="24"/>
                <w:szCs w:val="24"/>
              </w:rPr>
            </w:pPr>
            <w:r>
              <w:rPr>
                <w:sz w:val="24"/>
                <w:szCs w:val="24"/>
              </w:rPr>
              <w:t>Отсутствует</w:t>
            </w:r>
          </w:p>
        </w:tc>
        <w:tc>
          <w:tcPr>
            <w:tcW w:w="3938" w:type="dxa"/>
          </w:tcPr>
          <w:p w14:paraId="1F11B05A" w14:textId="0F72FF41" w:rsidR="00401F67" w:rsidRPr="00401F67" w:rsidRDefault="00043C42" w:rsidP="00043C42">
            <w:pPr>
              <w:keepLines w:val="0"/>
              <w:overflowPunct/>
              <w:autoSpaceDE/>
              <w:autoSpaceDN/>
              <w:adjustRightInd/>
              <w:spacing w:line="240" w:lineRule="auto"/>
              <w:ind w:firstLine="0"/>
              <w:jc w:val="center"/>
              <w:rPr>
                <w:sz w:val="24"/>
                <w:szCs w:val="24"/>
              </w:rPr>
            </w:pPr>
            <w:r>
              <w:rPr>
                <w:sz w:val="24"/>
                <w:szCs w:val="24"/>
              </w:rPr>
              <w:t>Отсутствует</w:t>
            </w:r>
          </w:p>
        </w:tc>
        <w:tc>
          <w:tcPr>
            <w:tcW w:w="3973" w:type="dxa"/>
          </w:tcPr>
          <w:p w14:paraId="04A73561" w14:textId="49B72BEA" w:rsidR="00401F67" w:rsidRPr="00401F67" w:rsidRDefault="00043C42" w:rsidP="00043C42">
            <w:pPr>
              <w:keepLines w:val="0"/>
              <w:overflowPunct/>
              <w:autoSpaceDE/>
              <w:autoSpaceDN/>
              <w:adjustRightInd/>
              <w:spacing w:line="240" w:lineRule="auto"/>
              <w:ind w:firstLine="0"/>
              <w:jc w:val="center"/>
              <w:rPr>
                <w:rFonts w:eastAsia="SimSun"/>
                <w:sz w:val="24"/>
                <w:szCs w:val="24"/>
                <w:lang w:eastAsia="zh-CN"/>
              </w:rPr>
            </w:pPr>
            <w:r>
              <w:rPr>
                <w:sz w:val="24"/>
                <w:szCs w:val="24"/>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EC5D961"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7316351"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CBBBE52"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981037E"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14:paraId="056FB8FE"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14:paraId="2A188EF0"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B305C8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595ADB52"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0D9CB3AE"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FA5DA59"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28B674C1" w14:textId="77777777" w:rsid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307C8F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0698FBEF"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13C2226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89" w:name="_Toc160612863"/>
      <w:bookmarkStart w:id="190" w:name="_Toc180395372"/>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89"/>
      <w:bookmarkEnd w:id="190"/>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77777777"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19354524" w14:textId="125F004F" w:rsidR="00C672A0" w:rsidRDefault="00C672A0" w:rsidP="00067DB0">
      <w:pPr>
        <w:keepLines w:val="0"/>
        <w:overflowPunct/>
        <w:autoSpaceDE/>
        <w:autoSpaceDN/>
        <w:adjustRightInd/>
        <w:spacing w:line="240" w:lineRule="auto"/>
        <w:ind w:firstLine="709"/>
        <w:rPr>
          <w:rFonts w:eastAsia="SimSun"/>
          <w:sz w:val="24"/>
          <w:szCs w:val="24"/>
          <w:lang w:eastAsia="zh-CN"/>
        </w:rPr>
      </w:pPr>
    </w:p>
    <w:p w14:paraId="323748CF" w14:textId="77777777" w:rsidR="00BB6454" w:rsidRPr="00EB3818" w:rsidRDefault="00BB6454" w:rsidP="00BB6454">
      <w:pPr>
        <w:pStyle w:val="af6"/>
        <w:ind w:firstLine="0"/>
        <w:jc w:val="center"/>
        <w:outlineLvl w:val="0"/>
        <w:rPr>
          <w:rStyle w:val="aff"/>
          <w:rFonts w:eastAsia="SimSun"/>
          <w:sz w:val="24"/>
          <w:szCs w:val="24"/>
          <w:u w:val="single"/>
        </w:rPr>
      </w:pPr>
      <w:bookmarkStart w:id="191" w:name="_Toc152695320"/>
      <w:bookmarkStart w:id="192" w:name="_Toc166863616"/>
      <w:bookmarkStart w:id="193" w:name="_Toc180395373"/>
      <w:r w:rsidRPr="00EB3818">
        <w:rPr>
          <w:rStyle w:val="aff"/>
          <w:rFonts w:eastAsia="SimSun"/>
          <w:sz w:val="24"/>
          <w:szCs w:val="24"/>
          <w:u w:val="single"/>
        </w:rPr>
        <w:t>СХ</w:t>
      </w:r>
      <w:r>
        <w:rPr>
          <w:rStyle w:val="aff"/>
          <w:rFonts w:eastAsia="SimSun"/>
          <w:sz w:val="24"/>
          <w:szCs w:val="24"/>
          <w:u w:val="single"/>
        </w:rPr>
        <w:t>4</w:t>
      </w:r>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191"/>
      <w:bookmarkEnd w:id="192"/>
      <w:bookmarkEnd w:id="193"/>
    </w:p>
    <w:p w14:paraId="0DF0F80E" w14:textId="77777777" w:rsidR="00BB6454" w:rsidRPr="00261FEA" w:rsidRDefault="00BB6454" w:rsidP="00BB6454">
      <w:pPr>
        <w:keepLines w:val="0"/>
        <w:overflowPunct/>
        <w:autoSpaceDE/>
        <w:autoSpaceDN/>
        <w:adjustRightInd/>
        <w:spacing w:line="240" w:lineRule="auto"/>
        <w:ind w:firstLine="0"/>
        <w:jc w:val="center"/>
        <w:rPr>
          <w:rFonts w:eastAsia="SimSun"/>
          <w:color w:val="000000"/>
          <w:sz w:val="24"/>
          <w:szCs w:val="24"/>
          <w:u w:val="single"/>
          <w:lang w:eastAsia="zh-CN"/>
        </w:rPr>
      </w:pPr>
    </w:p>
    <w:p w14:paraId="7068F62B" w14:textId="77777777" w:rsidR="00BB6454" w:rsidRDefault="00BB6454" w:rsidP="00BB645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BB6454" w:rsidRPr="003E3E63" w14:paraId="6143961F" w14:textId="77777777" w:rsidTr="000D725E">
        <w:trPr>
          <w:cantSplit/>
        </w:trPr>
        <w:tc>
          <w:tcPr>
            <w:tcW w:w="2240" w:type="dxa"/>
            <w:shd w:val="clear" w:color="auto" w:fill="auto"/>
          </w:tcPr>
          <w:p w14:paraId="05B8BB99" w14:textId="77777777" w:rsidR="00BB6454" w:rsidRPr="00762C98" w:rsidRDefault="00BB6454" w:rsidP="000D725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14:paraId="1B018652" w14:textId="77777777" w:rsidR="00BB6454" w:rsidRPr="00762C98" w:rsidRDefault="00BB6454" w:rsidP="000D725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248AB1EF" w14:textId="77777777" w:rsidR="00BB6454" w:rsidRPr="00A7476A" w:rsidRDefault="00BB6454" w:rsidP="000D725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D8F5DD" w14:textId="77777777" w:rsidR="00BB6454" w:rsidRPr="00A7476A" w:rsidRDefault="00BB6454" w:rsidP="000D725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5D0988" w14:textId="77777777" w:rsidR="00BB6454" w:rsidRPr="00762C98" w:rsidRDefault="00BB6454" w:rsidP="000D725E">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BB6454" w:rsidRPr="003E3E63" w14:paraId="0417E466" w14:textId="77777777" w:rsidTr="000D725E">
        <w:trPr>
          <w:cantSplit/>
        </w:trPr>
        <w:tc>
          <w:tcPr>
            <w:tcW w:w="2240" w:type="dxa"/>
            <w:shd w:val="clear" w:color="auto" w:fill="auto"/>
          </w:tcPr>
          <w:p w14:paraId="78E31CCB" w14:textId="77777777" w:rsidR="00BB6454" w:rsidRPr="00B46457" w:rsidRDefault="00BB6454" w:rsidP="000D725E">
            <w:pPr>
              <w:keepLines w:val="0"/>
              <w:overflowPunct/>
              <w:autoSpaceDE/>
              <w:autoSpaceDN/>
              <w:adjustRightInd/>
              <w:spacing w:line="240" w:lineRule="auto"/>
              <w:ind w:firstLine="0"/>
              <w:jc w:val="left"/>
              <w:rPr>
                <w:sz w:val="24"/>
                <w:szCs w:val="24"/>
                <w:lang w:val="en-US"/>
              </w:rPr>
            </w:pPr>
            <w:r w:rsidRPr="00B61749">
              <w:rPr>
                <w:sz w:val="24"/>
                <w:szCs w:val="24"/>
              </w:rPr>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14:paraId="3BD4896A" w14:textId="77777777" w:rsidR="00BB6454" w:rsidRPr="00517518" w:rsidRDefault="00BB6454" w:rsidP="000D725E">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14:paraId="63A8701D" w14:textId="77777777" w:rsidR="00BB6454" w:rsidRPr="00BB1F2A" w:rsidRDefault="00BB6454" w:rsidP="000D725E">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0/5000 кв.м;</w:t>
            </w:r>
          </w:p>
          <w:p w14:paraId="4FE1E2C0" w14:textId="77777777" w:rsidR="00BB6454" w:rsidRDefault="00BB6454" w:rsidP="000D725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27C4ADE7" w14:textId="77777777" w:rsidR="00BB6454" w:rsidRDefault="00BB6454" w:rsidP="000D725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3F503BB4" w14:textId="77777777" w:rsidR="00BB6454" w:rsidRDefault="00BB6454" w:rsidP="000D725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040F387E" w14:textId="77777777" w:rsidR="00BB6454" w:rsidRDefault="00BB6454" w:rsidP="000D725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56F6F3EB" w14:textId="77777777" w:rsidR="00BB6454" w:rsidRDefault="00BB6454" w:rsidP="000D725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минимальный отступ от границ соседнего участка вспомогательных хозяйственных строений – 1 м., до низкорослых кустарников – 1 м., до среднерослых - 2м</w:t>
            </w:r>
          </w:p>
          <w:p w14:paraId="5AF85669" w14:textId="77777777" w:rsidR="00BB6454" w:rsidRPr="00762C98" w:rsidRDefault="00BB6454" w:rsidP="000D725E">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BB6454" w:rsidRPr="003E3E63" w14:paraId="572B013E" w14:textId="77777777" w:rsidTr="000D725E">
        <w:trPr>
          <w:cantSplit/>
          <w:trHeight w:val="420"/>
        </w:trPr>
        <w:tc>
          <w:tcPr>
            <w:tcW w:w="2240" w:type="dxa"/>
            <w:shd w:val="clear" w:color="auto" w:fill="auto"/>
          </w:tcPr>
          <w:p w14:paraId="23A1BFE6" w14:textId="77777777" w:rsidR="00BB6454" w:rsidRPr="00762C98" w:rsidRDefault="00BB6454" w:rsidP="000D725E">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14:paraId="0F4B9FCB" w14:textId="77777777" w:rsidR="00BB6454" w:rsidRPr="00762C98" w:rsidRDefault="00BB6454" w:rsidP="000D725E">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14:paraId="633DDBED" w14:textId="77777777" w:rsidR="00BB6454" w:rsidRPr="00762C98" w:rsidRDefault="00BB6454" w:rsidP="000D725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BB6454" w:rsidRPr="003E3E63" w14:paraId="29F84BA3" w14:textId="77777777" w:rsidTr="000D725E">
        <w:trPr>
          <w:cantSplit/>
          <w:trHeight w:val="4530"/>
        </w:trPr>
        <w:tc>
          <w:tcPr>
            <w:tcW w:w="2240" w:type="dxa"/>
            <w:shd w:val="clear" w:color="auto" w:fill="auto"/>
          </w:tcPr>
          <w:p w14:paraId="27DB81D0" w14:textId="77777777" w:rsidR="00BB6454" w:rsidRDefault="00BB6454" w:rsidP="000D725E">
            <w:pPr>
              <w:spacing w:line="240" w:lineRule="auto"/>
              <w:ind w:firstLine="0"/>
              <w:jc w:val="left"/>
              <w:rPr>
                <w:sz w:val="24"/>
                <w:szCs w:val="24"/>
              </w:rPr>
            </w:pPr>
            <w:r w:rsidRPr="00EE2A51">
              <w:rPr>
                <w:sz w:val="24"/>
                <w:szCs w:val="24"/>
              </w:rPr>
              <w:t>Историко-культурная деятельность [9.3]</w:t>
            </w:r>
          </w:p>
        </w:tc>
        <w:tc>
          <w:tcPr>
            <w:tcW w:w="4140" w:type="dxa"/>
            <w:shd w:val="clear" w:color="auto" w:fill="auto"/>
          </w:tcPr>
          <w:p w14:paraId="2B0FDDAF" w14:textId="77777777" w:rsidR="00BB6454" w:rsidRDefault="00BB6454" w:rsidP="000D725E">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14:paraId="1AB8433D" w14:textId="77777777" w:rsidR="00BB6454" w:rsidRDefault="00BB6454" w:rsidP="000D725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BB6454" w:rsidRPr="003E3E63" w14:paraId="02BFFAB4" w14:textId="77777777" w:rsidTr="000D725E">
        <w:trPr>
          <w:cantSplit/>
        </w:trPr>
        <w:tc>
          <w:tcPr>
            <w:tcW w:w="2240" w:type="dxa"/>
            <w:shd w:val="clear" w:color="auto" w:fill="auto"/>
          </w:tcPr>
          <w:p w14:paraId="357A62D7" w14:textId="77777777" w:rsidR="00BB6454" w:rsidRPr="00A7476A" w:rsidRDefault="00BB6454" w:rsidP="000D725E">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332E958B" w14:textId="77777777" w:rsidR="00BB6454" w:rsidRPr="00EE2A51" w:rsidRDefault="00BB6454" w:rsidP="000D725E">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14:paraId="1D2BBB42" w14:textId="77777777" w:rsidR="00BB6454" w:rsidRPr="00EE2A51" w:rsidRDefault="00BB6454" w:rsidP="000D725E">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657" w:type="dxa"/>
            <w:vMerge/>
            <w:shd w:val="clear" w:color="auto" w:fill="auto"/>
          </w:tcPr>
          <w:p w14:paraId="31BB8A93" w14:textId="77777777" w:rsidR="00BB6454" w:rsidRDefault="00BB6454" w:rsidP="000D725E">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1A0181F1" w14:textId="77777777" w:rsidR="00BB6454" w:rsidRDefault="00BB6454" w:rsidP="00BB6454">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46E2B705" w14:textId="77777777" w:rsidR="00BB6454" w:rsidRDefault="00BB6454" w:rsidP="00BB645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BB6454" w:rsidRPr="00762C98" w14:paraId="780220FC" w14:textId="77777777" w:rsidTr="000D725E">
        <w:trPr>
          <w:trHeight w:val="552"/>
        </w:trPr>
        <w:tc>
          <w:tcPr>
            <w:tcW w:w="2099" w:type="dxa"/>
          </w:tcPr>
          <w:p w14:paraId="02941BB4" w14:textId="77777777" w:rsidR="00BB6454" w:rsidRPr="00762C98" w:rsidRDefault="00BB6454" w:rsidP="000D725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14:paraId="06F7768D" w14:textId="77777777" w:rsidR="00BB6454" w:rsidRPr="00762C98" w:rsidRDefault="00BB6454" w:rsidP="000D725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5E8BAE81" w14:textId="77777777" w:rsidR="00BB6454" w:rsidRPr="00A7476A" w:rsidRDefault="00BB6454" w:rsidP="000D725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FB26CF0" w14:textId="77777777" w:rsidR="00BB6454" w:rsidRPr="00A7476A" w:rsidRDefault="00BB6454" w:rsidP="000D725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B09F4D3" w14:textId="77777777" w:rsidR="00BB6454" w:rsidRPr="00762C98" w:rsidRDefault="00BB6454" w:rsidP="000D725E">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BB6454" w:rsidRPr="00762C98" w14:paraId="118977CD" w14:textId="77777777" w:rsidTr="000D725E">
        <w:tc>
          <w:tcPr>
            <w:tcW w:w="2099" w:type="dxa"/>
            <w:shd w:val="clear" w:color="auto" w:fill="auto"/>
          </w:tcPr>
          <w:p w14:paraId="04B857C4" w14:textId="77777777" w:rsidR="00BB6454" w:rsidRPr="00B46457" w:rsidRDefault="00BB6454" w:rsidP="000D725E">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2F0BA331" w14:textId="77777777" w:rsidR="00BB6454" w:rsidRPr="00762C98" w:rsidRDefault="00BB6454" w:rsidP="000D725E">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6C804FFC" w14:textId="77777777" w:rsidR="00BB6454" w:rsidRPr="00762C98" w:rsidRDefault="00BB6454" w:rsidP="000D725E">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61C5B3AF" w14:textId="77777777" w:rsidR="00BB6454" w:rsidRPr="00762C98" w:rsidRDefault="00BB6454" w:rsidP="00BB645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788B33F6" w14:textId="77777777" w:rsidR="00BB6454" w:rsidRPr="00762C98" w:rsidRDefault="00BB6454" w:rsidP="00BB645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BB6454" w:rsidRPr="00A7476A" w14:paraId="7F8F44AE" w14:textId="77777777" w:rsidTr="000D725E">
        <w:trPr>
          <w:trHeight w:val="20"/>
          <w:tblHeader/>
        </w:trPr>
        <w:tc>
          <w:tcPr>
            <w:tcW w:w="4934" w:type="dxa"/>
            <w:vAlign w:val="center"/>
          </w:tcPr>
          <w:p w14:paraId="0F555A15" w14:textId="77777777" w:rsidR="00BB6454" w:rsidRPr="00A7476A" w:rsidRDefault="00BB6454" w:rsidP="000D725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586D98E4" w14:textId="77777777" w:rsidR="00BB6454" w:rsidRPr="00A7476A" w:rsidRDefault="00BB6454" w:rsidP="000D725E">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BB6454" w:rsidRPr="00A7476A" w14:paraId="21386882" w14:textId="77777777" w:rsidTr="000D725E">
        <w:trPr>
          <w:trHeight w:val="20"/>
        </w:trPr>
        <w:tc>
          <w:tcPr>
            <w:tcW w:w="4934" w:type="dxa"/>
          </w:tcPr>
          <w:p w14:paraId="364ACFF5" w14:textId="77777777" w:rsidR="00BB6454" w:rsidRPr="003650DD" w:rsidRDefault="00BB6454" w:rsidP="000D725E">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6F18B082" w14:textId="77777777" w:rsidR="00BB6454" w:rsidRPr="00A7476A" w:rsidRDefault="00BB6454" w:rsidP="000D725E">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0C0E11AE" w14:textId="77777777" w:rsidR="00BB6454" w:rsidRPr="00261FEA" w:rsidRDefault="00BB6454" w:rsidP="00BB645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12C8FA82"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33F0CD7" w14:textId="77777777" w:rsidR="00BB6454" w:rsidRDefault="00BB6454" w:rsidP="00BB6454">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64DC761C" w14:textId="77777777" w:rsidR="00BB6454" w:rsidRDefault="00BB6454" w:rsidP="00BB6454">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78AC007C" w14:textId="77777777" w:rsidR="00BB6454"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99B9FF6" w14:textId="77777777" w:rsidR="00BB6454" w:rsidRPr="003F77D4" w:rsidRDefault="00BB6454" w:rsidP="00BB6454">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FE6BDFC"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21342C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7F61BD9"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7970CDA"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14:paraId="58D4E9CD"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14:paraId="7B1A38CF"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8024726"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4A7050A6"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51D2D3F5"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01A4E2D" w14:textId="77777777" w:rsidR="00043C42" w:rsidRP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2C35C49A" w14:textId="77777777" w:rsidR="00043C42" w:rsidRDefault="00043C42" w:rsidP="00043C42">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6247E24E" w14:textId="77777777" w:rsidR="00BB6454" w:rsidRPr="00503DE7" w:rsidRDefault="00BB6454" w:rsidP="00BB6454">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7AC1A67F" w14:textId="77777777" w:rsidR="00BB6454" w:rsidRPr="00503DE7" w:rsidRDefault="00BB6454" w:rsidP="00BB6454">
      <w:pPr>
        <w:keepLines w:val="0"/>
        <w:shd w:val="clear" w:color="auto" w:fill="FFFFFF"/>
        <w:overflowPunct/>
        <w:autoSpaceDE/>
        <w:autoSpaceDN/>
        <w:adjustRightInd/>
        <w:spacing w:line="240" w:lineRule="auto"/>
        <w:ind w:firstLine="709"/>
        <w:rPr>
          <w:sz w:val="24"/>
          <w:szCs w:val="24"/>
        </w:rPr>
      </w:pPr>
      <w:r w:rsidRPr="00503DE7">
        <w:rPr>
          <w:sz w:val="24"/>
          <w:szCs w:val="24"/>
        </w:rPr>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721D4002" w14:textId="77777777" w:rsidR="00BB6454" w:rsidRPr="00503DE7" w:rsidRDefault="00BB6454" w:rsidP="00BB6454">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672D7FE4" w14:textId="77777777" w:rsidR="00BB6454" w:rsidRPr="00BA31FB" w:rsidRDefault="00BB6454" w:rsidP="00BB6454">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57902EB6"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p>
    <w:p w14:paraId="515CD0A3"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70BCD2DB"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F20D01"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EE99323"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1BE9343"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7243A3F"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53DB529C"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FFD0EB4"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A29D5AC"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41F70FDC"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E2845BC"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A081CD5" w14:textId="77777777" w:rsidR="00BB6454"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1446E190" w14:textId="77777777" w:rsidR="00BB6454" w:rsidRPr="00A7476A" w:rsidRDefault="00BB6454" w:rsidP="00BB645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E47FE0B" w14:textId="77777777" w:rsidR="00BB6454" w:rsidRDefault="00BB6454" w:rsidP="00BB645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AE9D6B2" w14:textId="77777777" w:rsidR="00BB6454" w:rsidRDefault="00BB6454" w:rsidP="00BB6454">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7DE3750" w14:textId="77777777" w:rsidR="00BB6454" w:rsidRPr="008D3391" w:rsidRDefault="00BB6454" w:rsidP="00BB6454">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19B91F7" w14:textId="77777777" w:rsidR="00BB6454" w:rsidRDefault="00BB6454" w:rsidP="00067DB0">
      <w:pPr>
        <w:keepLines w:val="0"/>
        <w:overflowPunct/>
        <w:autoSpaceDE/>
        <w:autoSpaceDN/>
        <w:adjustRightInd/>
        <w:spacing w:line="240" w:lineRule="auto"/>
        <w:ind w:firstLine="709"/>
        <w:rPr>
          <w:rFonts w:eastAsia="SimSun"/>
          <w:sz w:val="24"/>
          <w:szCs w:val="24"/>
          <w:lang w:eastAsia="zh-CN"/>
        </w:rPr>
      </w:pPr>
    </w:p>
    <w:p w14:paraId="2C50E858" w14:textId="77777777" w:rsidR="00271643" w:rsidRDefault="00271643">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94" w:name="_Toc99705658"/>
      <w:bookmarkStart w:id="195" w:name="_Toc180395374"/>
      <w:r w:rsidRPr="00A7476A">
        <w:rPr>
          <w:rFonts w:eastAsia="SimSun"/>
          <w:bCs/>
          <w:caps/>
          <w:sz w:val="24"/>
          <w:szCs w:val="24"/>
          <w:lang w:eastAsia="zh-CN"/>
        </w:rPr>
        <w:t>Зоны рекреационного назначения:</w:t>
      </w:r>
      <w:bookmarkEnd w:id="194"/>
      <w:bookmarkEnd w:id="195"/>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96" w:name="_Toc158988791"/>
      <w:bookmarkStart w:id="197" w:name="_Toc180395375"/>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196"/>
      <w:bookmarkEnd w:id="197"/>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043C42" w:rsidRPr="00A7476A" w14:paraId="47480DA5" w14:textId="77777777" w:rsidTr="00043C42">
        <w:trPr>
          <w:trHeight w:val="1643"/>
        </w:trPr>
        <w:tc>
          <w:tcPr>
            <w:tcW w:w="2545" w:type="dxa"/>
          </w:tcPr>
          <w:p w14:paraId="3CDBB7B7" w14:textId="0AE31542" w:rsidR="00043C42" w:rsidRPr="00AD4775" w:rsidRDefault="00043C42" w:rsidP="00043C42">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14:paraId="44B33B13" w14:textId="77777777" w:rsidR="00043C42" w:rsidRPr="00C672A0" w:rsidRDefault="00043C42" w:rsidP="00043C4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5423BEFF" w14:textId="2AEE274A" w:rsidR="00043C42" w:rsidRPr="00AD4775" w:rsidRDefault="00043C42" w:rsidP="00043C42">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14:paraId="7A631C77" w14:textId="77777777" w:rsidR="00043C42" w:rsidRPr="00A7476A" w:rsidRDefault="00043C42" w:rsidP="00043C42">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5B815A4C"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D3A9B14"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98" w:name="_Toc158988790"/>
      <w:bookmarkStart w:id="199" w:name="_Toc180395376"/>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198"/>
      <w:bookmarkEnd w:id="199"/>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69EC6875" w14:textId="77777777" w:rsidTr="00214CF6">
        <w:trPr>
          <w:trHeight w:val="267"/>
          <w:tblHeader/>
        </w:trPr>
        <w:tc>
          <w:tcPr>
            <w:tcW w:w="2545" w:type="dxa"/>
            <w:vAlign w:val="center"/>
          </w:tcPr>
          <w:p w14:paraId="46233F79" w14:textId="77777777"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5146EB88"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28C6B3C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788869"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160794" w14:textId="77777777"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0C23323A"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2ACC71D" w14:textId="77777777" w:rsidR="00F16334" w:rsidRPr="00A7476A" w:rsidRDefault="00F16334" w:rsidP="00F163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200" w:name="_Toc180395377"/>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200"/>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201" w:name="_Hlk111806559"/>
            <w:r w:rsidRPr="00A7476A">
              <w:rPr>
                <w:rFonts w:eastAsia="SimSun"/>
                <w:sz w:val="24"/>
                <w:szCs w:val="24"/>
                <w:lang w:eastAsia="zh-CN"/>
              </w:rPr>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201"/>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A1B84E" w14:textId="77777777" w:rsidR="00FC12E7" w:rsidRDefault="00FC12E7">
      <w:pPr>
        <w:keepLines w:val="0"/>
        <w:overflowPunct/>
        <w:autoSpaceDE/>
        <w:autoSpaceDN/>
        <w:adjustRightInd/>
        <w:spacing w:line="240" w:lineRule="auto"/>
        <w:ind w:firstLine="0"/>
        <w:jc w:val="left"/>
        <w:rPr>
          <w:rFonts w:eastAsia="SimSun"/>
          <w:sz w:val="24"/>
          <w:szCs w:val="24"/>
          <w:lang w:eastAsia="zh-CN"/>
        </w:rPr>
      </w:pPr>
    </w:p>
    <w:p w14:paraId="7C287DBF" w14:textId="30A3E271" w:rsidR="00FC12E7" w:rsidRPr="00A7476A" w:rsidRDefault="00FC12E7" w:rsidP="00FC12E7">
      <w:pPr>
        <w:keepLines w:val="0"/>
        <w:overflowPunct/>
        <w:autoSpaceDE/>
        <w:autoSpaceDN/>
        <w:adjustRightInd/>
        <w:spacing w:line="240" w:lineRule="auto"/>
        <w:ind w:firstLine="0"/>
        <w:jc w:val="center"/>
        <w:outlineLvl w:val="0"/>
        <w:rPr>
          <w:bCs/>
          <w:sz w:val="24"/>
          <w:szCs w:val="24"/>
          <w:u w:val="single"/>
          <w:lang w:eastAsia="ar-SA"/>
        </w:rPr>
      </w:pPr>
      <w:bookmarkStart w:id="202" w:name="_Toc134454595"/>
      <w:bookmarkStart w:id="203" w:name="_Toc180395378"/>
      <w:r>
        <w:rPr>
          <w:bCs/>
          <w:sz w:val="24"/>
          <w:szCs w:val="24"/>
          <w:u w:val="single"/>
          <w:lang w:eastAsia="ar-SA"/>
        </w:rPr>
        <w:t>ЗО1</w:t>
      </w:r>
      <w:r w:rsidRPr="00A7476A">
        <w:rPr>
          <w:bCs/>
          <w:sz w:val="24"/>
          <w:szCs w:val="24"/>
          <w:u w:val="single"/>
          <w:lang w:eastAsia="ar-SA"/>
        </w:rPr>
        <w:t xml:space="preserve">. Зона </w:t>
      </w:r>
      <w:r>
        <w:rPr>
          <w:bCs/>
          <w:sz w:val="24"/>
          <w:szCs w:val="24"/>
          <w:u w:val="single"/>
          <w:lang w:eastAsia="ar-SA"/>
        </w:rPr>
        <w:t>отдыха</w:t>
      </w:r>
      <w:bookmarkEnd w:id="202"/>
      <w:bookmarkEnd w:id="203"/>
    </w:p>
    <w:p w14:paraId="386CFA6E" w14:textId="77777777" w:rsidR="00FC12E7" w:rsidRDefault="00FC12E7" w:rsidP="00FC12E7">
      <w:pPr>
        <w:keepLines w:val="0"/>
        <w:overflowPunct/>
        <w:autoSpaceDE/>
        <w:autoSpaceDN/>
        <w:adjustRightInd/>
        <w:spacing w:line="240" w:lineRule="auto"/>
        <w:ind w:firstLine="284"/>
        <w:jc w:val="left"/>
        <w:rPr>
          <w:rFonts w:eastAsia="SimSun"/>
          <w:sz w:val="24"/>
          <w:szCs w:val="24"/>
          <w:lang w:eastAsia="zh-CN"/>
        </w:rPr>
      </w:pPr>
    </w:p>
    <w:p w14:paraId="47D0131F" w14:textId="77777777" w:rsidR="00FC12E7" w:rsidRDefault="00FC12E7" w:rsidP="00FC12E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FC12E7" w:rsidRPr="00261FEA" w14:paraId="269F50C9" w14:textId="77777777" w:rsidTr="004A7E64">
        <w:trPr>
          <w:trHeight w:val="20"/>
        </w:trPr>
        <w:tc>
          <w:tcPr>
            <w:tcW w:w="1985" w:type="dxa"/>
          </w:tcPr>
          <w:p w14:paraId="147A58D7" w14:textId="77777777" w:rsidR="00FC12E7" w:rsidRPr="00D42DA2" w:rsidRDefault="00FC12E7" w:rsidP="004A7E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14:paraId="34AEFC02" w14:textId="77777777" w:rsidR="00FC12E7" w:rsidRPr="00D42DA2" w:rsidRDefault="00FC12E7" w:rsidP="004A7E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3806B2A4" w14:textId="77777777" w:rsidR="00FC12E7" w:rsidRPr="00A7476A" w:rsidRDefault="00FC12E7" w:rsidP="004A7E6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4001637" w14:textId="77777777" w:rsidR="00FC12E7" w:rsidRPr="00A7476A" w:rsidRDefault="00FC12E7" w:rsidP="004A7E6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261379D" w14:textId="77777777" w:rsidR="00FC12E7" w:rsidRPr="00D42DA2" w:rsidRDefault="00FC12E7" w:rsidP="004A7E64">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FC12E7" w:rsidRPr="00261FEA" w14:paraId="28F3B239" w14:textId="77777777" w:rsidTr="004A7E64">
        <w:trPr>
          <w:trHeight w:val="1470"/>
        </w:trPr>
        <w:tc>
          <w:tcPr>
            <w:tcW w:w="1985" w:type="dxa"/>
          </w:tcPr>
          <w:p w14:paraId="48EB0530" w14:textId="77777777" w:rsidR="00FC12E7" w:rsidRPr="00762C98" w:rsidRDefault="00FC12E7" w:rsidP="004A7E64">
            <w:pPr>
              <w:pStyle w:val="s1"/>
              <w:spacing w:before="0" w:beforeAutospacing="0" w:after="0" w:afterAutospacing="0"/>
            </w:pPr>
            <w:r w:rsidRPr="00762C98">
              <w:t>Природно-познавательный</w:t>
            </w:r>
            <w:r>
              <w:rPr>
                <w:lang w:val="en-US"/>
              </w:rPr>
              <w:t xml:space="preserve"> </w:t>
            </w:r>
            <w:r w:rsidRPr="00762C98">
              <w:t>туризм</w:t>
            </w:r>
          </w:p>
          <w:p w14:paraId="7B32D7ED" w14:textId="77777777" w:rsidR="00FC12E7" w:rsidRPr="00BD2EA8" w:rsidRDefault="00FC12E7" w:rsidP="004A7E64">
            <w:pPr>
              <w:keepLines w:val="0"/>
              <w:overflowPunct/>
              <w:autoSpaceDE/>
              <w:autoSpaceDN/>
              <w:adjustRightInd/>
              <w:spacing w:line="240" w:lineRule="auto"/>
              <w:ind w:firstLine="0"/>
              <w:jc w:val="left"/>
              <w:rPr>
                <w:sz w:val="24"/>
                <w:szCs w:val="24"/>
                <w:shd w:val="clear" w:color="auto" w:fill="FFFFFF"/>
                <w:lang w:val="en-US"/>
              </w:rPr>
            </w:pPr>
            <w:r>
              <w:rPr>
                <w:sz w:val="24"/>
                <w:szCs w:val="24"/>
                <w:lang w:val="en-US"/>
              </w:rPr>
              <w:t>[</w:t>
            </w:r>
            <w:r w:rsidRPr="00BD2EA8">
              <w:rPr>
                <w:sz w:val="24"/>
                <w:szCs w:val="24"/>
              </w:rPr>
              <w:t>5.2</w:t>
            </w:r>
            <w:r>
              <w:rPr>
                <w:sz w:val="24"/>
                <w:szCs w:val="24"/>
                <w:lang w:val="en-US"/>
              </w:rPr>
              <w:t>]</w:t>
            </w:r>
          </w:p>
        </w:tc>
        <w:tc>
          <w:tcPr>
            <w:tcW w:w="3828" w:type="dxa"/>
          </w:tcPr>
          <w:p w14:paraId="6892A8F7" w14:textId="77777777" w:rsidR="00FC12E7" w:rsidRPr="00261FEA" w:rsidRDefault="00FC12E7" w:rsidP="004A7E64">
            <w:pPr>
              <w:keepLines w:val="0"/>
              <w:overflowPunct/>
              <w:autoSpaceDE/>
              <w:autoSpaceDN/>
              <w:adjustRightInd/>
              <w:spacing w:line="240" w:lineRule="auto"/>
              <w:ind w:firstLine="0"/>
              <w:rPr>
                <w:sz w:val="24"/>
                <w:szCs w:val="24"/>
                <w:shd w:val="clear" w:color="auto" w:fill="FFFFFF"/>
              </w:rPr>
            </w:pPr>
            <w:r w:rsidRPr="00BD2EA8">
              <w:rPr>
                <w:sz w:val="24"/>
                <w:szCs w:val="24"/>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969" w:type="dxa"/>
            <w:vMerge w:val="restart"/>
          </w:tcPr>
          <w:p w14:paraId="5D68EDF6" w14:textId="77777777" w:rsidR="00FC12E7" w:rsidRPr="00BD2EA8" w:rsidRDefault="00FC12E7" w:rsidP="004A7E64">
            <w:pPr>
              <w:keepLines w:val="0"/>
              <w:overflowPunct/>
              <w:autoSpaceDE/>
              <w:autoSpaceDN/>
              <w:adjustRightInd/>
              <w:spacing w:line="240" w:lineRule="auto"/>
              <w:ind w:firstLine="598"/>
              <w:rPr>
                <w:rFonts w:eastAsia="SimSun"/>
                <w:sz w:val="24"/>
                <w:szCs w:val="24"/>
                <w:lang w:eastAsia="zh-CN"/>
              </w:rPr>
            </w:pPr>
            <w:r w:rsidRPr="00BD2EA8">
              <w:rPr>
                <w:rFonts w:eastAsia="SimSun"/>
                <w:sz w:val="24"/>
                <w:szCs w:val="24"/>
                <w:lang w:eastAsia="zh-CN"/>
              </w:rPr>
              <w:t>минимальная/максимальная площадь земельных участков  – 500/50000 кв. м;</w:t>
            </w:r>
          </w:p>
          <w:p w14:paraId="1D7DD53B" w14:textId="77777777" w:rsidR="00FC12E7" w:rsidRPr="00BD2EA8" w:rsidRDefault="00FC12E7" w:rsidP="004A7E64">
            <w:pPr>
              <w:keepLines w:val="0"/>
              <w:overflowPunct/>
              <w:autoSpaceDE/>
              <w:autoSpaceDN/>
              <w:adjustRightInd/>
              <w:spacing w:line="240" w:lineRule="auto"/>
              <w:ind w:firstLine="598"/>
              <w:rPr>
                <w:rFonts w:eastAsia="SimSun"/>
                <w:sz w:val="24"/>
                <w:szCs w:val="24"/>
                <w:lang w:eastAsia="zh-CN"/>
              </w:rPr>
            </w:pPr>
            <w:r w:rsidRPr="00BD2EA8">
              <w:rPr>
                <w:rFonts w:eastAsia="SimSun"/>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14:paraId="7F69EA42" w14:textId="77777777" w:rsidR="00FC12E7" w:rsidRPr="00BD2EA8" w:rsidRDefault="00FC12E7" w:rsidP="004A7E64">
            <w:pPr>
              <w:keepLines w:val="0"/>
              <w:overflowPunct/>
              <w:autoSpaceDE/>
              <w:autoSpaceDN/>
              <w:adjustRightInd/>
              <w:spacing w:line="240" w:lineRule="auto"/>
              <w:ind w:firstLine="598"/>
              <w:rPr>
                <w:rFonts w:eastAsia="SimSun"/>
                <w:sz w:val="24"/>
                <w:szCs w:val="24"/>
                <w:lang w:eastAsia="zh-CN"/>
              </w:rPr>
            </w:pPr>
            <w:r w:rsidRPr="00BD2EA8">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BD2EA8">
              <w:rPr>
                <w:rFonts w:eastAsia="SimSun"/>
                <w:sz w:val="24"/>
                <w:szCs w:val="24"/>
                <w:lang w:eastAsia="zh-CN"/>
              </w:rPr>
              <w:t>0 м;</w:t>
            </w:r>
          </w:p>
          <w:p w14:paraId="1D4CDE2A" w14:textId="77777777" w:rsidR="00FC12E7" w:rsidRPr="0040045B" w:rsidRDefault="00FC12E7" w:rsidP="004A7E64">
            <w:pPr>
              <w:keepLines w:val="0"/>
              <w:overflowPunct/>
              <w:autoSpaceDE/>
              <w:autoSpaceDN/>
              <w:adjustRightInd/>
              <w:spacing w:line="240" w:lineRule="auto"/>
              <w:ind w:firstLine="598"/>
              <w:rPr>
                <w:rFonts w:eastAsia="SimSun"/>
                <w:sz w:val="24"/>
                <w:szCs w:val="24"/>
                <w:lang w:eastAsia="zh-CN"/>
              </w:rPr>
            </w:pPr>
            <w:r w:rsidRPr="00BD2EA8">
              <w:rPr>
                <w:rFonts w:eastAsia="SimSun"/>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tc>
      </w:tr>
      <w:tr w:rsidR="00FC12E7" w:rsidRPr="00261FEA" w14:paraId="26C84AFD" w14:textId="77777777" w:rsidTr="004A7E64">
        <w:trPr>
          <w:trHeight w:val="447"/>
        </w:trPr>
        <w:tc>
          <w:tcPr>
            <w:tcW w:w="1985" w:type="dxa"/>
          </w:tcPr>
          <w:p w14:paraId="2808FAB1" w14:textId="77777777" w:rsidR="00FC12E7" w:rsidRDefault="00FC12E7" w:rsidP="004A7E64">
            <w:pPr>
              <w:keepLines w:val="0"/>
              <w:overflowPunct/>
              <w:autoSpaceDE/>
              <w:autoSpaceDN/>
              <w:adjustRightInd/>
              <w:spacing w:line="240" w:lineRule="auto"/>
              <w:ind w:firstLine="0"/>
              <w:jc w:val="left"/>
              <w:rPr>
                <w:sz w:val="24"/>
              </w:rPr>
            </w:pPr>
            <w:r w:rsidRPr="00762C98">
              <w:rPr>
                <w:sz w:val="24"/>
              </w:rPr>
              <w:t>Туристическое обслуживание</w:t>
            </w:r>
          </w:p>
          <w:p w14:paraId="7B8624CD" w14:textId="77777777" w:rsidR="00FC12E7" w:rsidRPr="00BD2EA8" w:rsidRDefault="00FC12E7" w:rsidP="004A7E64">
            <w:pPr>
              <w:keepLines w:val="0"/>
              <w:overflowPunct/>
              <w:autoSpaceDE/>
              <w:autoSpaceDN/>
              <w:adjustRightInd/>
              <w:spacing w:line="240" w:lineRule="auto"/>
              <w:ind w:firstLine="0"/>
              <w:jc w:val="left"/>
              <w:rPr>
                <w:sz w:val="24"/>
                <w:lang w:val="en-US"/>
              </w:rPr>
            </w:pPr>
            <w:r>
              <w:rPr>
                <w:sz w:val="24"/>
                <w:lang w:val="en-US"/>
              </w:rPr>
              <w:t>[</w:t>
            </w:r>
            <w:r w:rsidRPr="00762C98">
              <w:rPr>
                <w:sz w:val="24"/>
              </w:rPr>
              <w:t>5.2.1</w:t>
            </w:r>
            <w:r>
              <w:rPr>
                <w:sz w:val="24"/>
                <w:lang w:val="en-US"/>
              </w:rPr>
              <w:t>]</w:t>
            </w:r>
          </w:p>
          <w:p w14:paraId="643EB7C5" w14:textId="77777777" w:rsidR="00FC12E7" w:rsidRPr="00762C98" w:rsidRDefault="00FC12E7" w:rsidP="004A7E64">
            <w:pPr>
              <w:keepLines w:val="0"/>
              <w:overflowPunct/>
              <w:autoSpaceDE/>
              <w:autoSpaceDN/>
              <w:adjustRightInd/>
              <w:spacing w:line="240" w:lineRule="auto"/>
              <w:ind w:firstLine="0"/>
              <w:jc w:val="center"/>
              <w:rPr>
                <w:sz w:val="24"/>
              </w:rPr>
            </w:pPr>
          </w:p>
          <w:p w14:paraId="551CDE9A" w14:textId="77777777" w:rsidR="00FC12E7" w:rsidRPr="00261FEA" w:rsidRDefault="00FC12E7" w:rsidP="004A7E64">
            <w:pPr>
              <w:spacing w:line="240" w:lineRule="auto"/>
              <w:ind w:firstLine="0"/>
              <w:jc w:val="left"/>
              <w:rPr>
                <w:sz w:val="24"/>
                <w:szCs w:val="24"/>
                <w:shd w:val="clear" w:color="auto" w:fill="FFFFFF"/>
              </w:rPr>
            </w:pPr>
          </w:p>
        </w:tc>
        <w:tc>
          <w:tcPr>
            <w:tcW w:w="3828" w:type="dxa"/>
          </w:tcPr>
          <w:p w14:paraId="4F949236" w14:textId="77777777" w:rsidR="00FC12E7" w:rsidRPr="00BD2EA8" w:rsidRDefault="00FC12E7" w:rsidP="004A7E64">
            <w:pPr>
              <w:pStyle w:val="s1"/>
              <w:spacing w:before="0" w:beforeAutospacing="0" w:after="0" w:afterAutospacing="0"/>
              <w:jc w:val="both"/>
            </w:pPr>
            <w:r w:rsidRPr="00762C98">
              <w:t>Размещение пансионатов, гостиниц, кемпингов, домов отдыха, не оказывающих услуги по лечению; размещение детских лагерей.</w:t>
            </w:r>
          </w:p>
        </w:tc>
        <w:tc>
          <w:tcPr>
            <w:tcW w:w="3969" w:type="dxa"/>
            <w:vMerge/>
          </w:tcPr>
          <w:p w14:paraId="11B9FA69" w14:textId="77777777" w:rsidR="00FC12E7" w:rsidRPr="0040045B" w:rsidRDefault="00FC12E7" w:rsidP="004A7E64">
            <w:pPr>
              <w:keepLines w:val="0"/>
              <w:overflowPunct/>
              <w:autoSpaceDE/>
              <w:autoSpaceDN/>
              <w:adjustRightInd/>
              <w:spacing w:line="240" w:lineRule="auto"/>
              <w:ind w:firstLine="0"/>
              <w:jc w:val="center"/>
              <w:rPr>
                <w:rFonts w:eastAsia="SimSun"/>
                <w:sz w:val="24"/>
                <w:szCs w:val="24"/>
                <w:lang w:eastAsia="zh-CN"/>
              </w:rPr>
            </w:pPr>
          </w:p>
        </w:tc>
      </w:tr>
      <w:tr w:rsidR="00FC12E7" w:rsidRPr="00261FEA" w14:paraId="1608147D" w14:textId="77777777" w:rsidTr="004A7E64">
        <w:trPr>
          <w:trHeight w:val="2093"/>
        </w:trPr>
        <w:tc>
          <w:tcPr>
            <w:tcW w:w="1985" w:type="dxa"/>
          </w:tcPr>
          <w:p w14:paraId="6CF19244" w14:textId="77777777" w:rsidR="00FC12E7" w:rsidRPr="00BC5CAA" w:rsidRDefault="00FC12E7" w:rsidP="004A7E64">
            <w:pPr>
              <w:keepLines w:val="0"/>
              <w:overflowPunct/>
              <w:autoSpaceDE/>
              <w:autoSpaceDN/>
              <w:adjustRightInd/>
              <w:spacing w:line="240" w:lineRule="auto"/>
              <w:ind w:firstLine="0"/>
              <w:jc w:val="left"/>
              <w:rPr>
                <w:sz w:val="24"/>
                <w:szCs w:val="24"/>
                <w:shd w:val="clear" w:color="auto" w:fill="FFFFFF"/>
              </w:rPr>
            </w:pPr>
            <w:r w:rsidRPr="00BC5CAA">
              <w:rPr>
                <w:sz w:val="24"/>
                <w:szCs w:val="24"/>
                <w:shd w:val="clear" w:color="auto" w:fill="FFFFFF"/>
              </w:rPr>
              <w:t>Охота и рыбалка</w:t>
            </w:r>
          </w:p>
          <w:p w14:paraId="0A852A0D" w14:textId="77777777" w:rsidR="00FC12E7" w:rsidRPr="00BD2EA8" w:rsidRDefault="00FC12E7" w:rsidP="004A7E64">
            <w:pPr>
              <w:keepLines w:val="0"/>
              <w:overflowPunct/>
              <w:autoSpaceDE/>
              <w:autoSpaceDN/>
              <w:adjustRightInd/>
              <w:spacing w:line="240" w:lineRule="auto"/>
              <w:ind w:firstLine="0"/>
              <w:jc w:val="left"/>
              <w:rPr>
                <w:sz w:val="24"/>
                <w:lang w:val="en-US"/>
              </w:rPr>
            </w:pPr>
            <w:r>
              <w:rPr>
                <w:sz w:val="24"/>
                <w:lang w:val="en-US"/>
              </w:rPr>
              <w:t>[</w:t>
            </w:r>
            <w:r w:rsidRPr="00762C98">
              <w:rPr>
                <w:sz w:val="24"/>
              </w:rPr>
              <w:t>5.</w:t>
            </w:r>
            <w:r>
              <w:rPr>
                <w:sz w:val="24"/>
                <w:lang w:val="en-US"/>
              </w:rPr>
              <w:t>3]</w:t>
            </w:r>
          </w:p>
          <w:p w14:paraId="31AAE534" w14:textId="77777777" w:rsidR="00FC12E7" w:rsidRPr="003650DD" w:rsidRDefault="00FC12E7" w:rsidP="004A7E64">
            <w:pPr>
              <w:keepLines w:val="0"/>
              <w:overflowPunct/>
              <w:autoSpaceDE/>
              <w:autoSpaceDN/>
              <w:adjustRightInd/>
              <w:spacing w:line="240" w:lineRule="auto"/>
              <w:ind w:firstLine="0"/>
              <w:jc w:val="left"/>
              <w:rPr>
                <w:sz w:val="24"/>
                <w:szCs w:val="24"/>
                <w:shd w:val="clear" w:color="auto" w:fill="FFFFFF"/>
              </w:rPr>
            </w:pPr>
          </w:p>
        </w:tc>
        <w:tc>
          <w:tcPr>
            <w:tcW w:w="3828" w:type="dxa"/>
          </w:tcPr>
          <w:p w14:paraId="0427C360" w14:textId="77777777" w:rsidR="00FC12E7" w:rsidRPr="00261FEA" w:rsidRDefault="00FC12E7" w:rsidP="004A7E64">
            <w:pPr>
              <w:keepLines w:val="0"/>
              <w:shd w:val="clear" w:color="auto" w:fill="FFFFFF"/>
              <w:overflowPunct/>
              <w:autoSpaceDE/>
              <w:autoSpaceDN/>
              <w:adjustRightInd/>
              <w:spacing w:line="240" w:lineRule="auto"/>
              <w:ind w:firstLine="0"/>
              <w:rPr>
                <w:sz w:val="24"/>
                <w:szCs w:val="24"/>
                <w:shd w:val="clear" w:color="auto" w:fill="FFFFFF"/>
              </w:rPr>
            </w:pPr>
            <w:r w:rsidRPr="00BC5CAA">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969" w:type="dxa"/>
            <w:vMerge/>
          </w:tcPr>
          <w:p w14:paraId="047EF84B" w14:textId="77777777" w:rsidR="00FC12E7" w:rsidRPr="0040045B" w:rsidRDefault="00FC12E7" w:rsidP="004A7E64">
            <w:pPr>
              <w:keepLines w:val="0"/>
              <w:overflowPunct/>
              <w:autoSpaceDE/>
              <w:autoSpaceDN/>
              <w:adjustRightInd/>
              <w:spacing w:line="240" w:lineRule="auto"/>
              <w:ind w:firstLine="0"/>
              <w:jc w:val="center"/>
              <w:rPr>
                <w:rFonts w:eastAsia="SimSun"/>
                <w:sz w:val="24"/>
                <w:szCs w:val="24"/>
                <w:lang w:eastAsia="zh-CN"/>
              </w:rPr>
            </w:pPr>
          </w:p>
        </w:tc>
      </w:tr>
      <w:tr w:rsidR="00FC12E7" w:rsidRPr="00261FEA" w14:paraId="49890A90" w14:textId="77777777" w:rsidTr="004A7E64">
        <w:trPr>
          <w:trHeight w:val="286"/>
        </w:trPr>
        <w:tc>
          <w:tcPr>
            <w:tcW w:w="1985" w:type="dxa"/>
            <w:tcBorders>
              <w:top w:val="single" w:sz="4" w:space="0" w:color="auto"/>
              <w:bottom w:val="single" w:sz="4" w:space="0" w:color="auto"/>
            </w:tcBorders>
          </w:tcPr>
          <w:p w14:paraId="4F06BE93" w14:textId="77777777" w:rsidR="00FC12E7" w:rsidRDefault="00FC12E7" w:rsidP="004A7E64">
            <w:pPr>
              <w:keepLines w:val="0"/>
              <w:overflowPunct/>
              <w:autoSpaceDE/>
              <w:autoSpaceDN/>
              <w:adjustRightInd/>
              <w:spacing w:line="240" w:lineRule="auto"/>
              <w:ind w:firstLine="0"/>
              <w:jc w:val="left"/>
              <w:rPr>
                <w:sz w:val="24"/>
                <w:szCs w:val="24"/>
                <w:shd w:val="clear" w:color="auto" w:fill="FFFFFF"/>
              </w:rPr>
            </w:pPr>
            <w:r w:rsidRPr="00BC5CAA">
              <w:rPr>
                <w:sz w:val="24"/>
                <w:szCs w:val="24"/>
                <w:shd w:val="clear" w:color="auto" w:fill="FFFFFF"/>
              </w:rPr>
              <w:t>Водный спорт</w:t>
            </w:r>
          </w:p>
          <w:p w14:paraId="50C9EBF6" w14:textId="77777777" w:rsidR="00FC12E7" w:rsidRPr="00BD2EA8" w:rsidRDefault="00FC12E7" w:rsidP="004A7E64">
            <w:pPr>
              <w:keepLines w:val="0"/>
              <w:overflowPunct/>
              <w:autoSpaceDE/>
              <w:autoSpaceDN/>
              <w:adjustRightInd/>
              <w:spacing w:line="240" w:lineRule="auto"/>
              <w:ind w:firstLine="0"/>
              <w:jc w:val="left"/>
              <w:rPr>
                <w:sz w:val="24"/>
                <w:lang w:val="en-US"/>
              </w:rPr>
            </w:pPr>
            <w:r>
              <w:rPr>
                <w:sz w:val="24"/>
                <w:lang w:val="en-US"/>
              </w:rPr>
              <w:t>[</w:t>
            </w:r>
            <w:r w:rsidRPr="00762C98">
              <w:rPr>
                <w:sz w:val="24"/>
              </w:rPr>
              <w:t>5.</w:t>
            </w:r>
            <w:r>
              <w:rPr>
                <w:sz w:val="24"/>
              </w:rPr>
              <w:t>1.5</w:t>
            </w:r>
            <w:r>
              <w:rPr>
                <w:sz w:val="24"/>
                <w:lang w:val="en-US"/>
              </w:rPr>
              <w:t>]</w:t>
            </w:r>
          </w:p>
          <w:p w14:paraId="6D6E1F0C" w14:textId="77777777" w:rsidR="00FC12E7" w:rsidRPr="003650DD" w:rsidRDefault="00FC12E7" w:rsidP="004A7E64">
            <w:pPr>
              <w:keepLines w:val="0"/>
              <w:overflowPunct/>
              <w:autoSpaceDE/>
              <w:autoSpaceDN/>
              <w:adjustRightInd/>
              <w:spacing w:line="240" w:lineRule="auto"/>
              <w:ind w:firstLine="0"/>
              <w:jc w:val="left"/>
              <w:rPr>
                <w:sz w:val="24"/>
                <w:szCs w:val="24"/>
                <w:shd w:val="clear" w:color="auto" w:fill="FFFFFF"/>
              </w:rPr>
            </w:pPr>
          </w:p>
        </w:tc>
        <w:tc>
          <w:tcPr>
            <w:tcW w:w="3828" w:type="dxa"/>
          </w:tcPr>
          <w:p w14:paraId="34A9F1AB" w14:textId="77777777" w:rsidR="00FC12E7" w:rsidRPr="00261FEA" w:rsidRDefault="00FC12E7" w:rsidP="004A7E64">
            <w:pPr>
              <w:shd w:val="clear" w:color="auto" w:fill="FFFFFF"/>
              <w:spacing w:line="240" w:lineRule="auto"/>
              <w:ind w:firstLine="0"/>
              <w:rPr>
                <w:sz w:val="24"/>
                <w:szCs w:val="24"/>
                <w:shd w:val="clear" w:color="auto" w:fill="FFFFFF"/>
              </w:rPr>
            </w:pPr>
            <w:r w:rsidRPr="00BC5CAA">
              <w:rPr>
                <w:sz w:val="24"/>
                <w:szCs w:val="24"/>
                <w:shd w:val="clear" w:color="auto" w:fill="FFFFFF"/>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3969" w:type="dxa"/>
            <w:vMerge/>
          </w:tcPr>
          <w:p w14:paraId="76A8EC95" w14:textId="77777777" w:rsidR="00FC12E7" w:rsidRPr="0040045B" w:rsidRDefault="00FC12E7" w:rsidP="004A7E64">
            <w:pPr>
              <w:keepLines w:val="0"/>
              <w:overflowPunct/>
              <w:autoSpaceDE/>
              <w:autoSpaceDN/>
              <w:adjustRightInd/>
              <w:spacing w:line="240" w:lineRule="auto"/>
              <w:ind w:firstLine="0"/>
              <w:jc w:val="center"/>
              <w:rPr>
                <w:rFonts w:eastAsia="SimSun"/>
                <w:sz w:val="24"/>
                <w:szCs w:val="24"/>
                <w:lang w:eastAsia="zh-CN"/>
              </w:rPr>
            </w:pPr>
          </w:p>
        </w:tc>
      </w:tr>
      <w:tr w:rsidR="00336A0B" w:rsidRPr="00261FEA" w14:paraId="0424B02A" w14:textId="77777777" w:rsidTr="00336A0B">
        <w:trPr>
          <w:trHeight w:val="286"/>
        </w:trPr>
        <w:tc>
          <w:tcPr>
            <w:tcW w:w="1985" w:type="dxa"/>
            <w:tcBorders>
              <w:top w:val="single" w:sz="4" w:space="0" w:color="auto"/>
              <w:bottom w:val="single" w:sz="4" w:space="0" w:color="auto"/>
            </w:tcBorders>
          </w:tcPr>
          <w:p w14:paraId="296708A9" w14:textId="77777777" w:rsidR="00336A0B" w:rsidRPr="00BC5CAA" w:rsidRDefault="00336A0B" w:rsidP="004A7E64">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14:paraId="70C406C5" w14:textId="77777777" w:rsidR="00336A0B" w:rsidRPr="00BC5CAA" w:rsidRDefault="00336A0B" w:rsidP="004A7E64">
            <w:pPr>
              <w:shd w:val="clear" w:color="auto" w:fill="FFFFFF"/>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val="restart"/>
          </w:tcPr>
          <w:p w14:paraId="2B44A96E" w14:textId="77777777" w:rsidR="00336A0B" w:rsidRPr="0040045B" w:rsidRDefault="00336A0B" w:rsidP="004A7E64">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 подлежат установлению</w:t>
            </w:r>
          </w:p>
        </w:tc>
      </w:tr>
      <w:tr w:rsidR="00336A0B" w:rsidRPr="00261FEA" w14:paraId="3C81F12E" w14:textId="77777777" w:rsidTr="004A7E64">
        <w:trPr>
          <w:trHeight w:val="286"/>
        </w:trPr>
        <w:tc>
          <w:tcPr>
            <w:tcW w:w="1985" w:type="dxa"/>
            <w:tcBorders>
              <w:top w:val="single" w:sz="4" w:space="0" w:color="auto"/>
            </w:tcBorders>
          </w:tcPr>
          <w:p w14:paraId="2FF123BC" w14:textId="29D19F0B" w:rsidR="00336A0B" w:rsidRPr="00EE2A51" w:rsidRDefault="00336A0B" w:rsidP="00336A0B">
            <w:pPr>
              <w:keepLines w:val="0"/>
              <w:overflowPunct/>
              <w:autoSpaceDE/>
              <w:autoSpaceDN/>
              <w:adjustRightInd/>
              <w:spacing w:line="240" w:lineRule="auto"/>
              <w:ind w:firstLine="0"/>
              <w:jc w:val="left"/>
              <w:rPr>
                <w:sz w:val="24"/>
                <w:szCs w:val="24"/>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28" w:type="dxa"/>
          </w:tcPr>
          <w:p w14:paraId="69CF2144" w14:textId="77777777" w:rsidR="00336A0B" w:rsidRPr="00C672A0" w:rsidRDefault="00336A0B" w:rsidP="00336A0B">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50F4B5B8" w14:textId="4A3C175A" w:rsidR="00336A0B" w:rsidRPr="00EE2A51" w:rsidRDefault="00336A0B" w:rsidP="00336A0B">
            <w:pPr>
              <w:shd w:val="clear" w:color="auto" w:fill="FFFFFF"/>
              <w:spacing w:line="240" w:lineRule="auto"/>
              <w:ind w:firstLine="0"/>
              <w:rPr>
                <w:sz w:val="24"/>
                <w:szCs w:val="24"/>
              </w:rPr>
            </w:pPr>
            <w:r w:rsidRPr="00C672A0">
              <w:rPr>
                <w:sz w:val="24"/>
                <w:szCs w:val="24"/>
                <w:shd w:val="clear" w:color="auto" w:fill="FFFFFF"/>
              </w:rPr>
              <w:t>с кодами 12.0.1-12.0.2</w:t>
            </w:r>
          </w:p>
        </w:tc>
        <w:tc>
          <w:tcPr>
            <w:tcW w:w="3969" w:type="dxa"/>
            <w:vMerge/>
          </w:tcPr>
          <w:p w14:paraId="56EC2630" w14:textId="77777777" w:rsidR="00336A0B" w:rsidRDefault="00336A0B" w:rsidP="00336A0B">
            <w:pPr>
              <w:keepLines w:val="0"/>
              <w:overflowPunct/>
              <w:autoSpaceDE/>
              <w:autoSpaceDN/>
              <w:adjustRightInd/>
              <w:spacing w:line="240" w:lineRule="auto"/>
              <w:ind w:firstLine="0"/>
              <w:jc w:val="center"/>
              <w:rPr>
                <w:rFonts w:eastAsia="SimSun"/>
                <w:sz w:val="24"/>
                <w:szCs w:val="24"/>
                <w:lang w:eastAsia="zh-CN"/>
              </w:rPr>
            </w:pPr>
          </w:p>
        </w:tc>
      </w:tr>
    </w:tbl>
    <w:p w14:paraId="0E86EE83" w14:textId="77777777" w:rsidR="00FC12E7" w:rsidRPr="00A7476A" w:rsidRDefault="00FC12E7" w:rsidP="00FC12E7">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978D45B" w14:textId="77777777" w:rsidR="00FC12E7" w:rsidRPr="00A7476A" w:rsidRDefault="00FC12E7" w:rsidP="00FC12E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2"/>
        <w:gridCol w:w="3665"/>
        <w:gridCol w:w="3805"/>
      </w:tblGrid>
      <w:tr w:rsidR="00FC12E7" w:rsidRPr="00A7476A" w14:paraId="477EC00F" w14:textId="77777777" w:rsidTr="004A7E64">
        <w:trPr>
          <w:trHeight w:val="20"/>
          <w:tblHeader/>
        </w:trPr>
        <w:tc>
          <w:tcPr>
            <w:tcW w:w="2312" w:type="dxa"/>
          </w:tcPr>
          <w:p w14:paraId="5B778CCF" w14:textId="77777777" w:rsidR="00FC12E7" w:rsidRPr="00A7476A" w:rsidRDefault="00FC12E7" w:rsidP="004A7E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5" w:type="dxa"/>
            <w:vAlign w:val="center"/>
          </w:tcPr>
          <w:p w14:paraId="1461D4AB" w14:textId="77777777" w:rsidR="00FC12E7" w:rsidRPr="00A7476A" w:rsidRDefault="00FC12E7" w:rsidP="004A7E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08285414" w14:textId="77777777" w:rsidR="00FC12E7" w:rsidRPr="00A7476A" w:rsidRDefault="00FC12E7" w:rsidP="004A7E6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E2E4056" w14:textId="77777777" w:rsidR="00FC12E7" w:rsidRPr="00A7476A" w:rsidRDefault="00FC12E7" w:rsidP="004A7E6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F66D825" w14:textId="77777777" w:rsidR="00FC12E7" w:rsidRPr="00A7476A" w:rsidRDefault="00FC12E7" w:rsidP="004A7E6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FC12E7" w:rsidRPr="00A7476A" w14:paraId="7DE6D491" w14:textId="77777777" w:rsidTr="004A7E64">
        <w:trPr>
          <w:trHeight w:val="366"/>
        </w:trPr>
        <w:tc>
          <w:tcPr>
            <w:tcW w:w="2312" w:type="dxa"/>
          </w:tcPr>
          <w:p w14:paraId="649AD743" w14:textId="77777777" w:rsidR="00FC12E7" w:rsidRPr="00A7476A" w:rsidRDefault="00FC12E7" w:rsidP="004A7E6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5" w:type="dxa"/>
          </w:tcPr>
          <w:p w14:paraId="2341210C" w14:textId="77777777" w:rsidR="00FC12E7" w:rsidRPr="00A7476A" w:rsidRDefault="00FC12E7" w:rsidP="004A7E6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149D9EEE" w14:textId="77777777" w:rsidR="00FC12E7" w:rsidRPr="00A7476A" w:rsidRDefault="00FC12E7" w:rsidP="004A7E64">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B75C327" w14:textId="77777777" w:rsidR="00FC12E7" w:rsidRPr="00A7476A" w:rsidRDefault="00FC12E7" w:rsidP="00FC12E7">
      <w:pPr>
        <w:keepLines w:val="0"/>
        <w:tabs>
          <w:tab w:val="left" w:pos="2520"/>
        </w:tabs>
        <w:overflowPunct/>
        <w:autoSpaceDE/>
        <w:autoSpaceDN/>
        <w:adjustRightInd/>
        <w:spacing w:line="240" w:lineRule="auto"/>
        <w:ind w:firstLine="0"/>
        <w:jc w:val="center"/>
        <w:rPr>
          <w:rFonts w:eastAsia="SimSun"/>
          <w:sz w:val="24"/>
          <w:szCs w:val="24"/>
          <w:lang w:eastAsia="zh-CN"/>
        </w:rPr>
      </w:pPr>
    </w:p>
    <w:p w14:paraId="0FCC680B" w14:textId="77777777" w:rsidR="00FC12E7" w:rsidRPr="00A7476A" w:rsidRDefault="00FC12E7" w:rsidP="00FC12E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4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4990"/>
      </w:tblGrid>
      <w:tr w:rsidR="00FC12E7" w:rsidRPr="00A7476A" w14:paraId="49B19F6C" w14:textId="77777777" w:rsidTr="004A7E64">
        <w:trPr>
          <w:trHeight w:val="20"/>
          <w:tblHeader/>
        </w:trPr>
        <w:tc>
          <w:tcPr>
            <w:tcW w:w="4650" w:type="dxa"/>
            <w:vAlign w:val="center"/>
          </w:tcPr>
          <w:p w14:paraId="2FC01C4E" w14:textId="77777777" w:rsidR="00FC12E7" w:rsidRPr="00A7476A" w:rsidRDefault="00FC12E7" w:rsidP="004A7E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90" w:type="dxa"/>
            <w:vAlign w:val="center"/>
          </w:tcPr>
          <w:p w14:paraId="780A998D" w14:textId="77777777" w:rsidR="00FC12E7" w:rsidRPr="00A7476A" w:rsidRDefault="00FC12E7" w:rsidP="004A7E6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FC12E7" w:rsidRPr="00A7476A" w14:paraId="207DC57B" w14:textId="77777777" w:rsidTr="004A7E64">
        <w:trPr>
          <w:trHeight w:val="20"/>
        </w:trPr>
        <w:tc>
          <w:tcPr>
            <w:tcW w:w="4650" w:type="dxa"/>
          </w:tcPr>
          <w:p w14:paraId="3E3DCCF9" w14:textId="77777777" w:rsidR="00FC12E7" w:rsidRPr="003650DD" w:rsidRDefault="00FC12E7" w:rsidP="004A7E6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4990" w:type="dxa"/>
          </w:tcPr>
          <w:p w14:paraId="63ED4505" w14:textId="77777777" w:rsidR="00FC12E7" w:rsidRPr="00A7476A" w:rsidRDefault="00FC12E7" w:rsidP="004A7E64">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139E89D3" w14:textId="77777777" w:rsidR="00FC12E7" w:rsidRPr="00A7476A" w:rsidRDefault="00FC12E7" w:rsidP="00FC12E7">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6B42D25"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p>
    <w:p w14:paraId="3934BF08"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7916089"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F313E4F"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F305508"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7C3B092A"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7FDB9ACC"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6CE7EC5"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AE20C61"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D01C3A6"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7BB8C0D"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0F892E9"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B28B35C" w14:textId="77777777" w:rsidR="00FC12E7"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375AB88" w14:textId="77777777" w:rsidR="00FC12E7" w:rsidRPr="00A7476A" w:rsidRDefault="00FC12E7" w:rsidP="00FC12E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4427BD1" w14:textId="6F7E640F" w:rsidR="00FC12E7" w:rsidRDefault="00FC12E7" w:rsidP="00FC12E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D1777A" w14:textId="24E1700B" w:rsidR="00781B6B" w:rsidRDefault="00781B6B" w:rsidP="00FC12E7">
      <w:pPr>
        <w:keepLines w:val="0"/>
        <w:overflowPunct/>
        <w:autoSpaceDE/>
        <w:autoSpaceDN/>
        <w:adjustRightInd/>
        <w:spacing w:line="240" w:lineRule="auto"/>
        <w:ind w:firstLine="709"/>
        <w:rPr>
          <w:rFonts w:eastAsia="SimSun"/>
          <w:sz w:val="24"/>
          <w:szCs w:val="24"/>
          <w:lang w:eastAsia="zh-CN"/>
        </w:rPr>
      </w:pPr>
    </w:p>
    <w:p w14:paraId="08753384" w14:textId="11C7FA40" w:rsidR="00781B6B" w:rsidRPr="00A7476A" w:rsidRDefault="00781B6B" w:rsidP="00781B6B">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04" w:name="_Toc180395379"/>
      <w:r>
        <w:rPr>
          <w:rFonts w:eastAsia="SimSun"/>
          <w:bCs/>
          <w:sz w:val="24"/>
          <w:szCs w:val="24"/>
          <w:u w:val="single"/>
          <w:lang w:eastAsia="zh-CN"/>
        </w:rPr>
        <w:t>ЗО1.1</w:t>
      </w:r>
      <w:r w:rsidRPr="00A7476A">
        <w:rPr>
          <w:rFonts w:eastAsia="SimSun"/>
          <w:bCs/>
          <w:sz w:val="24"/>
          <w:szCs w:val="24"/>
          <w:u w:val="single"/>
          <w:lang w:eastAsia="zh-CN"/>
        </w:rPr>
        <w:t xml:space="preserve"> </w:t>
      </w:r>
      <w:r w:rsidRPr="00781B6B">
        <w:rPr>
          <w:rFonts w:eastAsia="SimSun"/>
          <w:bCs/>
          <w:sz w:val="24"/>
          <w:szCs w:val="24"/>
          <w:u w:val="single"/>
          <w:lang w:eastAsia="zh-CN"/>
        </w:rPr>
        <w:t>Зона отдыха, спорта, развлечений</w:t>
      </w:r>
      <w:bookmarkEnd w:id="204"/>
    </w:p>
    <w:p w14:paraId="13460893" w14:textId="77777777" w:rsidR="00781B6B" w:rsidRPr="00A7476A" w:rsidRDefault="00781B6B" w:rsidP="00781B6B">
      <w:pPr>
        <w:keepLines w:val="0"/>
        <w:overflowPunct/>
        <w:autoSpaceDE/>
        <w:autoSpaceDN/>
        <w:adjustRightInd/>
        <w:spacing w:line="240" w:lineRule="auto"/>
        <w:ind w:firstLine="426"/>
        <w:jc w:val="left"/>
        <w:rPr>
          <w:rFonts w:eastAsia="SimSun"/>
          <w:bCs/>
          <w:sz w:val="24"/>
          <w:szCs w:val="24"/>
          <w:u w:val="single"/>
          <w:lang w:eastAsia="zh-CN"/>
        </w:rPr>
      </w:pPr>
    </w:p>
    <w:p w14:paraId="00C3BD08" w14:textId="77777777" w:rsidR="00781B6B" w:rsidRPr="00A7476A" w:rsidRDefault="00781B6B" w:rsidP="00781B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686"/>
        <w:gridCol w:w="3827"/>
      </w:tblGrid>
      <w:tr w:rsidR="00781B6B" w:rsidRPr="00A7476A" w14:paraId="6561B517" w14:textId="77777777" w:rsidTr="003E7B5D">
        <w:trPr>
          <w:trHeight w:val="552"/>
          <w:tblHeader/>
        </w:trPr>
        <w:tc>
          <w:tcPr>
            <w:tcW w:w="1956" w:type="dxa"/>
          </w:tcPr>
          <w:p w14:paraId="70379646" w14:textId="77777777" w:rsidR="00781B6B" w:rsidRPr="00A7476A" w:rsidRDefault="00781B6B" w:rsidP="003E7B5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86" w:type="dxa"/>
            <w:shd w:val="clear" w:color="auto" w:fill="auto"/>
            <w:vAlign w:val="center"/>
          </w:tcPr>
          <w:p w14:paraId="1F8CE861" w14:textId="77777777" w:rsidR="00781B6B" w:rsidRPr="00A7476A" w:rsidRDefault="00781B6B" w:rsidP="003E7B5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14:paraId="7BBB944C" w14:textId="77777777" w:rsidR="00781B6B" w:rsidRPr="00A7476A" w:rsidRDefault="00781B6B" w:rsidP="003E7B5D">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6351740" w14:textId="77777777" w:rsidR="00781B6B" w:rsidRPr="00A7476A" w:rsidRDefault="00781B6B" w:rsidP="003E7B5D">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C9E4F8" w14:textId="77777777" w:rsidR="00781B6B" w:rsidRPr="00A7476A" w:rsidRDefault="00781B6B" w:rsidP="003E7B5D">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81B6B" w:rsidRPr="00A7476A" w14:paraId="720961AC" w14:textId="77777777" w:rsidTr="003E7B5D">
        <w:trPr>
          <w:trHeight w:val="1380"/>
        </w:trPr>
        <w:tc>
          <w:tcPr>
            <w:tcW w:w="1956" w:type="dxa"/>
          </w:tcPr>
          <w:p w14:paraId="706D19A1" w14:textId="77777777" w:rsidR="00781B6B" w:rsidRPr="00A7476A" w:rsidRDefault="00781B6B" w:rsidP="003E7B5D">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247D335F" w14:textId="77777777" w:rsidR="00781B6B" w:rsidRPr="00752D98" w:rsidRDefault="00781B6B" w:rsidP="003E7B5D">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val="restart"/>
            <w:shd w:val="clear" w:color="auto" w:fill="auto"/>
          </w:tcPr>
          <w:p w14:paraId="72287CFB"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w:t>
            </w:r>
            <w:r>
              <w:rPr>
                <w:rFonts w:eastAsia="SimSun"/>
                <w:sz w:val="24"/>
                <w:szCs w:val="24"/>
                <w:lang w:eastAsia="zh-CN"/>
              </w:rPr>
              <w:t>20</w:t>
            </w:r>
            <w:r w:rsidRPr="00A7476A">
              <w:rPr>
                <w:rFonts w:eastAsia="SimSun"/>
                <w:sz w:val="24"/>
                <w:szCs w:val="24"/>
                <w:lang w:eastAsia="zh-CN"/>
              </w:rPr>
              <w:t>000 кв. м;</w:t>
            </w:r>
          </w:p>
          <w:p w14:paraId="164F8F3D"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65</w:t>
            </w:r>
            <w:r w:rsidRPr="00A7476A">
              <w:rPr>
                <w:rFonts w:eastAsia="SimSun"/>
                <w:sz w:val="24"/>
                <w:szCs w:val="24"/>
                <w:lang w:eastAsia="zh-CN"/>
              </w:rPr>
              <w:t xml:space="preserve">%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536D9ED"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w:t>
            </w:r>
            <w:r>
              <w:rPr>
                <w:rFonts w:eastAsia="SimSun"/>
                <w:sz w:val="24"/>
                <w:szCs w:val="24"/>
                <w:lang w:eastAsia="zh-CN"/>
              </w:rPr>
              <w:t>, сооружений</w:t>
            </w:r>
            <w:r w:rsidRPr="00A7476A">
              <w:rPr>
                <w:rFonts w:eastAsia="SimSun"/>
                <w:sz w:val="24"/>
                <w:szCs w:val="24"/>
                <w:lang w:eastAsia="zh-CN"/>
              </w:rPr>
              <w:t xml:space="preserve"> от уровня земли -</w:t>
            </w:r>
            <w:r>
              <w:rPr>
                <w:rFonts w:eastAsia="SimSun"/>
                <w:sz w:val="24"/>
                <w:szCs w:val="24"/>
                <w:lang w:eastAsia="zh-CN"/>
              </w:rPr>
              <w:t>30</w:t>
            </w:r>
            <w:r w:rsidRPr="00A7476A">
              <w:rPr>
                <w:rFonts w:eastAsia="SimSun"/>
                <w:sz w:val="24"/>
                <w:szCs w:val="24"/>
                <w:lang w:eastAsia="zh-CN"/>
              </w:rPr>
              <w:t xml:space="preserve"> м;</w:t>
            </w:r>
          </w:p>
          <w:p w14:paraId="24530682"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25</w:t>
            </w:r>
            <w:r w:rsidRPr="00A7476A">
              <w:rPr>
                <w:sz w:val="24"/>
                <w:szCs w:val="24"/>
              </w:rPr>
              <w:t>%;</w:t>
            </w:r>
          </w:p>
          <w:p w14:paraId="202D5F8D"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07B77227"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Pr>
                <w:rFonts w:eastAsia="SimSun"/>
                <w:sz w:val="24"/>
                <w:szCs w:val="24"/>
                <w:lang w:eastAsia="zh-CN"/>
              </w:rPr>
              <w:t xml:space="preserve">осуществлять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23A2F20D"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Pr>
                <w:rFonts w:eastAsia="SimSun"/>
                <w:sz w:val="24"/>
                <w:szCs w:val="24"/>
                <w:lang w:eastAsia="zh-CN"/>
              </w:rPr>
              <w:t>ть</w:t>
            </w:r>
            <w:r w:rsidRPr="00A7476A">
              <w:rPr>
                <w:rFonts w:eastAsia="SimSun"/>
                <w:sz w:val="24"/>
                <w:szCs w:val="24"/>
                <w:lang w:eastAsia="zh-CN"/>
              </w:rPr>
              <w:t xml:space="preserve"> площад</w:t>
            </w:r>
            <w:r>
              <w:rPr>
                <w:rFonts w:eastAsia="SimSun"/>
                <w:sz w:val="24"/>
                <w:szCs w:val="24"/>
                <w:lang w:eastAsia="zh-CN"/>
              </w:rPr>
              <w:t>ку</w:t>
            </w:r>
            <w:r w:rsidRPr="00A7476A">
              <w:rPr>
                <w:rFonts w:eastAsia="SimSun"/>
                <w:sz w:val="24"/>
                <w:szCs w:val="24"/>
                <w:lang w:eastAsia="zh-CN"/>
              </w:rPr>
              <w:t xml:space="preserve"> для остановки автомобилей;</w:t>
            </w:r>
          </w:p>
          <w:p w14:paraId="3D2C92D2"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Pr>
                <w:rFonts w:eastAsia="SimSun"/>
                <w:sz w:val="24"/>
                <w:szCs w:val="24"/>
                <w:lang w:eastAsia="zh-CN"/>
              </w:rPr>
              <w:t>ать</w:t>
            </w:r>
            <w:r w:rsidRPr="00A7476A">
              <w:rPr>
                <w:rFonts w:eastAsia="SimSun"/>
                <w:sz w:val="24"/>
                <w:szCs w:val="24"/>
                <w:lang w:eastAsia="zh-CN"/>
              </w:rPr>
              <w:t xml:space="preserve"> норм благоустройства, установленных соответствующими муниципальными правовыми актами</w:t>
            </w:r>
            <w:r>
              <w:rPr>
                <w:rFonts w:eastAsia="SimSun"/>
                <w:sz w:val="24"/>
                <w:szCs w:val="24"/>
                <w:lang w:eastAsia="zh-CN"/>
              </w:rPr>
              <w:t>.</w:t>
            </w:r>
          </w:p>
        </w:tc>
      </w:tr>
      <w:tr w:rsidR="00781B6B" w:rsidRPr="00A7476A" w14:paraId="2AF23C86" w14:textId="77777777" w:rsidTr="003E7B5D">
        <w:trPr>
          <w:trHeight w:val="3873"/>
        </w:trPr>
        <w:tc>
          <w:tcPr>
            <w:tcW w:w="1956" w:type="dxa"/>
          </w:tcPr>
          <w:p w14:paraId="6CF4E616" w14:textId="77777777" w:rsidR="00781B6B" w:rsidRPr="00AA5150" w:rsidRDefault="00781B6B" w:rsidP="003E7B5D">
            <w:pPr>
              <w:spacing w:line="240" w:lineRule="auto"/>
              <w:ind w:firstLine="0"/>
              <w:jc w:val="left"/>
              <w:rPr>
                <w:sz w:val="24"/>
                <w:szCs w:val="24"/>
              </w:rPr>
            </w:pPr>
            <w:r w:rsidRPr="00AA5150">
              <w:rPr>
                <w:sz w:val="24"/>
                <w:szCs w:val="24"/>
              </w:rPr>
              <w:t>Объекты торговли (торговые центры, торгово-</w:t>
            </w:r>
          </w:p>
          <w:p w14:paraId="0A2BDBB2" w14:textId="77777777" w:rsidR="00781B6B" w:rsidRPr="00A7476A" w:rsidRDefault="00781B6B" w:rsidP="003E7B5D">
            <w:pPr>
              <w:pStyle w:val="affffff3"/>
              <w:rPr>
                <w:rFonts w:ascii="Times New Roman" w:hAnsi="Times New Roman" w:cs="Times New Roman"/>
              </w:rPr>
            </w:pPr>
            <w:r w:rsidRPr="00AA5150">
              <w:rPr>
                <w:rFonts w:ascii="Times New Roman" w:hAnsi="Times New Roman" w:cs="Times New Roman"/>
              </w:rPr>
              <w:t xml:space="preserve">развлекательные центры (комплексы) </w:t>
            </w:r>
            <w:r w:rsidRPr="00A7476A">
              <w:rPr>
                <w:rFonts w:ascii="Times New Roman" w:hAnsi="Times New Roman" w:cs="Times New Roman"/>
              </w:rPr>
              <w:t>[4.</w:t>
            </w:r>
            <w:r>
              <w:rPr>
                <w:rFonts w:ascii="Times New Roman" w:hAnsi="Times New Roman" w:cs="Times New Roman"/>
              </w:rPr>
              <w:t>2</w:t>
            </w:r>
            <w:r w:rsidRPr="00A7476A">
              <w:rPr>
                <w:rFonts w:ascii="Times New Roman" w:hAnsi="Times New Roman" w:cs="Times New Roman"/>
              </w:rPr>
              <w:t>]</w:t>
            </w:r>
          </w:p>
        </w:tc>
        <w:tc>
          <w:tcPr>
            <w:tcW w:w="3686" w:type="dxa"/>
            <w:shd w:val="clear" w:color="auto" w:fill="auto"/>
          </w:tcPr>
          <w:p w14:paraId="4F97FF53" w14:textId="77777777" w:rsidR="00781B6B" w:rsidRPr="00A7476A" w:rsidRDefault="00781B6B" w:rsidP="003E7B5D">
            <w:pPr>
              <w:spacing w:line="240" w:lineRule="auto"/>
              <w:ind w:firstLine="0"/>
            </w:pPr>
            <w:r w:rsidRPr="00752D98">
              <w:rPr>
                <w:sz w:val="24"/>
                <w:szCs w:val="24"/>
              </w:rPr>
              <w:t>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3827" w:type="dxa"/>
            <w:vMerge/>
            <w:shd w:val="clear" w:color="auto" w:fill="auto"/>
          </w:tcPr>
          <w:p w14:paraId="152AEDD2"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p>
        </w:tc>
      </w:tr>
      <w:tr w:rsidR="00781B6B" w:rsidRPr="00A7476A" w14:paraId="2B2CC420" w14:textId="77777777" w:rsidTr="003E7B5D">
        <w:trPr>
          <w:trHeight w:val="247"/>
        </w:trPr>
        <w:tc>
          <w:tcPr>
            <w:tcW w:w="1956" w:type="dxa"/>
          </w:tcPr>
          <w:p w14:paraId="2A08B31A" w14:textId="77777777" w:rsidR="00781B6B" w:rsidRPr="00752D98" w:rsidRDefault="00781B6B" w:rsidP="003E7B5D">
            <w:pPr>
              <w:pStyle w:val="affffff3"/>
              <w:jc w:val="both"/>
              <w:rPr>
                <w:rFonts w:ascii="Times New Roman" w:hAnsi="Times New Roman" w:cs="Times New Roman"/>
              </w:rPr>
            </w:pPr>
            <w:r w:rsidRPr="00752D98">
              <w:rPr>
                <w:rFonts w:ascii="Times New Roman" w:hAnsi="Times New Roman" w:cs="Times New Roman"/>
              </w:rPr>
              <w:t>Бытовое обслуживание [</w:t>
            </w:r>
            <w:r>
              <w:rPr>
                <w:rFonts w:ascii="Times New Roman" w:hAnsi="Times New Roman" w:cs="Times New Roman"/>
              </w:rPr>
              <w:t>3</w:t>
            </w:r>
            <w:r w:rsidRPr="00752D98">
              <w:rPr>
                <w:rFonts w:ascii="Times New Roman" w:hAnsi="Times New Roman" w:cs="Times New Roman"/>
              </w:rPr>
              <w:t>.</w:t>
            </w:r>
            <w:r>
              <w:rPr>
                <w:rFonts w:ascii="Times New Roman" w:hAnsi="Times New Roman" w:cs="Times New Roman"/>
              </w:rPr>
              <w:t>3</w:t>
            </w:r>
            <w:r w:rsidRPr="00752D98">
              <w:rPr>
                <w:rFonts w:ascii="Times New Roman" w:hAnsi="Times New Roman" w:cs="Times New Roman"/>
              </w:rPr>
              <w:t>]</w:t>
            </w:r>
          </w:p>
        </w:tc>
        <w:tc>
          <w:tcPr>
            <w:tcW w:w="3686" w:type="dxa"/>
            <w:shd w:val="clear" w:color="auto" w:fill="auto"/>
          </w:tcPr>
          <w:p w14:paraId="2ACBBECB" w14:textId="77777777" w:rsidR="00781B6B" w:rsidRPr="00752D98" w:rsidRDefault="00781B6B" w:rsidP="003E7B5D">
            <w:pPr>
              <w:spacing w:line="240" w:lineRule="auto"/>
              <w:ind w:firstLine="0"/>
              <w:rPr>
                <w:sz w:val="24"/>
                <w:szCs w:val="24"/>
              </w:rPr>
            </w:pPr>
            <w:r w:rsidRPr="00752D98">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65633D1F"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p>
        </w:tc>
      </w:tr>
      <w:tr w:rsidR="00781B6B" w:rsidRPr="00A7476A" w14:paraId="06A985CE" w14:textId="77777777" w:rsidTr="003E7B5D">
        <w:trPr>
          <w:trHeight w:val="4011"/>
        </w:trPr>
        <w:tc>
          <w:tcPr>
            <w:tcW w:w="1956" w:type="dxa"/>
          </w:tcPr>
          <w:p w14:paraId="6F6CCEBF" w14:textId="77777777" w:rsidR="00781B6B" w:rsidRPr="00211CE5" w:rsidRDefault="00781B6B" w:rsidP="003E7B5D">
            <w:pPr>
              <w:pStyle w:val="affffff3"/>
              <w:jc w:val="both"/>
              <w:rPr>
                <w:rFonts w:ascii="Times New Roman" w:hAnsi="Times New Roman" w:cs="Times New Roman"/>
              </w:rPr>
            </w:pPr>
            <w:r w:rsidRPr="00211CE5">
              <w:rPr>
                <w:rFonts w:ascii="Times New Roman" w:hAnsi="Times New Roman" w:cs="Times New Roman"/>
              </w:rPr>
              <w:t>Деловое управление [4.1]</w:t>
            </w:r>
          </w:p>
        </w:tc>
        <w:tc>
          <w:tcPr>
            <w:tcW w:w="3686" w:type="dxa"/>
            <w:shd w:val="clear" w:color="auto" w:fill="auto"/>
          </w:tcPr>
          <w:p w14:paraId="3C446E65" w14:textId="77777777" w:rsidR="00781B6B" w:rsidRPr="00211CE5" w:rsidRDefault="00781B6B" w:rsidP="003E7B5D">
            <w:pPr>
              <w:spacing w:line="240" w:lineRule="auto"/>
              <w:ind w:firstLine="0"/>
              <w:rPr>
                <w:sz w:val="24"/>
                <w:szCs w:val="24"/>
              </w:rPr>
            </w:pPr>
            <w:r w:rsidRPr="00211CE5">
              <w:rPr>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284C0005"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p>
        </w:tc>
      </w:tr>
      <w:tr w:rsidR="00781B6B" w:rsidRPr="00A7476A" w14:paraId="3A1E6812" w14:textId="77777777" w:rsidTr="003E7B5D">
        <w:trPr>
          <w:trHeight w:val="1635"/>
        </w:trPr>
        <w:tc>
          <w:tcPr>
            <w:tcW w:w="1956" w:type="dxa"/>
          </w:tcPr>
          <w:p w14:paraId="307ED5FA" w14:textId="77777777" w:rsidR="00781B6B" w:rsidRPr="00211CE5" w:rsidRDefault="00781B6B" w:rsidP="003E7B5D">
            <w:pPr>
              <w:pStyle w:val="affffff3"/>
              <w:jc w:val="both"/>
              <w:rPr>
                <w:rFonts w:ascii="Times New Roman" w:hAnsi="Times New Roman" w:cs="Times New Roman"/>
              </w:rPr>
            </w:pPr>
            <w:r w:rsidRPr="00211CE5">
              <w:rPr>
                <w:rFonts w:ascii="Times New Roman" w:hAnsi="Times New Roman" w:cs="Times New Roman"/>
              </w:rPr>
              <w:t>Общественное питание [4.6]</w:t>
            </w:r>
          </w:p>
        </w:tc>
        <w:tc>
          <w:tcPr>
            <w:tcW w:w="3686" w:type="dxa"/>
            <w:shd w:val="clear" w:color="auto" w:fill="auto"/>
          </w:tcPr>
          <w:p w14:paraId="0CE39CC2" w14:textId="77777777" w:rsidR="00781B6B" w:rsidRPr="00211CE5" w:rsidRDefault="00781B6B" w:rsidP="003E7B5D">
            <w:pPr>
              <w:spacing w:line="240" w:lineRule="auto"/>
              <w:ind w:firstLine="0"/>
              <w:rPr>
                <w:sz w:val="24"/>
                <w:szCs w:val="24"/>
              </w:rPr>
            </w:pPr>
            <w:r w:rsidRPr="00211CE5">
              <w:rPr>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13017627"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p>
        </w:tc>
      </w:tr>
      <w:tr w:rsidR="00781B6B" w:rsidRPr="00A7476A" w14:paraId="43DE5198" w14:textId="77777777" w:rsidTr="003E7B5D">
        <w:trPr>
          <w:trHeight w:val="915"/>
        </w:trPr>
        <w:tc>
          <w:tcPr>
            <w:tcW w:w="1956" w:type="dxa"/>
          </w:tcPr>
          <w:p w14:paraId="3B8B5354" w14:textId="77777777" w:rsidR="00781B6B" w:rsidRPr="00211CE5" w:rsidRDefault="00781B6B" w:rsidP="003E7B5D">
            <w:pPr>
              <w:pStyle w:val="affffff3"/>
              <w:jc w:val="both"/>
              <w:rPr>
                <w:rFonts w:ascii="Times New Roman" w:hAnsi="Times New Roman" w:cs="Times New Roman"/>
              </w:rPr>
            </w:pPr>
            <w:r w:rsidRPr="00211CE5">
              <w:rPr>
                <w:rFonts w:ascii="Times New Roman" w:hAnsi="Times New Roman" w:cs="Times New Roman"/>
              </w:rPr>
              <w:t>Гостиничное обслуживание [4.7]</w:t>
            </w:r>
          </w:p>
        </w:tc>
        <w:tc>
          <w:tcPr>
            <w:tcW w:w="3686" w:type="dxa"/>
            <w:shd w:val="clear" w:color="auto" w:fill="auto"/>
          </w:tcPr>
          <w:p w14:paraId="6B08A0B8" w14:textId="77777777" w:rsidR="00781B6B" w:rsidRDefault="00781B6B" w:rsidP="003E7B5D">
            <w:pPr>
              <w:spacing w:line="240" w:lineRule="auto"/>
              <w:ind w:firstLine="0"/>
              <w:rPr>
                <w:sz w:val="24"/>
                <w:szCs w:val="24"/>
              </w:rPr>
            </w:pPr>
            <w:r w:rsidRPr="00211CE5">
              <w:rPr>
                <w:sz w:val="24"/>
                <w:szCs w:val="24"/>
              </w:rPr>
              <w:t>Размещение гостиниц</w:t>
            </w:r>
          </w:p>
          <w:p w14:paraId="450A9F91" w14:textId="77777777" w:rsidR="00781B6B" w:rsidRPr="00211CE5" w:rsidRDefault="00781B6B" w:rsidP="003E7B5D">
            <w:pPr>
              <w:spacing w:line="240" w:lineRule="auto"/>
              <w:ind w:firstLine="0"/>
              <w:rPr>
                <w:sz w:val="24"/>
                <w:szCs w:val="24"/>
              </w:rPr>
            </w:pPr>
          </w:p>
        </w:tc>
        <w:tc>
          <w:tcPr>
            <w:tcW w:w="3827" w:type="dxa"/>
            <w:vMerge/>
            <w:shd w:val="clear" w:color="auto" w:fill="auto"/>
          </w:tcPr>
          <w:p w14:paraId="439846BB"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p>
        </w:tc>
      </w:tr>
      <w:tr w:rsidR="00781B6B" w:rsidRPr="00A7476A" w14:paraId="77E75F29" w14:textId="77777777" w:rsidTr="003E7B5D">
        <w:trPr>
          <w:trHeight w:val="2310"/>
        </w:trPr>
        <w:tc>
          <w:tcPr>
            <w:tcW w:w="1956" w:type="dxa"/>
          </w:tcPr>
          <w:p w14:paraId="42ED1002" w14:textId="77777777" w:rsidR="00781B6B" w:rsidRPr="00211CE5" w:rsidRDefault="00781B6B" w:rsidP="003E7B5D">
            <w:pPr>
              <w:pStyle w:val="affffff3"/>
              <w:jc w:val="both"/>
              <w:rPr>
                <w:rFonts w:ascii="Times New Roman" w:hAnsi="Times New Roman" w:cs="Times New Roman"/>
              </w:rPr>
            </w:pPr>
            <w:r w:rsidRPr="00211CE5">
              <w:rPr>
                <w:rFonts w:ascii="Times New Roman" w:hAnsi="Times New Roman" w:cs="Times New Roman"/>
              </w:rPr>
              <w:t>Развлечение [4.8]</w:t>
            </w:r>
          </w:p>
        </w:tc>
        <w:tc>
          <w:tcPr>
            <w:tcW w:w="3686" w:type="dxa"/>
            <w:shd w:val="clear" w:color="auto" w:fill="auto"/>
          </w:tcPr>
          <w:p w14:paraId="1B8BE3C3" w14:textId="77777777" w:rsidR="00781B6B" w:rsidRPr="00211CE5" w:rsidRDefault="00781B6B" w:rsidP="003E7B5D">
            <w:pPr>
              <w:spacing w:line="240" w:lineRule="auto"/>
              <w:ind w:firstLine="0"/>
              <w:rPr>
                <w:sz w:val="24"/>
                <w:szCs w:val="24"/>
              </w:rPr>
            </w:pPr>
            <w:r>
              <w:rPr>
                <w:sz w:val="24"/>
                <w:szCs w:val="24"/>
              </w:rPr>
              <w:t>Р</w:t>
            </w:r>
            <w:r w:rsidRPr="00211CE5">
              <w:rPr>
                <w:sz w:val="24"/>
                <w:szCs w:val="24"/>
              </w:rPr>
              <w:t>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3827" w:type="dxa"/>
            <w:vMerge/>
            <w:shd w:val="clear" w:color="auto" w:fill="auto"/>
          </w:tcPr>
          <w:p w14:paraId="60AD6ACF"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p>
        </w:tc>
      </w:tr>
      <w:tr w:rsidR="00781B6B" w:rsidRPr="00A7476A" w14:paraId="7B170687" w14:textId="77777777" w:rsidTr="003E7B5D">
        <w:trPr>
          <w:trHeight w:val="2025"/>
        </w:trPr>
        <w:tc>
          <w:tcPr>
            <w:tcW w:w="1956" w:type="dxa"/>
          </w:tcPr>
          <w:p w14:paraId="023AB18B" w14:textId="77777777" w:rsidR="00781B6B" w:rsidRPr="00211CE5" w:rsidRDefault="00781B6B" w:rsidP="003E7B5D">
            <w:pPr>
              <w:pStyle w:val="affffff3"/>
              <w:jc w:val="both"/>
              <w:rPr>
                <w:rFonts w:ascii="Times New Roman" w:hAnsi="Times New Roman" w:cs="Times New Roman"/>
              </w:rPr>
            </w:pPr>
            <w:r w:rsidRPr="00752D98">
              <w:rPr>
                <w:rFonts w:ascii="Times New Roman" w:hAnsi="Times New Roman" w:cs="Times New Roman"/>
              </w:rPr>
              <w:t xml:space="preserve">Спорт </w:t>
            </w:r>
            <w:r w:rsidRPr="00211CE5">
              <w:rPr>
                <w:rFonts w:ascii="Times New Roman" w:hAnsi="Times New Roman" w:cs="Times New Roman"/>
              </w:rPr>
              <w:t>[5.1]</w:t>
            </w:r>
          </w:p>
        </w:tc>
        <w:tc>
          <w:tcPr>
            <w:tcW w:w="3686" w:type="dxa"/>
            <w:shd w:val="clear" w:color="auto" w:fill="auto"/>
          </w:tcPr>
          <w:p w14:paraId="20B9C889" w14:textId="77777777" w:rsidR="00781B6B" w:rsidRDefault="00781B6B" w:rsidP="003E7B5D">
            <w:pPr>
              <w:spacing w:line="240" w:lineRule="auto"/>
              <w:ind w:firstLine="0"/>
              <w:rPr>
                <w:sz w:val="24"/>
                <w:szCs w:val="24"/>
              </w:rPr>
            </w:pPr>
            <w:r w:rsidRPr="00752D98">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r>
              <w:rPr>
                <w:sz w:val="24"/>
                <w:szCs w:val="24"/>
              </w:rPr>
              <w:t>.</w:t>
            </w:r>
          </w:p>
        </w:tc>
        <w:tc>
          <w:tcPr>
            <w:tcW w:w="3827" w:type="dxa"/>
            <w:vMerge/>
            <w:shd w:val="clear" w:color="auto" w:fill="auto"/>
          </w:tcPr>
          <w:p w14:paraId="124EFB9A"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p>
        </w:tc>
      </w:tr>
      <w:tr w:rsidR="00781B6B" w:rsidRPr="00A7476A" w14:paraId="7E143B18" w14:textId="77777777" w:rsidTr="003E7B5D">
        <w:trPr>
          <w:trHeight w:val="3428"/>
        </w:trPr>
        <w:tc>
          <w:tcPr>
            <w:tcW w:w="1956" w:type="dxa"/>
          </w:tcPr>
          <w:p w14:paraId="3D62631A" w14:textId="77777777" w:rsidR="00781B6B" w:rsidRPr="00752D98" w:rsidRDefault="00781B6B" w:rsidP="003E7B5D">
            <w:pPr>
              <w:pStyle w:val="affffff3"/>
              <w:jc w:val="both"/>
              <w:rPr>
                <w:rFonts w:ascii="Times New Roman" w:hAnsi="Times New Roman" w:cs="Times New Roman"/>
              </w:rPr>
            </w:pPr>
            <w:r w:rsidRPr="007F05AA">
              <w:rPr>
                <w:rFonts w:ascii="Times New Roman" w:hAnsi="Times New Roman" w:cs="Times New Roman"/>
              </w:rPr>
              <w:t>Выставочно-ярмарочная деятельность</w:t>
            </w:r>
            <w:r w:rsidRPr="00752D98">
              <w:rPr>
                <w:rFonts w:ascii="Times New Roman" w:hAnsi="Times New Roman" w:cs="Times New Roman"/>
              </w:rPr>
              <w:t xml:space="preserve"> </w:t>
            </w:r>
            <w:r w:rsidRPr="00211CE5">
              <w:rPr>
                <w:rFonts w:ascii="Times New Roman" w:hAnsi="Times New Roman" w:cs="Times New Roman"/>
              </w:rPr>
              <w:t>[</w:t>
            </w:r>
            <w:r>
              <w:rPr>
                <w:rFonts w:ascii="Times New Roman" w:hAnsi="Times New Roman" w:cs="Times New Roman"/>
              </w:rPr>
              <w:t>4</w:t>
            </w:r>
            <w:r w:rsidRPr="00211CE5">
              <w:rPr>
                <w:rFonts w:ascii="Times New Roman" w:hAnsi="Times New Roman" w:cs="Times New Roman"/>
              </w:rPr>
              <w:t>.1</w:t>
            </w:r>
            <w:r>
              <w:rPr>
                <w:rFonts w:ascii="Times New Roman" w:hAnsi="Times New Roman" w:cs="Times New Roman"/>
              </w:rPr>
              <w:t>0</w:t>
            </w:r>
            <w:r w:rsidRPr="00211CE5">
              <w:rPr>
                <w:rFonts w:ascii="Times New Roman" w:hAnsi="Times New Roman" w:cs="Times New Roman"/>
              </w:rPr>
              <w:t>]</w:t>
            </w:r>
          </w:p>
        </w:tc>
        <w:tc>
          <w:tcPr>
            <w:tcW w:w="3686" w:type="dxa"/>
            <w:shd w:val="clear" w:color="auto" w:fill="auto"/>
          </w:tcPr>
          <w:p w14:paraId="0280B23E" w14:textId="77777777" w:rsidR="00781B6B" w:rsidRPr="00752D98" w:rsidRDefault="00781B6B" w:rsidP="003E7B5D">
            <w:pPr>
              <w:spacing w:line="240" w:lineRule="auto"/>
              <w:ind w:firstLine="0"/>
              <w:rPr>
                <w:sz w:val="24"/>
                <w:szCs w:val="24"/>
              </w:rPr>
            </w:pPr>
            <w:r w:rsidRPr="007F05AA">
              <w:rPr>
                <w:sz w:val="24"/>
                <w:szCs w:val="24"/>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r>
              <w:rPr>
                <w:sz w:val="24"/>
                <w:szCs w:val="24"/>
              </w:rPr>
              <w:t>.</w:t>
            </w:r>
          </w:p>
        </w:tc>
        <w:tc>
          <w:tcPr>
            <w:tcW w:w="3827" w:type="dxa"/>
            <w:vMerge/>
            <w:shd w:val="clear" w:color="auto" w:fill="auto"/>
          </w:tcPr>
          <w:p w14:paraId="1E42A72D" w14:textId="77777777" w:rsidR="00781B6B" w:rsidRPr="00A7476A" w:rsidRDefault="00781B6B" w:rsidP="003E7B5D">
            <w:pPr>
              <w:keepLines w:val="0"/>
              <w:overflowPunct/>
              <w:autoSpaceDE/>
              <w:autoSpaceDN/>
              <w:adjustRightInd/>
              <w:spacing w:line="240" w:lineRule="auto"/>
              <w:ind w:firstLine="709"/>
              <w:rPr>
                <w:rFonts w:eastAsia="SimSun"/>
                <w:sz w:val="24"/>
                <w:szCs w:val="24"/>
                <w:lang w:eastAsia="zh-CN"/>
              </w:rPr>
            </w:pPr>
          </w:p>
        </w:tc>
      </w:tr>
    </w:tbl>
    <w:p w14:paraId="692BFF14" w14:textId="77777777" w:rsidR="00781B6B" w:rsidRDefault="00781B6B" w:rsidP="00781B6B">
      <w:pPr>
        <w:keepLines w:val="0"/>
        <w:overflowPunct/>
        <w:autoSpaceDE/>
        <w:autoSpaceDN/>
        <w:adjustRightInd/>
        <w:spacing w:line="240" w:lineRule="auto"/>
        <w:ind w:firstLine="709"/>
        <w:rPr>
          <w:rFonts w:eastAsia="SimSun"/>
          <w:sz w:val="24"/>
          <w:szCs w:val="24"/>
          <w:lang w:eastAsia="zh-CN"/>
        </w:rPr>
      </w:pPr>
    </w:p>
    <w:p w14:paraId="57E589BE" w14:textId="77777777" w:rsidR="00781B6B" w:rsidRPr="007F23B1" w:rsidRDefault="00781B6B" w:rsidP="00781B6B">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1BE211F2" w14:textId="77777777" w:rsidR="00781B6B" w:rsidRPr="007F23B1" w:rsidRDefault="00781B6B" w:rsidP="00781B6B">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686"/>
        <w:gridCol w:w="3827"/>
      </w:tblGrid>
      <w:tr w:rsidR="00781B6B" w:rsidRPr="00A7476A" w14:paraId="1EB4A0B4" w14:textId="77777777" w:rsidTr="003E7B5D">
        <w:trPr>
          <w:trHeight w:val="552"/>
          <w:tblHeader/>
        </w:trPr>
        <w:tc>
          <w:tcPr>
            <w:tcW w:w="1956" w:type="dxa"/>
          </w:tcPr>
          <w:p w14:paraId="4AD7352C" w14:textId="77777777" w:rsidR="00781B6B" w:rsidRPr="00A7476A" w:rsidRDefault="00781B6B" w:rsidP="003E7B5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86" w:type="dxa"/>
            <w:vAlign w:val="center"/>
          </w:tcPr>
          <w:p w14:paraId="3D1FC508" w14:textId="77777777" w:rsidR="00781B6B" w:rsidRPr="00A7476A" w:rsidRDefault="00781B6B" w:rsidP="003E7B5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vAlign w:val="center"/>
          </w:tcPr>
          <w:p w14:paraId="06D69AE7" w14:textId="77777777" w:rsidR="00781B6B" w:rsidRPr="00A7476A" w:rsidRDefault="00781B6B" w:rsidP="003E7B5D">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2013EF8" w14:textId="77777777" w:rsidR="00781B6B" w:rsidRPr="00A7476A" w:rsidRDefault="00781B6B" w:rsidP="003E7B5D">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34D9B2FF" w14:textId="77777777" w:rsidR="00781B6B" w:rsidRPr="00A7476A" w:rsidRDefault="00781B6B" w:rsidP="003E7B5D">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81B6B" w:rsidRPr="00A7476A" w14:paraId="0E4481B0" w14:textId="77777777" w:rsidTr="003E7B5D">
        <w:trPr>
          <w:trHeight w:val="552"/>
        </w:trPr>
        <w:tc>
          <w:tcPr>
            <w:tcW w:w="1956" w:type="dxa"/>
          </w:tcPr>
          <w:p w14:paraId="1285D87C" w14:textId="77777777" w:rsidR="00781B6B" w:rsidRPr="00502B07" w:rsidRDefault="00781B6B" w:rsidP="003E7B5D">
            <w:pPr>
              <w:pStyle w:val="affffff3"/>
              <w:rPr>
                <w:rFonts w:ascii="Times New Roman" w:hAnsi="Times New Roman" w:cs="Times New Roman"/>
              </w:rPr>
            </w:pPr>
            <w:r w:rsidRPr="00502B07">
              <w:rPr>
                <w:rFonts w:ascii="Times New Roman" w:hAnsi="Times New Roman" w:cs="Times New Roman"/>
                <w:shd w:val="clear" w:color="auto" w:fill="FFFFFF"/>
              </w:rPr>
              <w:t>Предоставление коммунальных услуг [3.1.1]</w:t>
            </w:r>
          </w:p>
        </w:tc>
        <w:tc>
          <w:tcPr>
            <w:tcW w:w="3686" w:type="dxa"/>
          </w:tcPr>
          <w:p w14:paraId="33CEBE47" w14:textId="77777777" w:rsidR="00781B6B" w:rsidRPr="00502B07" w:rsidRDefault="00781B6B" w:rsidP="003E7B5D">
            <w:pPr>
              <w:pStyle w:val="affffff3"/>
              <w:jc w:val="both"/>
              <w:rPr>
                <w:rFonts w:ascii="Times New Roman" w:hAnsi="Times New Roman" w:cs="Times New Roman"/>
              </w:rPr>
            </w:pPr>
            <w:r w:rsidRPr="00502B07">
              <w:rPr>
                <w:rFonts w:ascii="Times New Roman" w:hAnsi="Times New Roman" w:cs="Times New Roman"/>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1D666A3C" w14:textId="77777777" w:rsidR="00781B6B" w:rsidRPr="00502B07" w:rsidRDefault="00781B6B" w:rsidP="003E7B5D">
            <w:pPr>
              <w:keepLines w:val="0"/>
              <w:overflowPunct/>
              <w:autoSpaceDE/>
              <w:autoSpaceDN/>
              <w:adjustRightInd/>
              <w:spacing w:line="240" w:lineRule="auto"/>
              <w:ind w:firstLine="709"/>
              <w:rPr>
                <w:rFonts w:eastAsia="SimSun"/>
                <w:sz w:val="24"/>
                <w:szCs w:val="24"/>
                <w:lang w:eastAsia="zh-CN"/>
              </w:rPr>
            </w:pPr>
            <w:r w:rsidRPr="00502B07">
              <w:rPr>
                <w:rFonts w:eastAsia="SimSun"/>
                <w:sz w:val="24"/>
                <w:szCs w:val="24"/>
                <w:lang w:eastAsia="zh-CN"/>
              </w:rPr>
              <w:t xml:space="preserve">минимальная/максимальная площадь земельных участков - 10 кв. м/10000 кв.м </w:t>
            </w:r>
          </w:p>
          <w:p w14:paraId="7D063B5D" w14:textId="77777777" w:rsidR="00781B6B" w:rsidRPr="00502B07" w:rsidRDefault="00781B6B" w:rsidP="003E7B5D">
            <w:pPr>
              <w:keepLines w:val="0"/>
              <w:overflowPunct/>
              <w:autoSpaceDE/>
              <w:autoSpaceDN/>
              <w:adjustRightInd/>
              <w:spacing w:line="240" w:lineRule="auto"/>
              <w:ind w:firstLine="709"/>
              <w:rPr>
                <w:rFonts w:eastAsia="SimSun"/>
                <w:sz w:val="24"/>
                <w:szCs w:val="24"/>
                <w:lang w:eastAsia="zh-CN"/>
              </w:rPr>
            </w:pPr>
            <w:r w:rsidRPr="00502B07">
              <w:rPr>
                <w:rFonts w:eastAsia="SimSun"/>
                <w:sz w:val="24"/>
                <w:szCs w:val="24"/>
                <w:lang w:eastAsia="zh-CN"/>
              </w:rPr>
              <w:t>максимальная высота зданий, строений, сооружений от уровня земли - 35 м;</w:t>
            </w:r>
          </w:p>
          <w:p w14:paraId="73204822" w14:textId="77777777" w:rsidR="00781B6B" w:rsidRPr="00502B07" w:rsidRDefault="00781B6B" w:rsidP="003E7B5D">
            <w:pPr>
              <w:keepLines w:val="0"/>
              <w:overflowPunct/>
              <w:autoSpaceDE/>
              <w:autoSpaceDN/>
              <w:adjustRightInd/>
              <w:spacing w:line="240" w:lineRule="auto"/>
              <w:ind w:firstLine="709"/>
              <w:rPr>
                <w:rFonts w:eastAsia="SimSun"/>
                <w:sz w:val="24"/>
                <w:szCs w:val="24"/>
                <w:lang w:eastAsia="zh-CN"/>
              </w:rPr>
            </w:pPr>
            <w:r w:rsidRPr="00502B07">
              <w:rPr>
                <w:rFonts w:eastAsia="SimSun"/>
                <w:sz w:val="24"/>
                <w:szCs w:val="24"/>
                <w:lang w:eastAsia="zh-CN"/>
              </w:rPr>
              <w:t xml:space="preserve">максимальный процент застройки в границах земельного участка – 60% </w:t>
            </w:r>
            <w:r w:rsidRPr="00502B07">
              <w:rPr>
                <w:sz w:val="24"/>
                <w:szCs w:val="24"/>
              </w:rPr>
              <w:t>(процент застройки подземной части не регламентируется)</w:t>
            </w:r>
            <w:r w:rsidRPr="00502B07">
              <w:rPr>
                <w:rFonts w:eastAsia="SimSun"/>
                <w:sz w:val="24"/>
                <w:szCs w:val="24"/>
                <w:lang w:eastAsia="zh-CN"/>
              </w:rPr>
              <w:t>;</w:t>
            </w:r>
          </w:p>
          <w:p w14:paraId="387C292D" w14:textId="77777777" w:rsidR="00781B6B" w:rsidRPr="00502B07" w:rsidRDefault="00781B6B" w:rsidP="003E7B5D">
            <w:pPr>
              <w:keepLines w:val="0"/>
              <w:overflowPunct/>
              <w:autoSpaceDE/>
              <w:autoSpaceDN/>
              <w:adjustRightInd/>
              <w:spacing w:line="240" w:lineRule="auto"/>
              <w:ind w:firstLine="0"/>
              <w:jc w:val="center"/>
              <w:rPr>
                <w:rFonts w:eastAsia="SimSun"/>
                <w:sz w:val="24"/>
                <w:szCs w:val="24"/>
                <w:lang w:eastAsia="zh-CN"/>
              </w:rPr>
            </w:pPr>
          </w:p>
        </w:tc>
      </w:tr>
    </w:tbl>
    <w:p w14:paraId="752FE459" w14:textId="77777777" w:rsidR="00781B6B" w:rsidRDefault="00781B6B" w:rsidP="00781B6B">
      <w:pPr>
        <w:keepLines w:val="0"/>
        <w:tabs>
          <w:tab w:val="left" w:pos="2520"/>
        </w:tabs>
        <w:overflowPunct/>
        <w:autoSpaceDE/>
        <w:autoSpaceDN/>
        <w:adjustRightInd/>
        <w:spacing w:line="240" w:lineRule="auto"/>
        <w:ind w:firstLine="0"/>
        <w:jc w:val="center"/>
        <w:rPr>
          <w:rFonts w:eastAsia="SimSun"/>
          <w:sz w:val="24"/>
          <w:szCs w:val="24"/>
          <w:lang w:eastAsia="zh-CN"/>
        </w:rPr>
      </w:pPr>
    </w:p>
    <w:p w14:paraId="49581900" w14:textId="77777777" w:rsidR="00781B6B" w:rsidRPr="00A7476A" w:rsidRDefault="00781B6B" w:rsidP="00781B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8"/>
        <w:gridCol w:w="4990"/>
      </w:tblGrid>
      <w:tr w:rsidR="00781B6B" w:rsidRPr="00A7476A" w14:paraId="5C539B67" w14:textId="77777777" w:rsidTr="003E7B5D">
        <w:trPr>
          <w:trHeight w:val="552"/>
        </w:trPr>
        <w:tc>
          <w:tcPr>
            <w:tcW w:w="4508" w:type="dxa"/>
            <w:vAlign w:val="center"/>
          </w:tcPr>
          <w:p w14:paraId="53C3F9C7" w14:textId="77777777" w:rsidR="00781B6B" w:rsidRPr="00A7476A" w:rsidRDefault="00781B6B" w:rsidP="003E7B5D">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90" w:type="dxa"/>
            <w:vAlign w:val="center"/>
          </w:tcPr>
          <w:p w14:paraId="20522CE6" w14:textId="77777777" w:rsidR="00781B6B" w:rsidRPr="00A7476A" w:rsidRDefault="00781B6B" w:rsidP="003E7B5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0B9132B9" w14:textId="77777777" w:rsidR="00781B6B" w:rsidRPr="00A7476A" w:rsidRDefault="00781B6B" w:rsidP="003E7B5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781B6B" w:rsidRPr="00A7476A" w14:paraId="278CA1CB" w14:textId="77777777" w:rsidTr="003E7B5D">
        <w:tc>
          <w:tcPr>
            <w:tcW w:w="4508" w:type="dxa"/>
            <w:shd w:val="clear" w:color="auto" w:fill="auto"/>
          </w:tcPr>
          <w:p w14:paraId="0E7DA11A" w14:textId="77777777" w:rsidR="00781B6B" w:rsidRPr="00A7476A" w:rsidRDefault="00781B6B" w:rsidP="003E7B5D">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90" w:type="dxa"/>
            <w:shd w:val="clear" w:color="auto" w:fill="auto"/>
          </w:tcPr>
          <w:p w14:paraId="049A1E64" w14:textId="77777777" w:rsidR="00781B6B" w:rsidRPr="00A7476A" w:rsidRDefault="00781B6B" w:rsidP="003E7B5D">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5927BCD0"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6483701F"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Расстояние до красной линии:</w:t>
      </w:r>
    </w:p>
    <w:p w14:paraId="21713912"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от Дошкольных    образовательных учреждений и общеобразовательных школ (стены здания) -10 м;</w:t>
      </w:r>
    </w:p>
    <w:p w14:paraId="0FA718EC"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2) от Пожарных депо - 10 м (15 м - для депо I типа);</w:t>
      </w:r>
    </w:p>
    <w:p w14:paraId="1873BDC0"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3) улиц, от жилых и общественных зданий – 5 м;</w:t>
      </w:r>
    </w:p>
    <w:p w14:paraId="2B432214"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4) проездов, от жилых и общественных зданий – 3 м;</w:t>
      </w:r>
    </w:p>
    <w:p w14:paraId="497F1D00"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5) от остальных зданий и сооружений - 5 м.</w:t>
      </w:r>
    </w:p>
    <w:p w14:paraId="3D7FEBF2" w14:textId="77777777" w:rsidR="00A223AF" w:rsidRDefault="00A223AF" w:rsidP="00A223AF">
      <w:pPr>
        <w:keepLines w:val="0"/>
        <w:overflowPunct/>
        <w:spacing w:line="240" w:lineRule="auto"/>
        <w:ind w:firstLine="709"/>
        <w:rPr>
          <w:rFonts w:eastAsia="SimSun"/>
          <w:sz w:val="24"/>
          <w:szCs w:val="24"/>
          <w:lang w:eastAsia="zh-CN"/>
        </w:rPr>
      </w:pPr>
      <w:r w:rsidRPr="00A223AF">
        <w:rPr>
          <w:rFonts w:eastAsia="SimSun"/>
          <w:sz w:val="24"/>
          <w:szCs w:val="24"/>
          <w:lang w:eastAsia="zh-CN"/>
        </w:rPr>
        <w:t>Для общественных зданий до границы соседнего земельного участка расстояние по санитарно</w:t>
      </w:r>
      <w:r>
        <w:rPr>
          <w:rFonts w:eastAsia="SimSun"/>
          <w:sz w:val="24"/>
          <w:szCs w:val="24"/>
          <w:lang w:eastAsia="zh-CN"/>
        </w:rPr>
        <w:t>-</w:t>
      </w:r>
      <w:r w:rsidRPr="00A223AF">
        <w:rPr>
          <w:rFonts w:eastAsia="SimSun"/>
          <w:sz w:val="24"/>
          <w:szCs w:val="24"/>
          <w:lang w:eastAsia="zh-CN"/>
        </w:rPr>
        <w:t>бытовым условиям должно быть не менее 3</w:t>
      </w:r>
      <w:r>
        <w:rPr>
          <w:rFonts w:eastAsia="SimSun"/>
          <w:sz w:val="24"/>
          <w:szCs w:val="24"/>
          <w:lang w:eastAsia="zh-CN"/>
        </w:rPr>
        <w:t xml:space="preserve"> </w:t>
      </w:r>
      <w:r w:rsidRPr="00A223AF">
        <w:rPr>
          <w:rFonts w:eastAsia="SimSun"/>
          <w:sz w:val="24"/>
          <w:szCs w:val="24"/>
          <w:lang w:eastAsia="zh-CN"/>
        </w:rPr>
        <w:t>м</w:t>
      </w:r>
      <w:r>
        <w:rPr>
          <w:rFonts w:eastAsia="SimSun"/>
          <w:sz w:val="24"/>
          <w:szCs w:val="24"/>
          <w:lang w:eastAsia="zh-CN"/>
        </w:rPr>
        <w:t>.</w:t>
      </w:r>
    </w:p>
    <w:p w14:paraId="2C886AA2"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086F9655"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от индивидуального жилого дома и блокированного жилого дома - 3 м;</w:t>
      </w:r>
    </w:p>
    <w:p w14:paraId="3BE6E750"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444B6E4"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1,0 м - для одноэтажного жилого дома;</w:t>
      </w:r>
    </w:p>
    <w:p w14:paraId="7B28FF99"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1,5 м - для двухэтажного жилого дома;</w:t>
      </w:r>
    </w:p>
    <w:p w14:paraId="6EE28851"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03946F76"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от других построек (баня, гараж и другие) - 1 м;</w:t>
      </w:r>
    </w:p>
    <w:p w14:paraId="7084A1DC"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от стволов высокорослых деревьев - 4 м;</w:t>
      </w:r>
    </w:p>
    <w:p w14:paraId="2B426444"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от стволов среднерослых деревьев - 2 м;</w:t>
      </w:r>
    </w:p>
    <w:p w14:paraId="2D0D5B8C"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от кустарника - 1 м.</w:t>
      </w:r>
    </w:p>
    <w:p w14:paraId="747DD157"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19D4DB63"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5F12448"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F09A44A"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0FF08553"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9377DD9"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0E3A642"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Септики:</w:t>
      </w:r>
    </w:p>
    <w:p w14:paraId="386DDCD6"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w:t>
      </w:r>
      <w:r w:rsidRPr="00336A0B">
        <w:rPr>
          <w:rFonts w:eastAsia="SimSun"/>
          <w:sz w:val="24"/>
          <w:szCs w:val="24"/>
          <w:lang w:eastAsia="zh-CN"/>
        </w:rPr>
        <w:tab/>
        <w:t>минимальный отступ от красной линии улиц, проездов не менее 8 м;</w:t>
      </w:r>
    </w:p>
    <w:p w14:paraId="69BDD3AF"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w:t>
      </w:r>
      <w:r w:rsidRPr="00336A0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26ED2FE"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w:t>
      </w:r>
      <w:r w:rsidRPr="00336A0B">
        <w:rPr>
          <w:rFonts w:eastAsia="SimSun"/>
          <w:sz w:val="24"/>
          <w:szCs w:val="24"/>
          <w:lang w:eastAsia="zh-CN"/>
        </w:rPr>
        <w:tab/>
        <w:t>водонепроницаемые – на расстоянии не менее 5 м от фундамента построек,</w:t>
      </w:r>
    </w:p>
    <w:p w14:paraId="60A11BC2"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w:t>
      </w:r>
      <w:r w:rsidRPr="00336A0B">
        <w:rPr>
          <w:rFonts w:eastAsia="SimSun"/>
          <w:sz w:val="24"/>
          <w:szCs w:val="24"/>
          <w:lang w:eastAsia="zh-CN"/>
        </w:rPr>
        <w:tab/>
        <w:t>фильтрующие – на расстоянии не менее 8 м от фундамента построек;</w:t>
      </w:r>
    </w:p>
    <w:p w14:paraId="1FB2D83D"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w:t>
      </w:r>
      <w:r w:rsidRPr="00336A0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B1E722E"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A0F1644"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3FD61A73"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13C18F43"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1) переводимый объект будет относиться к объектам массового пребывания граждан; </w:t>
      </w:r>
    </w:p>
    <w:p w14:paraId="03A1BCE2"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6ED7DEC6"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6A8A465E"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55BA687A"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6B46F279"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1BD10A37"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p>
    <w:p w14:paraId="3D819601"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Примечание (общее):</w:t>
      </w:r>
    </w:p>
    <w:p w14:paraId="2F647CC8"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13C505"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3A7A2BC8"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7BEE5EC3"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 xml:space="preserve">Статья 49. Описание ограничений по условиям охраны объектов культурного наследия; </w:t>
      </w:r>
    </w:p>
    <w:p w14:paraId="02B64725"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Статья 50. Описание ограничений по экологическим и санитарно-эпидемиологическим условиям;</w:t>
      </w:r>
    </w:p>
    <w:p w14:paraId="25D403ED"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51A75864"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BF6D523"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75B6D43"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В границах зон затопления, подтопления запрещаются:</w:t>
      </w:r>
    </w:p>
    <w:p w14:paraId="397BA378"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1) использование сточных вод в целях регулирования плодородия почв;</w:t>
      </w:r>
    </w:p>
    <w:p w14:paraId="573AFD4C"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D142A20"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3) осуществление авиационных мер по борьбе с вредными организмами.</w:t>
      </w:r>
    </w:p>
    <w:p w14:paraId="59A0B51C" w14:textId="77777777" w:rsidR="00781B6B" w:rsidRPr="00336A0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550E8D0" w14:textId="77777777" w:rsidR="00781B6B" w:rsidRDefault="00781B6B" w:rsidP="00781B6B">
      <w:pPr>
        <w:keepLines w:val="0"/>
        <w:overflowPunct/>
        <w:autoSpaceDE/>
        <w:autoSpaceDN/>
        <w:adjustRightInd/>
        <w:spacing w:line="240" w:lineRule="auto"/>
        <w:ind w:firstLine="709"/>
        <w:rPr>
          <w:rFonts w:eastAsia="SimSun"/>
          <w:sz w:val="24"/>
          <w:szCs w:val="24"/>
          <w:lang w:eastAsia="zh-CN"/>
        </w:rPr>
      </w:pPr>
      <w:r w:rsidRPr="00336A0B">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7941EF9" w14:textId="77777777" w:rsidR="00781B6B" w:rsidRDefault="00781B6B" w:rsidP="00FC12E7">
      <w:pPr>
        <w:keepLines w:val="0"/>
        <w:overflowPunct/>
        <w:autoSpaceDE/>
        <w:autoSpaceDN/>
        <w:adjustRightInd/>
        <w:spacing w:line="240" w:lineRule="auto"/>
        <w:ind w:firstLine="709"/>
        <w:rPr>
          <w:rFonts w:eastAsia="SimSun"/>
          <w:sz w:val="24"/>
          <w:szCs w:val="24"/>
          <w:lang w:eastAsia="zh-CN"/>
        </w:rPr>
      </w:pPr>
    </w:p>
    <w:p w14:paraId="131B93B9" w14:textId="5942902B"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205" w:name="_Toc99705660"/>
      <w:bookmarkStart w:id="206" w:name="_Toc180395380"/>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205"/>
      <w:bookmarkEnd w:id="206"/>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07" w:name="_Toc99705662"/>
      <w:bookmarkStart w:id="208" w:name="_Toc180395381"/>
      <w:bookmarkStart w:id="209" w:name="_Hlk119750116"/>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207"/>
      <w:bookmarkEnd w:id="208"/>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085EFCC8" w14:textId="1E948DF6"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0" w:name="_Toc180395382"/>
      <w:bookmarkEnd w:id="209"/>
      <w:r>
        <w:rPr>
          <w:rFonts w:eastAsia="SimSun"/>
          <w:bCs/>
          <w:sz w:val="24"/>
          <w:szCs w:val="24"/>
          <w:u w:val="single"/>
          <w:lang w:eastAsia="zh-CN"/>
        </w:rPr>
        <w:t>К1</w:t>
      </w:r>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210"/>
    </w:p>
    <w:p w14:paraId="3F1426C0" w14:textId="77777777"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14:paraId="031F6008"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740EC6" w:rsidRPr="00A7476A" w14:paraId="22AA9799" w14:textId="77777777" w:rsidTr="00214CF6">
        <w:trPr>
          <w:trHeight w:val="552"/>
          <w:tblHeader/>
        </w:trPr>
        <w:tc>
          <w:tcPr>
            <w:tcW w:w="2059" w:type="dxa"/>
          </w:tcPr>
          <w:p w14:paraId="14F52773"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1BF71250"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0864EFE"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B914E7F"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07D5174"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14:paraId="4E88315C" w14:textId="77777777" w:rsidTr="00214CF6">
        <w:trPr>
          <w:trHeight w:val="552"/>
        </w:trPr>
        <w:tc>
          <w:tcPr>
            <w:tcW w:w="2059" w:type="dxa"/>
          </w:tcPr>
          <w:p w14:paraId="058694DD"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17099251"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653EF17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AC21302"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4260171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14:paraId="7B6254EC"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- 10 кв. м/400000 кв.м </w:t>
            </w:r>
          </w:p>
          <w:p w14:paraId="0660C8D7"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4A05912F"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529F90F0"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14:paraId="74187CDA" w14:textId="77777777" w:rsidTr="00214CF6">
        <w:trPr>
          <w:trHeight w:val="552"/>
        </w:trPr>
        <w:tc>
          <w:tcPr>
            <w:tcW w:w="2059" w:type="dxa"/>
          </w:tcPr>
          <w:p w14:paraId="59DA7F0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883" w:type="dxa"/>
          </w:tcPr>
          <w:p w14:paraId="2E47D289"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1464A4F1" w14:textId="77777777"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4DDF153C"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023E8C0C"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70D97" w:rsidRPr="00A7476A" w14:paraId="0DAFAA5A" w14:textId="77777777" w:rsidTr="00192B8F">
        <w:trPr>
          <w:trHeight w:val="552"/>
          <w:tblHeader/>
        </w:trPr>
        <w:tc>
          <w:tcPr>
            <w:tcW w:w="2067" w:type="dxa"/>
          </w:tcPr>
          <w:p w14:paraId="348F5564"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79CBBD89"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8332A4E"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DEABDC9"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17FC4DA"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14:paraId="30F3BD38" w14:textId="77777777" w:rsidTr="00192B8F">
        <w:trPr>
          <w:trHeight w:val="206"/>
        </w:trPr>
        <w:tc>
          <w:tcPr>
            <w:tcW w:w="2067" w:type="dxa"/>
          </w:tcPr>
          <w:p w14:paraId="2726F94B" w14:textId="20202836"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1D36675F" w14:textId="6B6513DC"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A1D4BDA" w14:textId="075BDC40"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AECAB7"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79A378E3"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170D97" w:rsidRPr="00A7476A" w14:paraId="357B98F6" w14:textId="77777777" w:rsidTr="00192B8F">
        <w:trPr>
          <w:trHeight w:val="552"/>
          <w:tblHeader/>
        </w:trPr>
        <w:tc>
          <w:tcPr>
            <w:tcW w:w="4077" w:type="dxa"/>
            <w:vAlign w:val="center"/>
          </w:tcPr>
          <w:p w14:paraId="0F619554"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DAA6A8B"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7DC624B8"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14:paraId="3D38629B" w14:textId="77777777" w:rsidTr="00192B8F">
        <w:trPr>
          <w:trHeight w:val="325"/>
        </w:trPr>
        <w:tc>
          <w:tcPr>
            <w:tcW w:w="4077" w:type="dxa"/>
          </w:tcPr>
          <w:p w14:paraId="61A7E16B"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07FADBA"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72BAA54" w14:textId="2C59EF6D"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14:paraId="2A276AA1"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A5DA3AD" w14:textId="77777777"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14:paraId="21322B8A"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CBD0A80"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B48A146"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5FCCED" w14:textId="2372A825"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245796A" w14:textId="750119AF"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E4F9EC5" w14:textId="1D82CD71"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F8A9514" w14:textId="0C9DA8F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285EBDF"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B6880E"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38E43D9"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CDAF9B"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D683A2"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8C22B6" w14:textId="2E363406" w:rsidR="001F72D3"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76A7EA" w14:textId="77777777" w:rsidR="00BB6454" w:rsidRDefault="00BB6454" w:rsidP="00497235">
      <w:pPr>
        <w:keepLines w:val="0"/>
        <w:overflowPunct/>
        <w:autoSpaceDE/>
        <w:autoSpaceDN/>
        <w:adjustRightInd/>
        <w:spacing w:line="240" w:lineRule="auto"/>
        <w:ind w:firstLine="709"/>
        <w:rPr>
          <w:rFonts w:eastAsia="SimSun"/>
          <w:sz w:val="24"/>
          <w:szCs w:val="24"/>
          <w:lang w:eastAsia="zh-CN"/>
        </w:rPr>
      </w:pPr>
    </w:p>
    <w:p w14:paraId="68C295A3" w14:textId="58D83959" w:rsidR="00DA2BC4" w:rsidRPr="000B2043" w:rsidRDefault="00DA2BC4" w:rsidP="000B2043">
      <w:pPr>
        <w:keepNext/>
        <w:spacing w:line="240" w:lineRule="auto"/>
        <w:ind w:firstLine="0"/>
        <w:jc w:val="center"/>
        <w:outlineLvl w:val="0"/>
        <w:rPr>
          <w:b/>
          <w:bCs/>
          <w:sz w:val="24"/>
          <w:szCs w:val="24"/>
        </w:rPr>
      </w:pPr>
      <w:bookmarkStart w:id="211" w:name="_Toc99705666"/>
      <w:bookmarkStart w:id="212" w:name="_Toc180395383"/>
      <w:r w:rsidRPr="000B2043">
        <w:rPr>
          <w:b/>
          <w:bCs/>
          <w:sz w:val="24"/>
          <w:szCs w:val="24"/>
        </w:rPr>
        <w:t>Требования к зданиям, сооружениям и объектам социальной инфраструктуры</w:t>
      </w:r>
      <w:bookmarkEnd w:id="211"/>
      <w:bookmarkEnd w:id="212"/>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213" w:name="_Toc180395384"/>
      <w:r w:rsidRPr="00A7476A">
        <w:t xml:space="preserve">Статья </w:t>
      </w:r>
      <w:r w:rsidR="00266545">
        <w:t>49</w:t>
      </w:r>
      <w:r w:rsidR="00DA2BC4" w:rsidRPr="00A7476A">
        <w:t>. Описание ограничений по условиям охраны объектов культурного наследия</w:t>
      </w:r>
      <w:bookmarkEnd w:id="213"/>
    </w:p>
    <w:p w14:paraId="4C020B7E" w14:textId="77777777" w:rsidR="001D437B" w:rsidRPr="00A7476A" w:rsidRDefault="001D437B" w:rsidP="001D437B">
      <w:pPr>
        <w:keepNext/>
        <w:spacing w:line="240" w:lineRule="auto"/>
        <w:ind w:firstLine="709"/>
        <w:rPr>
          <w:sz w:val="24"/>
          <w:szCs w:val="24"/>
        </w:rPr>
      </w:pPr>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057FC28F" w14:textId="77777777" w:rsidR="001D437B" w:rsidRDefault="001D437B" w:rsidP="001D437B">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11579D00" w14:textId="77777777" w:rsidR="001D437B" w:rsidRDefault="001D437B" w:rsidP="001D437B">
      <w:pPr>
        <w:pStyle w:val="1231"/>
        <w:ind w:left="720" w:firstLine="0"/>
        <w:rPr>
          <w:u w:val="single"/>
        </w:rPr>
      </w:pPr>
      <w:bookmarkStart w:id="214" w:name="_Toc99705668"/>
      <w:bookmarkStart w:id="215" w:name="_Toc165275861"/>
      <w:r w:rsidRPr="006403A1">
        <w:rPr>
          <w:u w:val="single"/>
        </w:rPr>
        <w:t>Зоны охраны объектов культурного наследия.</w:t>
      </w:r>
      <w:bookmarkEnd w:id="214"/>
      <w:bookmarkEnd w:id="215"/>
    </w:p>
    <w:p w14:paraId="692ED38D" w14:textId="77777777" w:rsidR="001D437B" w:rsidRPr="00FC3317" w:rsidRDefault="001D437B" w:rsidP="001D437B">
      <w:pPr>
        <w:pStyle w:val="1231"/>
        <w:ind w:left="0" w:firstLine="709"/>
        <w:rPr>
          <w:color w:val="auto"/>
          <w:szCs w:val="24"/>
        </w:rPr>
      </w:pPr>
      <w:r w:rsidRPr="00FC3317">
        <w:rPr>
          <w:color w:val="auto"/>
          <w:szCs w:val="24"/>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4476BE29" w14:textId="77777777" w:rsidR="001D437B" w:rsidRPr="00FC3317" w:rsidRDefault="001D437B" w:rsidP="001D437B">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14:paraId="1A6A00FD" w14:textId="77777777" w:rsidR="001D437B" w:rsidRPr="00FC3317" w:rsidRDefault="001D437B" w:rsidP="001D437B">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6FB4B86F" w14:textId="77777777" w:rsidR="001D437B" w:rsidRPr="00FC3317" w:rsidRDefault="001D437B" w:rsidP="001D437B">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031461F4" w14:textId="77777777" w:rsidR="001D437B" w:rsidRPr="00FC3317" w:rsidRDefault="001D437B" w:rsidP="001D437B">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3FFE8935" w14:textId="77777777" w:rsidR="001D437B" w:rsidRPr="00FC3317" w:rsidRDefault="001D437B" w:rsidP="001D437B">
      <w:pPr>
        <w:pStyle w:val="1231"/>
        <w:ind w:left="0" w:firstLine="709"/>
        <w:rPr>
          <w:color w:val="auto"/>
          <w:szCs w:val="24"/>
        </w:rPr>
      </w:pPr>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22E29F9C" w14:textId="77777777" w:rsidR="001D437B" w:rsidRPr="00FC3317" w:rsidRDefault="001D437B" w:rsidP="001D437B">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6B11D69F" w14:textId="77777777" w:rsidR="001D437B" w:rsidRPr="00FC3317" w:rsidRDefault="001D437B" w:rsidP="001D437B">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26637F62" w14:textId="77777777" w:rsidR="001D437B" w:rsidRPr="00FC3317" w:rsidRDefault="001D437B" w:rsidP="001D437B">
      <w:pPr>
        <w:pStyle w:val="1231"/>
        <w:ind w:left="0" w:firstLine="709"/>
        <w:rPr>
          <w:color w:val="auto"/>
          <w:szCs w:val="24"/>
        </w:rPr>
      </w:pPr>
      <w:r w:rsidRPr="00FC3317">
        <w:rPr>
          <w:color w:val="auto"/>
          <w:szCs w:val="24"/>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521AA28D" w14:textId="77777777" w:rsidR="001D437B" w:rsidRPr="00A7476A" w:rsidRDefault="001D437B" w:rsidP="001D437B">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2DACDCB" w14:textId="77777777" w:rsidR="001D437B" w:rsidRPr="00A7476A" w:rsidRDefault="001D437B" w:rsidP="001D437B">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7F15C507" w14:textId="77777777" w:rsidR="001D437B" w:rsidRPr="00A7476A" w:rsidRDefault="001D437B" w:rsidP="001D437B">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0134870C" w14:textId="77777777" w:rsidR="001D437B" w:rsidRPr="00A7476A" w:rsidRDefault="001D437B" w:rsidP="001D437B">
      <w:pPr>
        <w:keepNext/>
        <w:spacing w:line="240" w:lineRule="auto"/>
        <w:ind w:firstLine="709"/>
        <w:rPr>
          <w:sz w:val="24"/>
          <w:szCs w:val="24"/>
          <w:u w:val="single"/>
        </w:rPr>
      </w:pPr>
    </w:p>
    <w:p w14:paraId="572D813E" w14:textId="77777777" w:rsidR="001D437B" w:rsidRPr="006403A1" w:rsidRDefault="001D437B" w:rsidP="001D437B">
      <w:pPr>
        <w:pStyle w:val="1231"/>
        <w:rPr>
          <w:u w:val="single"/>
        </w:rPr>
      </w:pPr>
      <w:bookmarkStart w:id="216" w:name="_Toc99705669"/>
      <w:bookmarkStart w:id="217" w:name="_Toc165276592"/>
      <w:r w:rsidRPr="006403A1">
        <w:rPr>
          <w:u w:val="single"/>
        </w:rPr>
        <w:t>Защитные зоны объектов культурного наследия.</w:t>
      </w:r>
      <w:bookmarkEnd w:id="216"/>
      <w:bookmarkEnd w:id="217"/>
    </w:p>
    <w:p w14:paraId="07C415F9" w14:textId="77777777" w:rsidR="001D437B" w:rsidRPr="00A7476A" w:rsidRDefault="001D437B" w:rsidP="001D437B">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088BA65C" w14:textId="77777777" w:rsidR="001D437B" w:rsidRPr="00A7476A" w:rsidRDefault="001D437B" w:rsidP="001D437B">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7079D409" w14:textId="77777777" w:rsidR="001D437B" w:rsidRPr="00A7476A" w:rsidRDefault="001D437B" w:rsidP="001D437B">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0CC85B74" w14:textId="77777777" w:rsidR="001D437B" w:rsidRPr="00A7476A" w:rsidRDefault="001D437B" w:rsidP="001D437B">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D69201E" w14:textId="77777777" w:rsidR="001D437B" w:rsidRPr="00A7476A" w:rsidRDefault="001D437B" w:rsidP="001D437B">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021AD4" w14:textId="77777777" w:rsidR="001D437B" w:rsidRPr="00A7476A" w:rsidRDefault="001D437B" w:rsidP="001D437B">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7CCC21A3" w14:textId="77777777" w:rsidR="001D437B" w:rsidRPr="00A7476A" w:rsidRDefault="001D437B" w:rsidP="001D437B">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3E335643" w14:textId="77777777" w:rsidR="001D437B" w:rsidRPr="00A7476A" w:rsidRDefault="001D437B" w:rsidP="001D437B">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2811F7B" w14:textId="77777777" w:rsidR="001D437B" w:rsidRPr="00A7476A" w:rsidRDefault="001D437B" w:rsidP="001D437B">
      <w:pPr>
        <w:pStyle w:val="s1"/>
        <w:shd w:val="clear" w:color="auto" w:fill="FFFFFF"/>
        <w:spacing w:before="0" w:beforeAutospacing="0" w:after="0" w:afterAutospacing="0"/>
        <w:ind w:firstLine="709"/>
        <w:jc w:val="both"/>
      </w:pPr>
    </w:p>
    <w:p w14:paraId="3EA1950A" w14:textId="77777777" w:rsidR="001D437B" w:rsidRPr="00A7476A" w:rsidRDefault="001D437B" w:rsidP="001D437B">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57DF74ED" w14:textId="77777777" w:rsidR="001D437B" w:rsidRPr="00A7476A" w:rsidRDefault="001D437B" w:rsidP="001D437B">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32958F33" w14:textId="77777777" w:rsidR="001D437B" w:rsidRPr="00A7476A" w:rsidRDefault="001D437B" w:rsidP="001D437B">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2EA36EF8" w14:textId="77777777" w:rsidR="001D437B" w:rsidRPr="00A7476A" w:rsidRDefault="001D437B" w:rsidP="001D437B">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4EE4F8F5" w14:textId="77777777" w:rsidR="001D437B" w:rsidRPr="00A7476A" w:rsidRDefault="001D437B" w:rsidP="001D437B">
      <w:pPr>
        <w:pStyle w:val="s1"/>
        <w:shd w:val="clear" w:color="auto" w:fill="FFFFFF"/>
        <w:spacing w:before="0" w:beforeAutospacing="0" w:after="0" w:afterAutospacing="0"/>
        <w:ind w:firstLine="709"/>
        <w:jc w:val="both"/>
      </w:pPr>
      <w:r w:rsidRPr="00A7476A">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412FB92D" w14:textId="77777777" w:rsidR="001D437B" w:rsidRPr="00A7476A" w:rsidRDefault="001D437B" w:rsidP="001D437B">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5EDFDBF2" w14:textId="77777777" w:rsidR="001D437B" w:rsidRPr="00A7476A" w:rsidRDefault="001D437B" w:rsidP="001D437B">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4D05C2A2" w14:textId="77777777" w:rsidR="001D437B" w:rsidRPr="00A7476A" w:rsidRDefault="001D437B" w:rsidP="001D437B">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71089405" w14:textId="77777777" w:rsidR="001D437B" w:rsidRPr="00A7476A" w:rsidRDefault="001D437B" w:rsidP="001D437B">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7123757B" w14:textId="77777777" w:rsidR="001D437B" w:rsidRPr="00A7476A" w:rsidRDefault="001D437B" w:rsidP="001D437B">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785EDEA6" w14:textId="77777777" w:rsidR="001D437B" w:rsidRPr="00A7476A" w:rsidRDefault="001D437B" w:rsidP="001D437B">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6A9086F4" w14:textId="77777777" w:rsidR="001D437B" w:rsidRPr="00A7476A" w:rsidRDefault="001D437B" w:rsidP="001D437B">
      <w:pPr>
        <w:pStyle w:val="s1"/>
        <w:shd w:val="clear" w:color="auto" w:fill="FFFFFF"/>
        <w:spacing w:before="0" w:beforeAutospacing="0" w:after="0" w:afterAutospacing="0"/>
        <w:ind w:firstLine="709"/>
        <w:jc w:val="both"/>
      </w:pPr>
      <w:r w:rsidRPr="00A7476A">
        <w:t>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45963A33" w14:textId="77777777" w:rsidR="001D437B" w:rsidRPr="00A7476A" w:rsidRDefault="001D437B" w:rsidP="001D437B">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2F437E29" w14:textId="77777777" w:rsidR="001D437B" w:rsidRPr="00A7476A" w:rsidRDefault="001D437B" w:rsidP="001D437B">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4B4BB73F" w14:textId="77777777" w:rsidR="001D437B" w:rsidRPr="00A7476A" w:rsidRDefault="001D437B" w:rsidP="001D437B">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32C1C940" w14:textId="77777777" w:rsidR="001D437B" w:rsidRPr="00A7476A" w:rsidRDefault="001D437B" w:rsidP="001D437B">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081052BA" w14:textId="77777777" w:rsidR="001D437B" w:rsidRDefault="001D437B" w:rsidP="001D437B">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334CDEFA" w14:textId="77777777" w:rsidR="001D437B" w:rsidRDefault="001D437B" w:rsidP="001D437B">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6D452561" w14:textId="77777777" w:rsidR="001D437B" w:rsidRDefault="001D437B" w:rsidP="001D437B">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2120838C" w14:textId="77777777" w:rsidR="001D437B" w:rsidRDefault="001D437B" w:rsidP="001D437B">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76A5A9FF" w14:textId="77777777" w:rsidR="001D437B" w:rsidRDefault="001D437B" w:rsidP="001D437B">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1BD7D5AD" w14:textId="3AAC14C5" w:rsidR="001D437B" w:rsidRDefault="001D437B" w:rsidP="001D437B">
      <w:pPr>
        <w:pStyle w:val="s1"/>
        <w:shd w:val="clear" w:color="auto" w:fill="FFFFFF"/>
        <w:spacing w:before="0" w:beforeAutospacing="0" w:after="0" w:afterAutospacing="0"/>
        <w:ind w:firstLine="709"/>
        <w:jc w:val="both"/>
      </w:pPr>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422D0359" w14:textId="77777777" w:rsidR="001D437B" w:rsidRDefault="001D437B" w:rsidP="001D437B">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53E63B55" w14:textId="77777777" w:rsidR="001D437B" w:rsidRPr="006403A1" w:rsidRDefault="001D437B" w:rsidP="001D437B">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427F0917" w14:textId="77777777" w:rsidR="001D437B" w:rsidRPr="00A7476A" w:rsidRDefault="001D437B" w:rsidP="001D437B">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218" w:name="_Toc180395385"/>
      <w:r w:rsidRPr="00A7476A">
        <w:t>Статья 5</w:t>
      </w:r>
      <w:r w:rsidR="00266545">
        <w:t>0</w:t>
      </w:r>
      <w:r w:rsidRPr="00A7476A">
        <w:t>. Описание ограничений по экологическим и санитарно-эпидемиологическим условиям</w:t>
      </w:r>
      <w:bookmarkEnd w:id="218"/>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219"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219"/>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272E3C2E"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06A2B15A"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строительства в зоне подтопления, затопления:</w:t>
      </w:r>
    </w:p>
    <w:p w14:paraId="2A7A6EA3"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35F32BBF"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4CE211A2"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p>
    <w:p w14:paraId="17CB4620" w14:textId="77777777" w:rsidR="00F16334" w:rsidRPr="00503DE7" w:rsidRDefault="00F16334" w:rsidP="00F1633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220" w:name="_Toc180395386"/>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220"/>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182C9709" w14:textId="01AB05A5" w:rsidR="000D728B" w:rsidRPr="000D728B" w:rsidRDefault="009844B8" w:rsidP="000D728B">
      <w:pPr>
        <w:pStyle w:val="ae"/>
        <w:keepLines w:val="0"/>
        <w:numPr>
          <w:ilvl w:val="0"/>
          <w:numId w:val="7"/>
        </w:numPr>
        <w:overflowPunct/>
        <w:spacing w:line="240" w:lineRule="auto"/>
        <w:ind w:left="0" w:firstLine="709"/>
        <w:rPr>
          <w:rFonts w:eastAsia="Calibri"/>
          <w:sz w:val="24"/>
          <w:szCs w:val="24"/>
        </w:rPr>
      </w:pPr>
      <w:r w:rsidRPr="000D728B">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r w:rsidR="000D728B" w:rsidRPr="000D728B">
        <w:rPr>
          <w:rFonts w:eastAsia="Calibri"/>
          <w:sz w:val="24"/>
          <w:szCs w:val="24"/>
        </w:rPr>
        <w:t xml:space="preserve"> 1.</w:t>
      </w:r>
      <w:r w:rsidR="000D728B" w:rsidRPr="000D728B">
        <w:rPr>
          <w:rFonts w:eastAsia="Calibri"/>
          <w:sz w:val="24"/>
          <w:szCs w:val="24"/>
        </w:rPr>
        <w:tab/>
      </w:r>
    </w:p>
    <w:p w14:paraId="3190934C" w14:textId="17FE771F" w:rsidR="000D728B" w:rsidRPr="000D728B" w:rsidRDefault="000D728B" w:rsidP="000D728B">
      <w:pPr>
        <w:pStyle w:val="ae"/>
        <w:keepLines w:val="0"/>
        <w:numPr>
          <w:ilvl w:val="0"/>
          <w:numId w:val="7"/>
        </w:numPr>
        <w:overflowPunct/>
        <w:spacing w:line="240" w:lineRule="auto"/>
        <w:ind w:left="0" w:firstLine="709"/>
        <w:rPr>
          <w:rFonts w:eastAsia="Calibri"/>
          <w:sz w:val="24"/>
          <w:szCs w:val="24"/>
        </w:rPr>
      </w:pPr>
      <w:r w:rsidRPr="000D728B">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126F85E1" w14:textId="77777777" w:rsidR="000D728B" w:rsidRPr="000D728B" w:rsidRDefault="000D728B" w:rsidP="000D728B">
      <w:pPr>
        <w:keepLines w:val="0"/>
        <w:overflowPunct/>
        <w:spacing w:line="240" w:lineRule="auto"/>
        <w:rPr>
          <w:rFonts w:eastAsia="Calibri"/>
          <w:sz w:val="24"/>
          <w:szCs w:val="24"/>
        </w:rPr>
      </w:pPr>
      <w:r w:rsidRPr="000D728B">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5B6FD636" w14:textId="77777777" w:rsidR="000D728B" w:rsidRPr="000D728B" w:rsidRDefault="000D728B" w:rsidP="000D728B">
      <w:pPr>
        <w:keepLines w:val="0"/>
        <w:overflowPunct/>
        <w:spacing w:line="240" w:lineRule="auto"/>
        <w:rPr>
          <w:rFonts w:eastAsia="Calibri"/>
          <w:sz w:val="24"/>
          <w:szCs w:val="24"/>
        </w:rPr>
      </w:pPr>
      <w:r w:rsidRPr="000D728B">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4A8150F2" w14:textId="4B2B29E8" w:rsidR="009844B8" w:rsidRDefault="000D728B" w:rsidP="000D728B">
      <w:pPr>
        <w:keepLines w:val="0"/>
        <w:overflowPunct/>
        <w:spacing w:line="240" w:lineRule="auto"/>
        <w:rPr>
          <w:rFonts w:eastAsia="Calibri"/>
          <w:sz w:val="24"/>
          <w:szCs w:val="24"/>
        </w:rPr>
      </w:pPr>
      <w:r w:rsidRPr="000D728B">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51F37BED" w14:textId="77777777" w:rsidR="000D728B" w:rsidRPr="00A7476A" w:rsidRDefault="000D728B" w:rsidP="000D728B">
      <w:pPr>
        <w:keepLines w:val="0"/>
        <w:overflowPunct/>
        <w:spacing w:line="240" w:lineRule="auto"/>
        <w:rPr>
          <w:rFonts w:eastAsia="Calibri"/>
          <w:sz w:val="24"/>
          <w:szCs w:val="24"/>
        </w:rPr>
      </w:pPr>
    </w:p>
    <w:p w14:paraId="5E0B2429" w14:textId="67C02D15" w:rsidR="00776603" w:rsidRPr="00A7476A" w:rsidRDefault="00776603" w:rsidP="00A42090">
      <w:pPr>
        <w:pStyle w:val="7"/>
        <w:rPr>
          <w:i/>
        </w:rPr>
      </w:pPr>
      <w:bookmarkStart w:id="221" w:name="_Toc505711886"/>
      <w:bookmarkStart w:id="222" w:name="_Toc180395387"/>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221"/>
      <w:bookmarkEnd w:id="222"/>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223" w:name="_Toc180395388"/>
      <w:r w:rsidRPr="00A7476A">
        <w:rPr>
          <w:rFonts w:eastAsia="Calibri"/>
          <w:sz w:val="24"/>
          <w:szCs w:val="24"/>
        </w:rPr>
        <w:t>1. Расчетные показатели объектов социальной инфраструктуры:</w:t>
      </w:r>
      <w:bookmarkEnd w:id="223"/>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детская школа искусств или музыкальная, 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 с 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Спортивно-досуговый центр на 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224" w:name="_Toc180395389"/>
      <w:r w:rsidRPr="00A7476A">
        <w:rPr>
          <w:sz w:val="24"/>
          <w:szCs w:val="24"/>
        </w:rPr>
        <w:t>2. Расчетные показатели объектов коммунальной инфраструктуры.</w:t>
      </w:r>
      <w:bookmarkEnd w:id="224"/>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225"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225"/>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226" w:name="_Toc180395390"/>
      <w:r w:rsidRPr="00A7476A">
        <w:rPr>
          <w:sz w:val="24"/>
          <w:szCs w:val="24"/>
        </w:rPr>
        <w:t>3. Расчетные показатели объектов транспортной инфраструктуры.</w:t>
      </w:r>
      <w:bookmarkEnd w:id="226"/>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227"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227"/>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228"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228"/>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229"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229"/>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230" w:name="_Toc180395391"/>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230"/>
      <w:r w:rsidRPr="00A7476A">
        <w:rPr>
          <w:b/>
          <w:bCs/>
          <w:sz w:val="24"/>
          <w:szCs w:val="24"/>
          <w:lang w:eastAsia="en-US"/>
        </w:rPr>
        <w:t xml:space="preserve"> </w:t>
      </w:r>
    </w:p>
    <w:p w14:paraId="5C9190E7" w14:textId="3D5A1D6F" w:rsidR="00DA2BC4" w:rsidRPr="00A7476A" w:rsidRDefault="004326C1" w:rsidP="00AA2809">
      <w:pPr>
        <w:pStyle w:val="7"/>
        <w:ind w:firstLine="0"/>
      </w:pPr>
      <w:bookmarkStart w:id="231" w:name="_Toc180395392"/>
      <w:r w:rsidRPr="00A7476A">
        <w:t>Статья 5</w:t>
      </w:r>
      <w:r w:rsidR="00266545">
        <w:t>3</w:t>
      </w:r>
      <w:r w:rsidR="00DA2BC4" w:rsidRPr="00A7476A">
        <w:t>. Действие настоящих Правил по отношению к ранее возникшим правоотношениям</w:t>
      </w:r>
      <w:bookmarkEnd w:id="231"/>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232" w:name="_Toc180395393"/>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232"/>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864220" w14:textId="77777777" w:rsidR="00D8396B" w:rsidRDefault="00D8396B" w:rsidP="00B12064">
      <w:pPr>
        <w:spacing w:line="240" w:lineRule="auto"/>
      </w:pPr>
      <w:r>
        <w:separator/>
      </w:r>
    </w:p>
  </w:endnote>
  <w:endnote w:type="continuationSeparator" w:id="0">
    <w:p w14:paraId="252327A2" w14:textId="77777777" w:rsidR="00D8396B" w:rsidRDefault="00D8396B"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5DCB645C"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F60ADB">
      <w:rPr>
        <w:color w:val="7F7F7F"/>
        <w:sz w:val="22"/>
        <w:szCs w:val="22"/>
      </w:rPr>
      <w:t>ЛЕНИНСКОГО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BFFF3A" w14:textId="77777777" w:rsidR="00D8396B" w:rsidRDefault="00D8396B" w:rsidP="00B12064">
      <w:pPr>
        <w:spacing w:line="240" w:lineRule="auto"/>
      </w:pPr>
      <w:r>
        <w:separator/>
      </w:r>
    </w:p>
  </w:footnote>
  <w:footnote w:type="continuationSeparator" w:id="0">
    <w:p w14:paraId="69E9C13A" w14:textId="77777777" w:rsidR="00D8396B" w:rsidRDefault="00D8396B"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4D3814"/>
    <w:multiLevelType w:val="hybridMultilevel"/>
    <w:tmpl w:val="6136B43C"/>
    <w:lvl w:ilvl="0" w:tplc="C03E7B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995E5C"/>
    <w:multiLevelType w:val="hybridMultilevel"/>
    <w:tmpl w:val="0D167F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0"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8"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8"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9"/>
  </w:num>
  <w:num w:numId="8">
    <w:abstractNumId w:val="77"/>
  </w:num>
  <w:num w:numId="9">
    <w:abstractNumId w:val="83"/>
  </w:num>
  <w:num w:numId="10">
    <w:abstractNumId w:val="44"/>
  </w:num>
  <w:num w:numId="11">
    <w:abstractNumId w:val="59"/>
  </w:num>
  <w:num w:numId="12">
    <w:abstractNumId w:val="43"/>
  </w:num>
  <w:num w:numId="13">
    <w:abstractNumId w:val="41"/>
  </w:num>
  <w:num w:numId="14">
    <w:abstractNumId w:val="30"/>
  </w:num>
  <w:num w:numId="15">
    <w:abstractNumId w:val="87"/>
  </w:num>
  <w:num w:numId="16">
    <w:abstractNumId w:val="73"/>
  </w:num>
  <w:num w:numId="17">
    <w:abstractNumId w:val="62"/>
  </w:num>
  <w:num w:numId="18">
    <w:abstractNumId w:val="46"/>
  </w:num>
  <w:num w:numId="19">
    <w:abstractNumId w:val="34"/>
  </w:num>
  <w:num w:numId="20">
    <w:abstractNumId w:val="21"/>
  </w:num>
  <w:num w:numId="21">
    <w:abstractNumId w:val="90"/>
  </w:num>
  <w:num w:numId="22">
    <w:abstractNumId w:val="70"/>
  </w:num>
  <w:num w:numId="23">
    <w:abstractNumId w:val="11"/>
  </w:num>
  <w:num w:numId="24">
    <w:abstractNumId w:val="81"/>
  </w:num>
  <w:num w:numId="25">
    <w:abstractNumId w:val="52"/>
  </w:num>
  <w:num w:numId="26">
    <w:abstractNumId w:val="50"/>
  </w:num>
  <w:num w:numId="27">
    <w:abstractNumId w:val="72"/>
  </w:num>
  <w:num w:numId="28">
    <w:abstractNumId w:val="28"/>
  </w:num>
  <w:num w:numId="29">
    <w:abstractNumId w:val="68"/>
  </w:num>
  <w:num w:numId="30">
    <w:abstractNumId w:val="38"/>
  </w:num>
  <w:num w:numId="31">
    <w:abstractNumId w:val="32"/>
  </w:num>
  <w:num w:numId="32">
    <w:abstractNumId w:val="61"/>
  </w:num>
  <w:num w:numId="33">
    <w:abstractNumId w:val="92"/>
  </w:num>
  <w:num w:numId="34">
    <w:abstractNumId w:val="35"/>
  </w:num>
  <w:num w:numId="35">
    <w:abstractNumId w:val="58"/>
  </w:num>
  <w:num w:numId="36">
    <w:abstractNumId w:val="49"/>
  </w:num>
  <w:num w:numId="37">
    <w:abstractNumId w:val="54"/>
  </w:num>
  <w:num w:numId="38">
    <w:abstractNumId w:val="71"/>
  </w:num>
  <w:num w:numId="39">
    <w:abstractNumId w:val="63"/>
  </w:num>
  <w:num w:numId="40">
    <w:abstractNumId w:val="7"/>
  </w:num>
  <w:num w:numId="41">
    <w:abstractNumId w:val="88"/>
  </w:num>
  <w:num w:numId="42">
    <w:abstractNumId w:val="37"/>
  </w:num>
  <w:num w:numId="43">
    <w:abstractNumId w:val="40"/>
  </w:num>
  <w:num w:numId="44">
    <w:abstractNumId w:val="84"/>
  </w:num>
  <w:num w:numId="45">
    <w:abstractNumId w:val="89"/>
  </w:num>
  <w:num w:numId="46">
    <w:abstractNumId w:val="19"/>
  </w:num>
  <w:num w:numId="47">
    <w:abstractNumId w:val="78"/>
  </w:num>
  <w:num w:numId="48">
    <w:abstractNumId w:val="91"/>
  </w:num>
  <w:num w:numId="49">
    <w:abstractNumId w:val="39"/>
  </w:num>
  <w:num w:numId="50">
    <w:abstractNumId w:val="75"/>
  </w:num>
  <w:num w:numId="51">
    <w:abstractNumId w:val="67"/>
  </w:num>
  <w:num w:numId="52">
    <w:abstractNumId w:val="14"/>
  </w:num>
  <w:num w:numId="53">
    <w:abstractNumId w:val="74"/>
  </w:num>
  <w:num w:numId="54">
    <w:abstractNumId w:val="80"/>
  </w:num>
  <w:num w:numId="55">
    <w:abstractNumId w:val="18"/>
  </w:num>
  <w:num w:numId="56">
    <w:abstractNumId w:val="36"/>
  </w:num>
  <w:num w:numId="57">
    <w:abstractNumId w:val="25"/>
  </w:num>
  <w:num w:numId="58">
    <w:abstractNumId w:val="57"/>
  </w:num>
  <w:num w:numId="59">
    <w:abstractNumId w:val="42"/>
  </w:num>
  <w:num w:numId="60">
    <w:abstractNumId w:val="65"/>
  </w:num>
  <w:num w:numId="61">
    <w:abstractNumId w:val="10"/>
  </w:num>
  <w:num w:numId="62">
    <w:abstractNumId w:val="66"/>
  </w:num>
  <w:num w:numId="63">
    <w:abstractNumId w:val="29"/>
  </w:num>
  <w:num w:numId="64">
    <w:abstractNumId w:val="60"/>
  </w:num>
  <w:num w:numId="65">
    <w:abstractNumId w:val="16"/>
  </w:num>
  <w:num w:numId="66">
    <w:abstractNumId w:val="48"/>
  </w:num>
  <w:num w:numId="67">
    <w:abstractNumId w:val="9"/>
  </w:num>
  <w:num w:numId="68">
    <w:abstractNumId w:val="85"/>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6"/>
  </w:num>
  <w:num w:numId="79">
    <w:abstractNumId w:val="23"/>
  </w:num>
  <w:num w:numId="80">
    <w:abstractNumId w:val="8"/>
  </w:num>
  <w:num w:numId="81">
    <w:abstractNumId w:val="86"/>
  </w:num>
  <w:num w:numId="82">
    <w:abstractNumId w:val="22"/>
  </w:num>
  <w:num w:numId="83">
    <w:abstractNumId w:val="24"/>
  </w:num>
  <w:num w:numId="84">
    <w:abstractNumId w:val="76"/>
  </w:num>
  <w:num w:numId="85">
    <w:abstractNumId w:val="79"/>
  </w:num>
  <w:num w:numId="86">
    <w:abstractNumId w:val="13"/>
  </w:num>
  <w:num w:numId="87">
    <w:abstractNumId w:val="82"/>
  </w:num>
  <w:num w:numId="88">
    <w:abstractNumId w:val="55"/>
  </w:num>
  <w:num w:numId="89">
    <w:abstractNumId w:val="6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3C42"/>
    <w:rsid w:val="00044867"/>
    <w:rsid w:val="00045EB3"/>
    <w:rsid w:val="00050C18"/>
    <w:rsid w:val="0005185B"/>
    <w:rsid w:val="00051946"/>
    <w:rsid w:val="00051A37"/>
    <w:rsid w:val="00052453"/>
    <w:rsid w:val="0005285A"/>
    <w:rsid w:val="000529BD"/>
    <w:rsid w:val="0006008A"/>
    <w:rsid w:val="00060E2E"/>
    <w:rsid w:val="00061667"/>
    <w:rsid w:val="000616C1"/>
    <w:rsid w:val="00063CF5"/>
    <w:rsid w:val="000647C4"/>
    <w:rsid w:val="00064F32"/>
    <w:rsid w:val="00064F46"/>
    <w:rsid w:val="0006514F"/>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D728B"/>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0153"/>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437B"/>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D3D"/>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3DF5"/>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A0B"/>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1F67"/>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6A59"/>
    <w:rsid w:val="0043700D"/>
    <w:rsid w:val="004431B7"/>
    <w:rsid w:val="004451B5"/>
    <w:rsid w:val="00445859"/>
    <w:rsid w:val="00445E85"/>
    <w:rsid w:val="00445F85"/>
    <w:rsid w:val="00445F9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B14"/>
    <w:rsid w:val="00472F45"/>
    <w:rsid w:val="0047485E"/>
    <w:rsid w:val="00474A76"/>
    <w:rsid w:val="00476C68"/>
    <w:rsid w:val="00477302"/>
    <w:rsid w:val="00477BEB"/>
    <w:rsid w:val="00480B21"/>
    <w:rsid w:val="00481124"/>
    <w:rsid w:val="004848F4"/>
    <w:rsid w:val="00486285"/>
    <w:rsid w:val="004922B2"/>
    <w:rsid w:val="00493791"/>
    <w:rsid w:val="004947FF"/>
    <w:rsid w:val="00496024"/>
    <w:rsid w:val="00496D38"/>
    <w:rsid w:val="004971C4"/>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1FCC"/>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5EE6"/>
    <w:rsid w:val="004F6497"/>
    <w:rsid w:val="0050109F"/>
    <w:rsid w:val="0050170C"/>
    <w:rsid w:val="00502B07"/>
    <w:rsid w:val="00506C40"/>
    <w:rsid w:val="00510558"/>
    <w:rsid w:val="00510F03"/>
    <w:rsid w:val="00511DE1"/>
    <w:rsid w:val="00511ED6"/>
    <w:rsid w:val="00512684"/>
    <w:rsid w:val="00513EE9"/>
    <w:rsid w:val="00514085"/>
    <w:rsid w:val="00515989"/>
    <w:rsid w:val="005159F3"/>
    <w:rsid w:val="00517518"/>
    <w:rsid w:val="005207E6"/>
    <w:rsid w:val="00520E02"/>
    <w:rsid w:val="00523115"/>
    <w:rsid w:val="00523468"/>
    <w:rsid w:val="0053015C"/>
    <w:rsid w:val="00530947"/>
    <w:rsid w:val="00531BF9"/>
    <w:rsid w:val="00532EB4"/>
    <w:rsid w:val="00533A93"/>
    <w:rsid w:val="005342BF"/>
    <w:rsid w:val="005343BD"/>
    <w:rsid w:val="00535B28"/>
    <w:rsid w:val="00535E6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6655"/>
    <w:rsid w:val="005D0C71"/>
    <w:rsid w:val="005D0DDA"/>
    <w:rsid w:val="005D148B"/>
    <w:rsid w:val="005D2718"/>
    <w:rsid w:val="005D3973"/>
    <w:rsid w:val="005D4A03"/>
    <w:rsid w:val="005D4FE9"/>
    <w:rsid w:val="005D5198"/>
    <w:rsid w:val="005D5CB1"/>
    <w:rsid w:val="005D6419"/>
    <w:rsid w:val="005E1095"/>
    <w:rsid w:val="005E54E2"/>
    <w:rsid w:val="005E580C"/>
    <w:rsid w:val="005F08F3"/>
    <w:rsid w:val="005F221E"/>
    <w:rsid w:val="005F4855"/>
    <w:rsid w:val="005F4B65"/>
    <w:rsid w:val="005F504F"/>
    <w:rsid w:val="005F555C"/>
    <w:rsid w:val="005F72DF"/>
    <w:rsid w:val="005F7BAB"/>
    <w:rsid w:val="00600A9A"/>
    <w:rsid w:val="0060406D"/>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F9C"/>
    <w:rsid w:val="00697215"/>
    <w:rsid w:val="00697922"/>
    <w:rsid w:val="006A1FB3"/>
    <w:rsid w:val="006A262C"/>
    <w:rsid w:val="006A28CD"/>
    <w:rsid w:val="006A2B71"/>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C015A"/>
    <w:rsid w:val="006C5BE9"/>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3A8B"/>
    <w:rsid w:val="00764A60"/>
    <w:rsid w:val="00764B43"/>
    <w:rsid w:val="00764E47"/>
    <w:rsid w:val="00767398"/>
    <w:rsid w:val="00767A47"/>
    <w:rsid w:val="00767B35"/>
    <w:rsid w:val="007715A7"/>
    <w:rsid w:val="007715DD"/>
    <w:rsid w:val="00772100"/>
    <w:rsid w:val="007721CE"/>
    <w:rsid w:val="007735E2"/>
    <w:rsid w:val="00774246"/>
    <w:rsid w:val="007760CD"/>
    <w:rsid w:val="00776603"/>
    <w:rsid w:val="00776684"/>
    <w:rsid w:val="00776FB2"/>
    <w:rsid w:val="0078103A"/>
    <w:rsid w:val="00781B6B"/>
    <w:rsid w:val="007820E9"/>
    <w:rsid w:val="0078342D"/>
    <w:rsid w:val="0078374B"/>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2D88"/>
    <w:rsid w:val="007B3D99"/>
    <w:rsid w:val="007C0DBD"/>
    <w:rsid w:val="007C39FC"/>
    <w:rsid w:val="007C5E28"/>
    <w:rsid w:val="007C6FD3"/>
    <w:rsid w:val="007D022D"/>
    <w:rsid w:val="007D1AFF"/>
    <w:rsid w:val="007D3027"/>
    <w:rsid w:val="007D3BEA"/>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36DC7"/>
    <w:rsid w:val="00840271"/>
    <w:rsid w:val="00841A02"/>
    <w:rsid w:val="00844AFA"/>
    <w:rsid w:val="008504E1"/>
    <w:rsid w:val="00850BD9"/>
    <w:rsid w:val="0085133E"/>
    <w:rsid w:val="00851DA4"/>
    <w:rsid w:val="008524F2"/>
    <w:rsid w:val="00852D1D"/>
    <w:rsid w:val="00852DA3"/>
    <w:rsid w:val="00853B46"/>
    <w:rsid w:val="008557F7"/>
    <w:rsid w:val="00856C2C"/>
    <w:rsid w:val="0086062F"/>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3846"/>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921"/>
    <w:rsid w:val="008C4AB7"/>
    <w:rsid w:val="008C50A3"/>
    <w:rsid w:val="008C5686"/>
    <w:rsid w:val="008C7948"/>
    <w:rsid w:val="008D0239"/>
    <w:rsid w:val="008D02A9"/>
    <w:rsid w:val="008D1184"/>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16359"/>
    <w:rsid w:val="0092289C"/>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466"/>
    <w:rsid w:val="009D7749"/>
    <w:rsid w:val="009E0E56"/>
    <w:rsid w:val="009E13FE"/>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3AF"/>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63A"/>
    <w:rsid w:val="00B02946"/>
    <w:rsid w:val="00B04BA7"/>
    <w:rsid w:val="00B101EC"/>
    <w:rsid w:val="00B115EA"/>
    <w:rsid w:val="00B12064"/>
    <w:rsid w:val="00B12291"/>
    <w:rsid w:val="00B13772"/>
    <w:rsid w:val="00B1378B"/>
    <w:rsid w:val="00B13E03"/>
    <w:rsid w:val="00B1489A"/>
    <w:rsid w:val="00B1603C"/>
    <w:rsid w:val="00B165CB"/>
    <w:rsid w:val="00B179DE"/>
    <w:rsid w:val="00B2207E"/>
    <w:rsid w:val="00B23149"/>
    <w:rsid w:val="00B268E2"/>
    <w:rsid w:val="00B368D9"/>
    <w:rsid w:val="00B36ABD"/>
    <w:rsid w:val="00B36D4F"/>
    <w:rsid w:val="00B37037"/>
    <w:rsid w:val="00B377D1"/>
    <w:rsid w:val="00B37BC1"/>
    <w:rsid w:val="00B37E15"/>
    <w:rsid w:val="00B37E40"/>
    <w:rsid w:val="00B400D4"/>
    <w:rsid w:val="00B42727"/>
    <w:rsid w:val="00B44F1B"/>
    <w:rsid w:val="00B46457"/>
    <w:rsid w:val="00B469ED"/>
    <w:rsid w:val="00B47C76"/>
    <w:rsid w:val="00B47F65"/>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290"/>
    <w:rsid w:val="00BB4CA7"/>
    <w:rsid w:val="00BB6454"/>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65BF"/>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C23"/>
    <w:rsid w:val="00C81E20"/>
    <w:rsid w:val="00C83C2C"/>
    <w:rsid w:val="00C847C9"/>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17699"/>
    <w:rsid w:val="00D21D04"/>
    <w:rsid w:val="00D225D4"/>
    <w:rsid w:val="00D24710"/>
    <w:rsid w:val="00D2586D"/>
    <w:rsid w:val="00D30084"/>
    <w:rsid w:val="00D31D89"/>
    <w:rsid w:val="00D32EE3"/>
    <w:rsid w:val="00D32F5F"/>
    <w:rsid w:val="00D331E7"/>
    <w:rsid w:val="00D35C42"/>
    <w:rsid w:val="00D367F3"/>
    <w:rsid w:val="00D369B2"/>
    <w:rsid w:val="00D36FF3"/>
    <w:rsid w:val="00D37C3B"/>
    <w:rsid w:val="00D412A9"/>
    <w:rsid w:val="00D43A18"/>
    <w:rsid w:val="00D43D2F"/>
    <w:rsid w:val="00D45C07"/>
    <w:rsid w:val="00D45EB4"/>
    <w:rsid w:val="00D4636E"/>
    <w:rsid w:val="00D475B3"/>
    <w:rsid w:val="00D4781B"/>
    <w:rsid w:val="00D51271"/>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96B"/>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28C0"/>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334"/>
    <w:rsid w:val="00F16DE3"/>
    <w:rsid w:val="00F214B9"/>
    <w:rsid w:val="00F25E43"/>
    <w:rsid w:val="00F2716D"/>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ADB"/>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360A"/>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546"/>
    <w:rsid w:val="00FA6E36"/>
    <w:rsid w:val="00FA76A5"/>
    <w:rsid w:val="00FB1151"/>
    <w:rsid w:val="00FB1C89"/>
    <w:rsid w:val="00FB3C13"/>
    <w:rsid w:val="00FB43AA"/>
    <w:rsid w:val="00FB447C"/>
    <w:rsid w:val="00FB465F"/>
    <w:rsid w:val="00FB6635"/>
    <w:rsid w:val="00FB78F8"/>
    <w:rsid w:val="00FC12E7"/>
    <w:rsid w:val="00FC39C0"/>
    <w:rsid w:val="00FC526C"/>
    <w:rsid w:val="00FC6343"/>
    <w:rsid w:val="00FC752B"/>
    <w:rsid w:val="00FC78B2"/>
    <w:rsid w:val="00FD1819"/>
    <w:rsid w:val="00FD324D"/>
    <w:rsid w:val="00FD3631"/>
    <w:rsid w:val="00FD3AC6"/>
    <w:rsid w:val="00FD5746"/>
    <w:rsid w:val="00FE4417"/>
    <w:rsid w:val="00FE6064"/>
    <w:rsid w:val="00FE6108"/>
    <w:rsid w:val="00FE791E"/>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043C42"/>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161823272">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4166</TotalTime>
  <Pages>1</Pages>
  <Words>109058</Words>
  <Characters>621632</Characters>
  <Application>Microsoft Office Word</Application>
  <DocSecurity>0</DocSecurity>
  <Lines>5180</Lines>
  <Paragraphs>1458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729232</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203</cp:revision>
  <cp:lastPrinted>2024-06-12T12:48:00Z</cp:lastPrinted>
  <dcterms:created xsi:type="dcterms:W3CDTF">2022-08-05T12:45:00Z</dcterms:created>
  <dcterms:modified xsi:type="dcterms:W3CDTF">2024-11-01T16:28:00Z</dcterms:modified>
</cp:coreProperties>
</file>