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36A70982" w:rsidR="00E71B89" w:rsidRPr="00783A81" w:rsidRDefault="00F2716D" w:rsidP="00E71B89">
      <w:pPr>
        <w:spacing w:line="240" w:lineRule="auto"/>
        <w:ind w:firstLine="0"/>
        <w:jc w:val="center"/>
        <w:rPr>
          <w:b/>
          <w:sz w:val="36"/>
          <w:szCs w:val="36"/>
        </w:rPr>
      </w:pPr>
      <w:r>
        <w:rPr>
          <w:b/>
          <w:sz w:val="36"/>
          <w:szCs w:val="36"/>
        </w:rPr>
        <w:t>АЛЕКСАНДРОВСКОГО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0C4953"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2A701D14" w:rsidR="00DD4EAB" w:rsidRPr="002E5E2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723D54" w:rsidRPr="002E5E2B">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723D54" w:rsidRPr="002E5E2B">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723D54" w:rsidRPr="002E5E2B">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723D54" w:rsidRPr="002E5E2B">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216BC028"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F2716D">
                    <w:rPr>
                      <w:sz w:val="20"/>
                      <w:szCs w:val="20"/>
                    </w:rPr>
                    <w:t>7</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0DFF6E08" w:rsidR="00E71B89" w:rsidRPr="00783A81" w:rsidRDefault="00F2716D" w:rsidP="00E71B89">
            <w:pPr>
              <w:spacing w:line="240" w:lineRule="auto"/>
              <w:ind w:firstLine="0"/>
              <w:jc w:val="center"/>
              <w:rPr>
                <w:b/>
                <w:sz w:val="36"/>
                <w:szCs w:val="36"/>
              </w:rPr>
            </w:pPr>
            <w:r>
              <w:rPr>
                <w:b/>
                <w:sz w:val="36"/>
                <w:szCs w:val="36"/>
              </w:rPr>
              <w:t>АЛЕКСАНДРОВСКОГО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2DDC2E12"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F2716D">
              <w:rPr>
                <w:b/>
                <w:sz w:val="26"/>
                <w:szCs w:val="26"/>
              </w:rPr>
              <w:t>Александровского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0" w:name="_Toc165275776"/>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0"/>
    </w:p>
    <w:p w14:paraId="3E3975FB" w14:textId="11D205BB" w:rsidR="00865118"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65275776" w:history="1">
        <w:r w:rsidR="00865118" w:rsidRPr="00CE4CE3">
          <w:rPr>
            <w:rStyle w:val="af2"/>
          </w:rPr>
          <w:t>Введение</w:t>
        </w:r>
        <w:r w:rsidR="00865118">
          <w:rPr>
            <w:webHidden/>
          </w:rPr>
          <w:tab/>
        </w:r>
        <w:r w:rsidR="00865118">
          <w:rPr>
            <w:webHidden/>
          </w:rPr>
          <w:fldChar w:fldCharType="begin"/>
        </w:r>
        <w:r w:rsidR="00865118">
          <w:rPr>
            <w:webHidden/>
          </w:rPr>
          <w:instrText xml:space="preserve"> PAGEREF _Toc165275776 \h </w:instrText>
        </w:r>
        <w:r w:rsidR="00865118">
          <w:rPr>
            <w:webHidden/>
          </w:rPr>
        </w:r>
        <w:r w:rsidR="00865118">
          <w:rPr>
            <w:webHidden/>
          </w:rPr>
          <w:fldChar w:fldCharType="separate"/>
        </w:r>
        <w:r w:rsidR="00D24486">
          <w:rPr>
            <w:webHidden/>
          </w:rPr>
          <w:t>4</w:t>
        </w:r>
        <w:r w:rsidR="00865118">
          <w:rPr>
            <w:webHidden/>
          </w:rPr>
          <w:fldChar w:fldCharType="end"/>
        </w:r>
      </w:hyperlink>
    </w:p>
    <w:p w14:paraId="3D6FE691" w14:textId="7485A5D6" w:rsidR="00865118" w:rsidRDefault="00E9641B">
      <w:pPr>
        <w:pStyle w:val="2d"/>
        <w:rPr>
          <w:rFonts w:asciiTheme="minorHAnsi" w:eastAsiaTheme="minorEastAsia" w:hAnsiTheme="minorHAnsi" w:cstheme="minorBidi"/>
          <w:bCs w:val="0"/>
          <w:sz w:val="22"/>
          <w:szCs w:val="22"/>
        </w:rPr>
      </w:pPr>
      <w:hyperlink w:anchor="_Toc165275777" w:history="1">
        <w:r w:rsidR="00865118" w:rsidRPr="00CE4CE3">
          <w:rPr>
            <w:rStyle w:val="af2"/>
            <w:b/>
          </w:rPr>
          <w:t>ГЛАВА 1. Регулирование землепользования и застройки органами местного самоуправления</w:t>
        </w:r>
        <w:r w:rsidR="00865118">
          <w:rPr>
            <w:webHidden/>
          </w:rPr>
          <w:tab/>
        </w:r>
        <w:r w:rsidR="00865118">
          <w:rPr>
            <w:webHidden/>
          </w:rPr>
          <w:fldChar w:fldCharType="begin"/>
        </w:r>
        <w:r w:rsidR="00865118">
          <w:rPr>
            <w:webHidden/>
          </w:rPr>
          <w:instrText xml:space="preserve"> PAGEREF _Toc165275777 \h </w:instrText>
        </w:r>
        <w:r w:rsidR="00865118">
          <w:rPr>
            <w:webHidden/>
          </w:rPr>
        </w:r>
        <w:r w:rsidR="00865118">
          <w:rPr>
            <w:webHidden/>
          </w:rPr>
          <w:fldChar w:fldCharType="separate"/>
        </w:r>
        <w:r w:rsidR="00D24486">
          <w:rPr>
            <w:webHidden/>
          </w:rPr>
          <w:t>8</w:t>
        </w:r>
        <w:r w:rsidR="00865118">
          <w:rPr>
            <w:webHidden/>
          </w:rPr>
          <w:fldChar w:fldCharType="end"/>
        </w:r>
      </w:hyperlink>
    </w:p>
    <w:p w14:paraId="08ED0DFD" w14:textId="5EAE3F45" w:rsidR="00865118" w:rsidRDefault="00E9641B">
      <w:pPr>
        <w:pStyle w:val="1ff"/>
        <w:rPr>
          <w:rFonts w:asciiTheme="minorHAnsi" w:eastAsiaTheme="minorEastAsia" w:hAnsiTheme="minorHAnsi" w:cstheme="minorBidi"/>
          <w:bCs w:val="0"/>
          <w:sz w:val="22"/>
          <w:szCs w:val="22"/>
        </w:rPr>
      </w:pPr>
      <w:hyperlink w:anchor="_Toc165275778" w:history="1">
        <w:r w:rsidR="00865118" w:rsidRPr="00CE4CE3">
          <w:rPr>
            <w:rStyle w:val="af2"/>
            <w:b/>
          </w:rPr>
          <w:t>Раздел 1. Общие положения</w:t>
        </w:r>
        <w:r w:rsidR="00865118">
          <w:rPr>
            <w:webHidden/>
          </w:rPr>
          <w:tab/>
        </w:r>
        <w:r w:rsidR="00865118">
          <w:rPr>
            <w:webHidden/>
          </w:rPr>
          <w:fldChar w:fldCharType="begin"/>
        </w:r>
        <w:r w:rsidR="00865118">
          <w:rPr>
            <w:webHidden/>
          </w:rPr>
          <w:instrText xml:space="preserve"> PAGEREF _Toc165275778 \h </w:instrText>
        </w:r>
        <w:r w:rsidR="00865118">
          <w:rPr>
            <w:webHidden/>
          </w:rPr>
        </w:r>
        <w:r w:rsidR="00865118">
          <w:rPr>
            <w:webHidden/>
          </w:rPr>
          <w:fldChar w:fldCharType="separate"/>
        </w:r>
        <w:r w:rsidR="00D24486">
          <w:rPr>
            <w:webHidden/>
          </w:rPr>
          <w:t>8</w:t>
        </w:r>
        <w:r w:rsidR="00865118">
          <w:rPr>
            <w:webHidden/>
          </w:rPr>
          <w:fldChar w:fldCharType="end"/>
        </w:r>
      </w:hyperlink>
    </w:p>
    <w:p w14:paraId="093E5710" w14:textId="0511F3AA" w:rsidR="00865118" w:rsidRDefault="00E9641B">
      <w:pPr>
        <w:pStyle w:val="72"/>
        <w:rPr>
          <w:rFonts w:asciiTheme="minorHAnsi" w:eastAsiaTheme="minorEastAsia" w:hAnsiTheme="minorHAnsi" w:cstheme="minorBidi"/>
          <w:sz w:val="22"/>
          <w:szCs w:val="22"/>
          <w:lang w:val="ru-RU" w:eastAsia="ru-RU"/>
        </w:rPr>
      </w:pPr>
      <w:hyperlink w:anchor="_Toc165275779" w:history="1">
        <w:r w:rsidR="00865118" w:rsidRPr="00CE4CE3">
          <w:rPr>
            <w:rStyle w:val="af2"/>
          </w:rPr>
          <w:t>Статья 1. Основные понятия, используемые в правилах землепользования и застройки</w:t>
        </w:r>
        <w:r w:rsidR="00865118">
          <w:rPr>
            <w:webHidden/>
          </w:rPr>
          <w:tab/>
        </w:r>
        <w:r w:rsidR="00865118">
          <w:rPr>
            <w:webHidden/>
          </w:rPr>
          <w:fldChar w:fldCharType="begin"/>
        </w:r>
        <w:r w:rsidR="00865118">
          <w:rPr>
            <w:webHidden/>
          </w:rPr>
          <w:instrText xml:space="preserve"> PAGEREF _Toc165275779 \h </w:instrText>
        </w:r>
        <w:r w:rsidR="00865118">
          <w:rPr>
            <w:webHidden/>
          </w:rPr>
        </w:r>
        <w:r w:rsidR="00865118">
          <w:rPr>
            <w:webHidden/>
          </w:rPr>
          <w:fldChar w:fldCharType="separate"/>
        </w:r>
        <w:r w:rsidR="00D24486">
          <w:rPr>
            <w:webHidden/>
          </w:rPr>
          <w:t>8</w:t>
        </w:r>
        <w:r w:rsidR="00865118">
          <w:rPr>
            <w:webHidden/>
          </w:rPr>
          <w:fldChar w:fldCharType="end"/>
        </w:r>
      </w:hyperlink>
    </w:p>
    <w:p w14:paraId="379EC479" w14:textId="2FBEAB12" w:rsidR="00865118" w:rsidRDefault="00E9641B">
      <w:pPr>
        <w:pStyle w:val="72"/>
        <w:rPr>
          <w:rFonts w:asciiTheme="minorHAnsi" w:eastAsiaTheme="minorEastAsia" w:hAnsiTheme="minorHAnsi" w:cstheme="minorBidi"/>
          <w:sz w:val="22"/>
          <w:szCs w:val="22"/>
          <w:lang w:val="ru-RU" w:eastAsia="ru-RU"/>
        </w:rPr>
      </w:pPr>
      <w:hyperlink w:anchor="_Toc165275780" w:history="1">
        <w:r w:rsidR="00865118" w:rsidRPr="00CE4CE3">
          <w:rPr>
            <w:rStyle w:val="af2"/>
          </w:rPr>
          <w:t>Статья 2. Основания введения, назначение и состав Правил</w:t>
        </w:r>
        <w:r w:rsidR="00865118">
          <w:rPr>
            <w:webHidden/>
          </w:rPr>
          <w:tab/>
        </w:r>
        <w:r w:rsidR="00865118">
          <w:rPr>
            <w:webHidden/>
          </w:rPr>
          <w:fldChar w:fldCharType="begin"/>
        </w:r>
        <w:r w:rsidR="00865118">
          <w:rPr>
            <w:webHidden/>
          </w:rPr>
          <w:instrText xml:space="preserve"> PAGEREF _Toc165275780 \h </w:instrText>
        </w:r>
        <w:r w:rsidR="00865118">
          <w:rPr>
            <w:webHidden/>
          </w:rPr>
        </w:r>
        <w:r w:rsidR="00865118">
          <w:rPr>
            <w:webHidden/>
          </w:rPr>
          <w:fldChar w:fldCharType="separate"/>
        </w:r>
        <w:r w:rsidR="00D24486">
          <w:rPr>
            <w:webHidden/>
          </w:rPr>
          <w:t>22</w:t>
        </w:r>
        <w:r w:rsidR="00865118">
          <w:rPr>
            <w:webHidden/>
          </w:rPr>
          <w:fldChar w:fldCharType="end"/>
        </w:r>
      </w:hyperlink>
    </w:p>
    <w:p w14:paraId="60E4309E" w14:textId="43FFD75E" w:rsidR="00865118" w:rsidRDefault="00E9641B">
      <w:pPr>
        <w:pStyle w:val="72"/>
        <w:rPr>
          <w:rFonts w:asciiTheme="minorHAnsi" w:eastAsiaTheme="minorEastAsia" w:hAnsiTheme="minorHAnsi" w:cstheme="minorBidi"/>
          <w:sz w:val="22"/>
          <w:szCs w:val="22"/>
          <w:lang w:val="ru-RU" w:eastAsia="ru-RU"/>
        </w:rPr>
      </w:pPr>
      <w:hyperlink w:anchor="_Toc165275781" w:history="1">
        <w:r w:rsidR="00865118" w:rsidRPr="00CE4CE3">
          <w:rPr>
            <w:rStyle w:val="af2"/>
          </w:rPr>
          <w:t>Статья 3. Открытость и доступность информации о землепользовании и застройке</w:t>
        </w:r>
        <w:r w:rsidR="00865118">
          <w:rPr>
            <w:webHidden/>
          </w:rPr>
          <w:tab/>
        </w:r>
        <w:r w:rsidR="00865118">
          <w:rPr>
            <w:webHidden/>
          </w:rPr>
          <w:fldChar w:fldCharType="begin"/>
        </w:r>
        <w:r w:rsidR="00865118">
          <w:rPr>
            <w:webHidden/>
          </w:rPr>
          <w:instrText xml:space="preserve"> PAGEREF _Toc165275781 \h </w:instrText>
        </w:r>
        <w:r w:rsidR="00865118">
          <w:rPr>
            <w:webHidden/>
          </w:rPr>
        </w:r>
        <w:r w:rsidR="00865118">
          <w:rPr>
            <w:webHidden/>
          </w:rPr>
          <w:fldChar w:fldCharType="separate"/>
        </w:r>
        <w:r w:rsidR="00D24486">
          <w:rPr>
            <w:webHidden/>
          </w:rPr>
          <w:t>25</w:t>
        </w:r>
        <w:r w:rsidR="00865118">
          <w:rPr>
            <w:webHidden/>
          </w:rPr>
          <w:fldChar w:fldCharType="end"/>
        </w:r>
      </w:hyperlink>
    </w:p>
    <w:p w14:paraId="2D2A155C" w14:textId="7EE6C92E" w:rsidR="00865118" w:rsidRDefault="00E9641B">
      <w:pPr>
        <w:pStyle w:val="3b"/>
        <w:rPr>
          <w:rFonts w:asciiTheme="minorHAnsi" w:eastAsiaTheme="minorEastAsia" w:hAnsiTheme="minorHAnsi" w:cstheme="minorBidi"/>
          <w:bCs w:val="0"/>
          <w:sz w:val="22"/>
          <w:szCs w:val="22"/>
        </w:rPr>
      </w:pPr>
      <w:hyperlink w:anchor="_Toc165275782" w:history="1">
        <w:r w:rsidR="00865118" w:rsidRPr="00CE4CE3">
          <w:rPr>
            <w:rStyle w:val="af2"/>
            <w:b/>
          </w:rPr>
          <w:t>Раздел 2. Права использования недвижимости, возникшие до вступления в силу Правил</w:t>
        </w:r>
        <w:r w:rsidR="00865118">
          <w:rPr>
            <w:webHidden/>
          </w:rPr>
          <w:tab/>
        </w:r>
        <w:r w:rsidR="00865118">
          <w:rPr>
            <w:webHidden/>
          </w:rPr>
          <w:fldChar w:fldCharType="begin"/>
        </w:r>
        <w:r w:rsidR="00865118">
          <w:rPr>
            <w:webHidden/>
          </w:rPr>
          <w:instrText xml:space="preserve"> PAGEREF _Toc165275782 \h </w:instrText>
        </w:r>
        <w:r w:rsidR="00865118">
          <w:rPr>
            <w:webHidden/>
          </w:rPr>
        </w:r>
        <w:r w:rsidR="00865118">
          <w:rPr>
            <w:webHidden/>
          </w:rPr>
          <w:fldChar w:fldCharType="separate"/>
        </w:r>
        <w:r w:rsidR="00D24486">
          <w:rPr>
            <w:webHidden/>
          </w:rPr>
          <w:t>25</w:t>
        </w:r>
        <w:r w:rsidR="00865118">
          <w:rPr>
            <w:webHidden/>
          </w:rPr>
          <w:fldChar w:fldCharType="end"/>
        </w:r>
      </w:hyperlink>
    </w:p>
    <w:p w14:paraId="42823CD8" w14:textId="5AAF67DB" w:rsidR="00865118" w:rsidRDefault="00E9641B">
      <w:pPr>
        <w:pStyle w:val="72"/>
        <w:rPr>
          <w:rFonts w:asciiTheme="minorHAnsi" w:eastAsiaTheme="minorEastAsia" w:hAnsiTheme="minorHAnsi" w:cstheme="minorBidi"/>
          <w:sz w:val="22"/>
          <w:szCs w:val="22"/>
          <w:lang w:val="ru-RU" w:eastAsia="ru-RU"/>
        </w:rPr>
      </w:pPr>
      <w:hyperlink w:anchor="_Toc165275783" w:history="1">
        <w:r w:rsidR="00865118" w:rsidRPr="00CE4CE3">
          <w:rPr>
            <w:rStyle w:val="af2"/>
          </w:rPr>
          <w:t>Статья 4. Общие положения, относящиеся к ранее возникшим правам</w:t>
        </w:r>
        <w:r w:rsidR="00865118">
          <w:rPr>
            <w:webHidden/>
          </w:rPr>
          <w:tab/>
        </w:r>
        <w:r w:rsidR="00865118">
          <w:rPr>
            <w:webHidden/>
          </w:rPr>
          <w:fldChar w:fldCharType="begin"/>
        </w:r>
        <w:r w:rsidR="00865118">
          <w:rPr>
            <w:webHidden/>
          </w:rPr>
          <w:instrText xml:space="preserve"> PAGEREF _Toc165275783 \h </w:instrText>
        </w:r>
        <w:r w:rsidR="00865118">
          <w:rPr>
            <w:webHidden/>
          </w:rPr>
        </w:r>
        <w:r w:rsidR="00865118">
          <w:rPr>
            <w:webHidden/>
          </w:rPr>
          <w:fldChar w:fldCharType="separate"/>
        </w:r>
        <w:r w:rsidR="00D24486">
          <w:rPr>
            <w:webHidden/>
          </w:rPr>
          <w:t>25</w:t>
        </w:r>
        <w:r w:rsidR="00865118">
          <w:rPr>
            <w:webHidden/>
          </w:rPr>
          <w:fldChar w:fldCharType="end"/>
        </w:r>
      </w:hyperlink>
    </w:p>
    <w:p w14:paraId="1964FCD1" w14:textId="6C59A551" w:rsidR="00865118" w:rsidRDefault="00E9641B">
      <w:pPr>
        <w:pStyle w:val="72"/>
        <w:rPr>
          <w:rFonts w:asciiTheme="minorHAnsi" w:eastAsiaTheme="minorEastAsia" w:hAnsiTheme="minorHAnsi" w:cstheme="minorBidi"/>
          <w:sz w:val="22"/>
          <w:szCs w:val="22"/>
          <w:lang w:val="ru-RU" w:eastAsia="ru-RU"/>
        </w:rPr>
      </w:pPr>
      <w:hyperlink w:anchor="_Toc165275784" w:history="1">
        <w:r w:rsidR="00865118" w:rsidRPr="00CE4CE3">
          <w:rPr>
            <w:rStyle w:val="af2"/>
          </w:rPr>
          <w:t>Статья 5. Использование и строительные изменения объектов недвижимости, несоответствующих Правилам</w:t>
        </w:r>
        <w:r w:rsidR="00865118">
          <w:rPr>
            <w:webHidden/>
          </w:rPr>
          <w:tab/>
        </w:r>
        <w:r w:rsidR="00865118">
          <w:rPr>
            <w:webHidden/>
          </w:rPr>
          <w:fldChar w:fldCharType="begin"/>
        </w:r>
        <w:r w:rsidR="00865118">
          <w:rPr>
            <w:webHidden/>
          </w:rPr>
          <w:instrText xml:space="preserve"> PAGEREF _Toc165275784 \h </w:instrText>
        </w:r>
        <w:r w:rsidR="00865118">
          <w:rPr>
            <w:webHidden/>
          </w:rPr>
        </w:r>
        <w:r w:rsidR="00865118">
          <w:rPr>
            <w:webHidden/>
          </w:rPr>
          <w:fldChar w:fldCharType="separate"/>
        </w:r>
        <w:r w:rsidR="00D24486">
          <w:rPr>
            <w:webHidden/>
          </w:rPr>
          <w:t>26</w:t>
        </w:r>
        <w:r w:rsidR="00865118">
          <w:rPr>
            <w:webHidden/>
          </w:rPr>
          <w:fldChar w:fldCharType="end"/>
        </w:r>
      </w:hyperlink>
    </w:p>
    <w:p w14:paraId="5243A94E" w14:textId="15A864E8" w:rsidR="00865118" w:rsidRDefault="00E9641B">
      <w:pPr>
        <w:pStyle w:val="1ff"/>
        <w:rPr>
          <w:rFonts w:asciiTheme="minorHAnsi" w:eastAsiaTheme="minorEastAsia" w:hAnsiTheme="minorHAnsi" w:cstheme="minorBidi"/>
          <w:bCs w:val="0"/>
          <w:sz w:val="22"/>
          <w:szCs w:val="22"/>
        </w:rPr>
      </w:pPr>
      <w:hyperlink w:anchor="_Toc165275785" w:history="1">
        <w:r w:rsidR="00865118" w:rsidRPr="00CE4CE3">
          <w:rPr>
            <w:rStyle w:val="af2"/>
            <w:b/>
          </w:rPr>
          <w:t>Раздел 3. Участники отношений, возникающих по поводу землепользования и застройки</w:t>
        </w:r>
        <w:r w:rsidR="00865118">
          <w:rPr>
            <w:webHidden/>
          </w:rPr>
          <w:tab/>
        </w:r>
        <w:r w:rsidR="00865118">
          <w:rPr>
            <w:webHidden/>
          </w:rPr>
          <w:fldChar w:fldCharType="begin"/>
        </w:r>
        <w:r w:rsidR="00865118">
          <w:rPr>
            <w:webHidden/>
          </w:rPr>
          <w:instrText xml:space="preserve"> PAGEREF _Toc165275785 \h </w:instrText>
        </w:r>
        <w:r w:rsidR="00865118">
          <w:rPr>
            <w:webHidden/>
          </w:rPr>
        </w:r>
        <w:r w:rsidR="00865118">
          <w:rPr>
            <w:webHidden/>
          </w:rPr>
          <w:fldChar w:fldCharType="separate"/>
        </w:r>
        <w:r w:rsidR="00D24486">
          <w:rPr>
            <w:webHidden/>
          </w:rPr>
          <w:t>26</w:t>
        </w:r>
        <w:r w:rsidR="00865118">
          <w:rPr>
            <w:webHidden/>
          </w:rPr>
          <w:fldChar w:fldCharType="end"/>
        </w:r>
      </w:hyperlink>
    </w:p>
    <w:p w14:paraId="08C2E4D7" w14:textId="0CB738EA" w:rsidR="00865118" w:rsidRDefault="00E9641B">
      <w:pPr>
        <w:pStyle w:val="72"/>
        <w:rPr>
          <w:rFonts w:asciiTheme="minorHAnsi" w:eastAsiaTheme="minorEastAsia" w:hAnsiTheme="minorHAnsi" w:cstheme="minorBidi"/>
          <w:sz w:val="22"/>
          <w:szCs w:val="22"/>
          <w:lang w:val="ru-RU" w:eastAsia="ru-RU"/>
        </w:rPr>
      </w:pPr>
      <w:hyperlink w:anchor="_Toc165275786" w:history="1">
        <w:r w:rsidR="00865118" w:rsidRPr="00CE4CE3">
          <w:rPr>
            <w:rStyle w:val="af2"/>
          </w:rPr>
          <w:t>Статья 6. Общие положения о лицах, осуществляющих землепользование и застройку, и их действиях</w:t>
        </w:r>
        <w:r w:rsidR="00865118">
          <w:rPr>
            <w:webHidden/>
          </w:rPr>
          <w:tab/>
        </w:r>
        <w:r w:rsidR="00865118">
          <w:rPr>
            <w:webHidden/>
          </w:rPr>
          <w:fldChar w:fldCharType="begin"/>
        </w:r>
        <w:r w:rsidR="00865118">
          <w:rPr>
            <w:webHidden/>
          </w:rPr>
          <w:instrText xml:space="preserve"> PAGEREF _Toc165275786 \h </w:instrText>
        </w:r>
        <w:r w:rsidR="00865118">
          <w:rPr>
            <w:webHidden/>
          </w:rPr>
        </w:r>
        <w:r w:rsidR="00865118">
          <w:rPr>
            <w:webHidden/>
          </w:rPr>
          <w:fldChar w:fldCharType="separate"/>
        </w:r>
        <w:r w:rsidR="00D24486">
          <w:rPr>
            <w:webHidden/>
          </w:rPr>
          <w:t>26</w:t>
        </w:r>
        <w:r w:rsidR="00865118">
          <w:rPr>
            <w:webHidden/>
          </w:rPr>
          <w:fldChar w:fldCharType="end"/>
        </w:r>
      </w:hyperlink>
    </w:p>
    <w:p w14:paraId="37D1B4DE" w14:textId="25EEDCD1" w:rsidR="00865118" w:rsidRDefault="00E9641B">
      <w:pPr>
        <w:pStyle w:val="72"/>
        <w:rPr>
          <w:rFonts w:asciiTheme="minorHAnsi" w:eastAsiaTheme="minorEastAsia" w:hAnsiTheme="minorHAnsi" w:cstheme="minorBidi"/>
          <w:sz w:val="22"/>
          <w:szCs w:val="22"/>
          <w:lang w:val="ru-RU" w:eastAsia="ru-RU"/>
        </w:rPr>
      </w:pPr>
      <w:hyperlink w:anchor="_Toc165275787" w:history="1">
        <w:r w:rsidR="00865118" w:rsidRPr="00CE4CE3">
          <w:rPr>
            <w:rStyle w:val="af2"/>
          </w:rPr>
          <w:t>Статья 7. Комиссия по землепользованию и застройке</w:t>
        </w:r>
        <w:r w:rsidR="00865118">
          <w:rPr>
            <w:webHidden/>
          </w:rPr>
          <w:tab/>
        </w:r>
        <w:r w:rsidR="00865118">
          <w:rPr>
            <w:webHidden/>
          </w:rPr>
          <w:fldChar w:fldCharType="begin"/>
        </w:r>
        <w:r w:rsidR="00865118">
          <w:rPr>
            <w:webHidden/>
          </w:rPr>
          <w:instrText xml:space="preserve"> PAGEREF _Toc165275787 \h </w:instrText>
        </w:r>
        <w:r w:rsidR="00865118">
          <w:rPr>
            <w:webHidden/>
          </w:rPr>
        </w:r>
        <w:r w:rsidR="00865118">
          <w:rPr>
            <w:webHidden/>
          </w:rPr>
          <w:fldChar w:fldCharType="separate"/>
        </w:r>
        <w:r w:rsidR="00D24486">
          <w:rPr>
            <w:webHidden/>
          </w:rPr>
          <w:t>27</w:t>
        </w:r>
        <w:r w:rsidR="00865118">
          <w:rPr>
            <w:webHidden/>
          </w:rPr>
          <w:fldChar w:fldCharType="end"/>
        </w:r>
      </w:hyperlink>
    </w:p>
    <w:p w14:paraId="03147B4C" w14:textId="0A6A848F" w:rsidR="00865118" w:rsidRDefault="00E9641B">
      <w:pPr>
        <w:pStyle w:val="1ff"/>
        <w:rPr>
          <w:rFonts w:asciiTheme="minorHAnsi" w:eastAsiaTheme="minorEastAsia" w:hAnsiTheme="minorHAnsi" w:cstheme="minorBidi"/>
          <w:bCs w:val="0"/>
          <w:sz w:val="22"/>
          <w:szCs w:val="22"/>
        </w:rPr>
      </w:pPr>
      <w:hyperlink w:anchor="_Toc165275788" w:history="1">
        <w:r w:rsidR="00865118" w:rsidRPr="00CE4CE3">
          <w:rPr>
            <w:rStyle w:val="af2"/>
            <w:b/>
          </w:rPr>
          <w:t>Раздел 4. Предоставление прав на земельные участки</w:t>
        </w:r>
        <w:r w:rsidR="00865118">
          <w:rPr>
            <w:webHidden/>
          </w:rPr>
          <w:tab/>
        </w:r>
        <w:r w:rsidR="00865118">
          <w:rPr>
            <w:webHidden/>
          </w:rPr>
          <w:fldChar w:fldCharType="begin"/>
        </w:r>
        <w:r w:rsidR="00865118">
          <w:rPr>
            <w:webHidden/>
          </w:rPr>
          <w:instrText xml:space="preserve"> PAGEREF _Toc165275788 \h </w:instrText>
        </w:r>
        <w:r w:rsidR="00865118">
          <w:rPr>
            <w:webHidden/>
          </w:rPr>
        </w:r>
        <w:r w:rsidR="00865118">
          <w:rPr>
            <w:webHidden/>
          </w:rPr>
          <w:fldChar w:fldCharType="separate"/>
        </w:r>
        <w:r w:rsidR="00D24486">
          <w:rPr>
            <w:webHidden/>
          </w:rPr>
          <w:t>28</w:t>
        </w:r>
        <w:r w:rsidR="00865118">
          <w:rPr>
            <w:webHidden/>
          </w:rPr>
          <w:fldChar w:fldCharType="end"/>
        </w:r>
      </w:hyperlink>
    </w:p>
    <w:p w14:paraId="43CAD37F" w14:textId="74F35167" w:rsidR="00865118" w:rsidRDefault="00E9641B">
      <w:pPr>
        <w:pStyle w:val="72"/>
        <w:rPr>
          <w:rFonts w:asciiTheme="minorHAnsi" w:eastAsiaTheme="minorEastAsia" w:hAnsiTheme="minorHAnsi" w:cstheme="minorBidi"/>
          <w:sz w:val="22"/>
          <w:szCs w:val="22"/>
          <w:lang w:val="ru-RU" w:eastAsia="ru-RU"/>
        </w:rPr>
      </w:pPr>
      <w:hyperlink w:anchor="_Toc165275789" w:history="1">
        <w:r w:rsidR="00865118" w:rsidRPr="00CE4CE3">
          <w:rPr>
            <w:rStyle w:val="af2"/>
          </w:rPr>
          <w:t>Статья 8. Общие положения предоставления прав на земельные участки</w:t>
        </w:r>
        <w:r w:rsidR="00865118">
          <w:rPr>
            <w:webHidden/>
          </w:rPr>
          <w:tab/>
        </w:r>
        <w:r w:rsidR="00865118">
          <w:rPr>
            <w:webHidden/>
          </w:rPr>
          <w:fldChar w:fldCharType="begin"/>
        </w:r>
        <w:r w:rsidR="00865118">
          <w:rPr>
            <w:webHidden/>
          </w:rPr>
          <w:instrText xml:space="preserve"> PAGEREF _Toc165275789 \h </w:instrText>
        </w:r>
        <w:r w:rsidR="00865118">
          <w:rPr>
            <w:webHidden/>
          </w:rPr>
        </w:r>
        <w:r w:rsidR="00865118">
          <w:rPr>
            <w:webHidden/>
          </w:rPr>
          <w:fldChar w:fldCharType="separate"/>
        </w:r>
        <w:r w:rsidR="00D24486">
          <w:rPr>
            <w:webHidden/>
          </w:rPr>
          <w:t>28</w:t>
        </w:r>
        <w:r w:rsidR="00865118">
          <w:rPr>
            <w:webHidden/>
          </w:rPr>
          <w:fldChar w:fldCharType="end"/>
        </w:r>
      </w:hyperlink>
    </w:p>
    <w:p w14:paraId="57209484" w14:textId="66B01058" w:rsidR="00865118" w:rsidRDefault="00E9641B">
      <w:pPr>
        <w:pStyle w:val="72"/>
        <w:rPr>
          <w:rFonts w:asciiTheme="minorHAnsi" w:eastAsiaTheme="minorEastAsia" w:hAnsiTheme="minorHAnsi" w:cstheme="minorBidi"/>
          <w:sz w:val="22"/>
          <w:szCs w:val="22"/>
          <w:lang w:val="ru-RU" w:eastAsia="ru-RU"/>
        </w:rPr>
      </w:pPr>
      <w:hyperlink w:anchor="_Toc165275790" w:history="1">
        <w:r w:rsidR="00865118" w:rsidRPr="00CE4CE3">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865118">
          <w:rPr>
            <w:webHidden/>
          </w:rPr>
          <w:tab/>
        </w:r>
        <w:r w:rsidR="00865118">
          <w:rPr>
            <w:webHidden/>
          </w:rPr>
          <w:fldChar w:fldCharType="begin"/>
        </w:r>
        <w:r w:rsidR="00865118">
          <w:rPr>
            <w:webHidden/>
          </w:rPr>
          <w:instrText xml:space="preserve"> PAGEREF _Toc165275790 \h </w:instrText>
        </w:r>
        <w:r w:rsidR="00865118">
          <w:rPr>
            <w:webHidden/>
          </w:rPr>
        </w:r>
        <w:r w:rsidR="00865118">
          <w:rPr>
            <w:webHidden/>
          </w:rPr>
          <w:fldChar w:fldCharType="separate"/>
        </w:r>
        <w:r w:rsidR="00D24486">
          <w:rPr>
            <w:webHidden/>
          </w:rPr>
          <w:t>34</w:t>
        </w:r>
        <w:r w:rsidR="00865118">
          <w:rPr>
            <w:webHidden/>
          </w:rPr>
          <w:fldChar w:fldCharType="end"/>
        </w:r>
      </w:hyperlink>
    </w:p>
    <w:p w14:paraId="17EE7395" w14:textId="240C248F" w:rsidR="00865118" w:rsidRDefault="00E9641B">
      <w:pPr>
        <w:pStyle w:val="72"/>
        <w:rPr>
          <w:rFonts w:asciiTheme="minorHAnsi" w:eastAsiaTheme="minorEastAsia" w:hAnsiTheme="minorHAnsi" w:cstheme="minorBidi"/>
          <w:sz w:val="22"/>
          <w:szCs w:val="22"/>
          <w:lang w:val="ru-RU" w:eastAsia="ru-RU"/>
        </w:rPr>
      </w:pPr>
      <w:hyperlink w:anchor="_Toc165275791" w:history="1">
        <w:r w:rsidR="00865118" w:rsidRPr="00CE4CE3">
          <w:rPr>
            <w:rStyle w:val="af2"/>
          </w:rPr>
          <w:t>Статья 10. Приобретение прав на земельные участки, на которых расположены объекты недвижимости</w:t>
        </w:r>
        <w:r w:rsidR="00865118">
          <w:rPr>
            <w:webHidden/>
          </w:rPr>
          <w:tab/>
        </w:r>
        <w:r w:rsidR="00865118">
          <w:rPr>
            <w:webHidden/>
          </w:rPr>
          <w:fldChar w:fldCharType="begin"/>
        </w:r>
        <w:r w:rsidR="00865118">
          <w:rPr>
            <w:webHidden/>
          </w:rPr>
          <w:instrText xml:space="preserve"> PAGEREF _Toc165275791 \h </w:instrText>
        </w:r>
        <w:r w:rsidR="00865118">
          <w:rPr>
            <w:webHidden/>
          </w:rPr>
        </w:r>
        <w:r w:rsidR="00865118">
          <w:rPr>
            <w:webHidden/>
          </w:rPr>
          <w:fldChar w:fldCharType="separate"/>
        </w:r>
        <w:r w:rsidR="00D24486">
          <w:rPr>
            <w:webHidden/>
          </w:rPr>
          <w:t>34</w:t>
        </w:r>
        <w:r w:rsidR="00865118">
          <w:rPr>
            <w:webHidden/>
          </w:rPr>
          <w:fldChar w:fldCharType="end"/>
        </w:r>
      </w:hyperlink>
    </w:p>
    <w:p w14:paraId="31D4D6A0" w14:textId="0BF16937" w:rsidR="00865118" w:rsidRDefault="00E9641B">
      <w:pPr>
        <w:pStyle w:val="1ff"/>
        <w:rPr>
          <w:rFonts w:asciiTheme="minorHAnsi" w:eastAsiaTheme="minorEastAsia" w:hAnsiTheme="minorHAnsi" w:cstheme="minorBidi"/>
          <w:bCs w:val="0"/>
          <w:sz w:val="22"/>
          <w:szCs w:val="22"/>
        </w:rPr>
      </w:pPr>
      <w:hyperlink w:anchor="_Toc165275792" w:history="1">
        <w:r w:rsidR="00865118" w:rsidRPr="00CE4CE3">
          <w:rPr>
            <w:rStyle w:val="af2"/>
            <w:b/>
          </w:rPr>
          <w:t>Раздел 5. Прекращение и ограничение прав на земельные участки. Сервитуты</w:t>
        </w:r>
        <w:r w:rsidR="00865118">
          <w:rPr>
            <w:webHidden/>
          </w:rPr>
          <w:tab/>
        </w:r>
        <w:r w:rsidR="00865118">
          <w:rPr>
            <w:webHidden/>
          </w:rPr>
          <w:fldChar w:fldCharType="begin"/>
        </w:r>
        <w:r w:rsidR="00865118">
          <w:rPr>
            <w:webHidden/>
          </w:rPr>
          <w:instrText xml:space="preserve"> PAGEREF _Toc165275792 \h </w:instrText>
        </w:r>
        <w:r w:rsidR="00865118">
          <w:rPr>
            <w:webHidden/>
          </w:rPr>
        </w:r>
        <w:r w:rsidR="00865118">
          <w:rPr>
            <w:webHidden/>
          </w:rPr>
          <w:fldChar w:fldCharType="separate"/>
        </w:r>
        <w:r w:rsidR="00D24486">
          <w:rPr>
            <w:webHidden/>
          </w:rPr>
          <w:t>36</w:t>
        </w:r>
        <w:r w:rsidR="00865118">
          <w:rPr>
            <w:webHidden/>
          </w:rPr>
          <w:fldChar w:fldCharType="end"/>
        </w:r>
      </w:hyperlink>
    </w:p>
    <w:p w14:paraId="4D3A7424" w14:textId="61C83C87" w:rsidR="00865118" w:rsidRDefault="00E9641B">
      <w:pPr>
        <w:pStyle w:val="72"/>
        <w:rPr>
          <w:rFonts w:asciiTheme="minorHAnsi" w:eastAsiaTheme="minorEastAsia" w:hAnsiTheme="minorHAnsi" w:cstheme="minorBidi"/>
          <w:sz w:val="22"/>
          <w:szCs w:val="22"/>
          <w:lang w:val="ru-RU" w:eastAsia="ru-RU"/>
        </w:rPr>
      </w:pPr>
      <w:hyperlink w:anchor="_Toc165275793" w:history="1">
        <w:r w:rsidR="00865118" w:rsidRPr="00CE4CE3">
          <w:rPr>
            <w:rStyle w:val="af2"/>
          </w:rPr>
          <w:t>Статья 11. Прекращение прав на земельные участки.</w:t>
        </w:r>
        <w:r w:rsidR="00865118">
          <w:rPr>
            <w:webHidden/>
          </w:rPr>
          <w:tab/>
        </w:r>
        <w:r w:rsidR="00865118">
          <w:rPr>
            <w:webHidden/>
          </w:rPr>
          <w:fldChar w:fldCharType="begin"/>
        </w:r>
        <w:r w:rsidR="00865118">
          <w:rPr>
            <w:webHidden/>
          </w:rPr>
          <w:instrText xml:space="preserve"> PAGEREF _Toc165275793 \h </w:instrText>
        </w:r>
        <w:r w:rsidR="00865118">
          <w:rPr>
            <w:webHidden/>
          </w:rPr>
        </w:r>
        <w:r w:rsidR="00865118">
          <w:rPr>
            <w:webHidden/>
          </w:rPr>
          <w:fldChar w:fldCharType="separate"/>
        </w:r>
        <w:r w:rsidR="00D24486">
          <w:rPr>
            <w:webHidden/>
          </w:rPr>
          <w:t>36</w:t>
        </w:r>
        <w:r w:rsidR="00865118">
          <w:rPr>
            <w:webHidden/>
          </w:rPr>
          <w:fldChar w:fldCharType="end"/>
        </w:r>
      </w:hyperlink>
    </w:p>
    <w:p w14:paraId="568675DF" w14:textId="54D94756" w:rsidR="00865118" w:rsidRDefault="00E9641B">
      <w:pPr>
        <w:pStyle w:val="1ff"/>
        <w:rPr>
          <w:rFonts w:asciiTheme="minorHAnsi" w:eastAsiaTheme="minorEastAsia" w:hAnsiTheme="minorHAnsi" w:cstheme="minorBidi"/>
          <w:bCs w:val="0"/>
          <w:sz w:val="22"/>
          <w:szCs w:val="22"/>
        </w:rPr>
      </w:pPr>
      <w:hyperlink w:anchor="_Toc165275794" w:history="1">
        <w:r w:rsidR="00865118" w:rsidRPr="00CE4CE3">
          <w:rPr>
            <w:rStyle w:val="af2"/>
          </w:rPr>
          <w:t>1. Права на земельный участок прекращаются по основаниям, установленным федеральным законодательством.</w:t>
        </w:r>
        <w:r w:rsidR="00865118">
          <w:rPr>
            <w:webHidden/>
          </w:rPr>
          <w:tab/>
        </w:r>
        <w:r w:rsidR="00865118">
          <w:rPr>
            <w:webHidden/>
          </w:rPr>
          <w:fldChar w:fldCharType="begin"/>
        </w:r>
        <w:r w:rsidR="00865118">
          <w:rPr>
            <w:webHidden/>
          </w:rPr>
          <w:instrText xml:space="preserve"> PAGEREF _Toc165275794 \h </w:instrText>
        </w:r>
        <w:r w:rsidR="00865118">
          <w:rPr>
            <w:webHidden/>
          </w:rPr>
        </w:r>
        <w:r w:rsidR="00865118">
          <w:rPr>
            <w:webHidden/>
          </w:rPr>
          <w:fldChar w:fldCharType="separate"/>
        </w:r>
        <w:r w:rsidR="00D24486">
          <w:rPr>
            <w:webHidden/>
          </w:rPr>
          <w:t>36</w:t>
        </w:r>
        <w:r w:rsidR="00865118">
          <w:rPr>
            <w:webHidden/>
          </w:rPr>
          <w:fldChar w:fldCharType="end"/>
        </w:r>
      </w:hyperlink>
    </w:p>
    <w:p w14:paraId="7F64E252" w14:textId="76313450" w:rsidR="00865118" w:rsidRDefault="00E9641B">
      <w:pPr>
        <w:pStyle w:val="72"/>
        <w:rPr>
          <w:rFonts w:asciiTheme="minorHAnsi" w:eastAsiaTheme="minorEastAsia" w:hAnsiTheme="minorHAnsi" w:cstheme="minorBidi"/>
          <w:sz w:val="22"/>
          <w:szCs w:val="22"/>
          <w:lang w:val="ru-RU" w:eastAsia="ru-RU"/>
        </w:rPr>
      </w:pPr>
      <w:hyperlink w:anchor="_Toc165275795" w:history="1">
        <w:r w:rsidR="00865118" w:rsidRPr="00CE4CE3">
          <w:rPr>
            <w:rStyle w:val="af2"/>
          </w:rPr>
          <w:t>Статья 12. Право ограниченного пользования чужим земельным участком (сервитут, публичный сервитут)</w:t>
        </w:r>
        <w:r w:rsidR="00865118">
          <w:rPr>
            <w:webHidden/>
          </w:rPr>
          <w:tab/>
        </w:r>
        <w:r w:rsidR="00865118">
          <w:rPr>
            <w:webHidden/>
          </w:rPr>
          <w:fldChar w:fldCharType="begin"/>
        </w:r>
        <w:r w:rsidR="00865118">
          <w:rPr>
            <w:webHidden/>
          </w:rPr>
          <w:instrText xml:space="preserve"> PAGEREF _Toc165275795 \h </w:instrText>
        </w:r>
        <w:r w:rsidR="00865118">
          <w:rPr>
            <w:webHidden/>
          </w:rPr>
        </w:r>
        <w:r w:rsidR="00865118">
          <w:rPr>
            <w:webHidden/>
          </w:rPr>
          <w:fldChar w:fldCharType="separate"/>
        </w:r>
        <w:r w:rsidR="00D24486">
          <w:rPr>
            <w:webHidden/>
          </w:rPr>
          <w:t>37</w:t>
        </w:r>
        <w:r w:rsidR="00865118">
          <w:rPr>
            <w:webHidden/>
          </w:rPr>
          <w:fldChar w:fldCharType="end"/>
        </w:r>
      </w:hyperlink>
    </w:p>
    <w:p w14:paraId="5C4B5CB9" w14:textId="6103E7DA" w:rsidR="00865118" w:rsidRDefault="00E9641B">
      <w:pPr>
        <w:pStyle w:val="72"/>
        <w:rPr>
          <w:rFonts w:asciiTheme="minorHAnsi" w:eastAsiaTheme="minorEastAsia" w:hAnsiTheme="minorHAnsi" w:cstheme="minorBidi"/>
          <w:sz w:val="22"/>
          <w:szCs w:val="22"/>
          <w:lang w:val="ru-RU" w:eastAsia="ru-RU"/>
        </w:rPr>
      </w:pPr>
      <w:hyperlink w:anchor="_Toc165275796" w:history="1">
        <w:r w:rsidR="00865118" w:rsidRPr="00CE4CE3">
          <w:rPr>
            <w:rStyle w:val="af2"/>
          </w:rPr>
          <w:t>Статья 13. Ограничение прав на землю</w:t>
        </w:r>
        <w:r w:rsidR="00865118">
          <w:rPr>
            <w:webHidden/>
          </w:rPr>
          <w:tab/>
        </w:r>
        <w:r w:rsidR="00865118">
          <w:rPr>
            <w:webHidden/>
          </w:rPr>
          <w:fldChar w:fldCharType="begin"/>
        </w:r>
        <w:r w:rsidR="00865118">
          <w:rPr>
            <w:webHidden/>
          </w:rPr>
          <w:instrText xml:space="preserve"> PAGEREF _Toc165275796 \h </w:instrText>
        </w:r>
        <w:r w:rsidR="00865118">
          <w:rPr>
            <w:webHidden/>
          </w:rPr>
        </w:r>
        <w:r w:rsidR="00865118">
          <w:rPr>
            <w:webHidden/>
          </w:rPr>
          <w:fldChar w:fldCharType="separate"/>
        </w:r>
        <w:r w:rsidR="00D24486">
          <w:rPr>
            <w:webHidden/>
          </w:rPr>
          <w:t>39</w:t>
        </w:r>
        <w:r w:rsidR="00865118">
          <w:rPr>
            <w:webHidden/>
          </w:rPr>
          <w:fldChar w:fldCharType="end"/>
        </w:r>
      </w:hyperlink>
    </w:p>
    <w:p w14:paraId="523105A4" w14:textId="415F1FAC" w:rsidR="00865118" w:rsidRDefault="00E9641B">
      <w:pPr>
        <w:pStyle w:val="2d"/>
        <w:rPr>
          <w:rFonts w:asciiTheme="minorHAnsi" w:eastAsiaTheme="minorEastAsia" w:hAnsiTheme="minorHAnsi" w:cstheme="minorBidi"/>
          <w:bCs w:val="0"/>
          <w:sz w:val="22"/>
          <w:szCs w:val="22"/>
        </w:rPr>
      </w:pPr>
      <w:hyperlink w:anchor="_Toc165275797" w:history="1">
        <w:r w:rsidR="00865118" w:rsidRPr="00CE4CE3">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865118">
          <w:rPr>
            <w:webHidden/>
          </w:rPr>
          <w:tab/>
        </w:r>
        <w:r w:rsidR="00865118">
          <w:rPr>
            <w:webHidden/>
          </w:rPr>
          <w:fldChar w:fldCharType="begin"/>
        </w:r>
        <w:r w:rsidR="00865118">
          <w:rPr>
            <w:webHidden/>
          </w:rPr>
          <w:instrText xml:space="preserve"> PAGEREF _Toc165275797 \h </w:instrText>
        </w:r>
        <w:r w:rsidR="00865118">
          <w:rPr>
            <w:webHidden/>
          </w:rPr>
        </w:r>
        <w:r w:rsidR="00865118">
          <w:rPr>
            <w:webHidden/>
          </w:rPr>
          <w:fldChar w:fldCharType="separate"/>
        </w:r>
        <w:r w:rsidR="00D24486">
          <w:rPr>
            <w:webHidden/>
          </w:rPr>
          <w:t>39</w:t>
        </w:r>
        <w:r w:rsidR="00865118">
          <w:rPr>
            <w:webHidden/>
          </w:rPr>
          <w:fldChar w:fldCharType="end"/>
        </w:r>
      </w:hyperlink>
    </w:p>
    <w:p w14:paraId="3DB235A7" w14:textId="2C890B88" w:rsidR="00865118" w:rsidRDefault="00E9641B">
      <w:pPr>
        <w:pStyle w:val="72"/>
        <w:rPr>
          <w:rFonts w:asciiTheme="minorHAnsi" w:eastAsiaTheme="minorEastAsia" w:hAnsiTheme="minorHAnsi" w:cstheme="minorBidi"/>
          <w:sz w:val="22"/>
          <w:szCs w:val="22"/>
          <w:lang w:val="ru-RU" w:eastAsia="ru-RU"/>
        </w:rPr>
      </w:pPr>
      <w:hyperlink w:anchor="_Toc165275798" w:history="1">
        <w:r w:rsidR="00865118" w:rsidRPr="00CE4CE3">
          <w:rPr>
            <w:rStyle w:val="af2"/>
          </w:rPr>
          <w:t>Статья 14. Градостроительный регламент</w:t>
        </w:r>
        <w:r w:rsidR="00865118">
          <w:rPr>
            <w:webHidden/>
          </w:rPr>
          <w:tab/>
        </w:r>
        <w:r w:rsidR="00865118">
          <w:rPr>
            <w:webHidden/>
          </w:rPr>
          <w:fldChar w:fldCharType="begin"/>
        </w:r>
        <w:r w:rsidR="00865118">
          <w:rPr>
            <w:webHidden/>
          </w:rPr>
          <w:instrText xml:space="preserve"> PAGEREF _Toc165275798 \h </w:instrText>
        </w:r>
        <w:r w:rsidR="00865118">
          <w:rPr>
            <w:webHidden/>
          </w:rPr>
        </w:r>
        <w:r w:rsidR="00865118">
          <w:rPr>
            <w:webHidden/>
          </w:rPr>
          <w:fldChar w:fldCharType="separate"/>
        </w:r>
        <w:r w:rsidR="00D24486">
          <w:rPr>
            <w:webHidden/>
          </w:rPr>
          <w:t>39</w:t>
        </w:r>
        <w:r w:rsidR="00865118">
          <w:rPr>
            <w:webHidden/>
          </w:rPr>
          <w:fldChar w:fldCharType="end"/>
        </w:r>
      </w:hyperlink>
    </w:p>
    <w:p w14:paraId="78C10FAC" w14:textId="1F975F38" w:rsidR="00865118" w:rsidRDefault="00E9641B">
      <w:pPr>
        <w:pStyle w:val="72"/>
        <w:rPr>
          <w:rFonts w:asciiTheme="minorHAnsi" w:eastAsiaTheme="minorEastAsia" w:hAnsiTheme="minorHAnsi" w:cstheme="minorBidi"/>
          <w:sz w:val="22"/>
          <w:szCs w:val="22"/>
          <w:lang w:val="ru-RU" w:eastAsia="ru-RU"/>
        </w:rPr>
      </w:pPr>
      <w:hyperlink w:anchor="_Toc165275799" w:history="1">
        <w:r w:rsidR="00865118" w:rsidRPr="00CE4CE3">
          <w:rPr>
            <w:rStyle w:val="af2"/>
          </w:rPr>
          <w:t>Статья 15. Виды разрешенного использования земельных участков и объектов капитального строительства</w:t>
        </w:r>
        <w:r w:rsidR="00865118">
          <w:rPr>
            <w:webHidden/>
          </w:rPr>
          <w:tab/>
        </w:r>
        <w:r w:rsidR="00865118">
          <w:rPr>
            <w:webHidden/>
          </w:rPr>
          <w:fldChar w:fldCharType="begin"/>
        </w:r>
        <w:r w:rsidR="00865118">
          <w:rPr>
            <w:webHidden/>
          </w:rPr>
          <w:instrText xml:space="preserve"> PAGEREF _Toc165275799 \h </w:instrText>
        </w:r>
        <w:r w:rsidR="00865118">
          <w:rPr>
            <w:webHidden/>
          </w:rPr>
        </w:r>
        <w:r w:rsidR="00865118">
          <w:rPr>
            <w:webHidden/>
          </w:rPr>
          <w:fldChar w:fldCharType="separate"/>
        </w:r>
        <w:r w:rsidR="00D24486">
          <w:rPr>
            <w:webHidden/>
          </w:rPr>
          <w:t>41</w:t>
        </w:r>
        <w:r w:rsidR="00865118">
          <w:rPr>
            <w:webHidden/>
          </w:rPr>
          <w:fldChar w:fldCharType="end"/>
        </w:r>
      </w:hyperlink>
    </w:p>
    <w:p w14:paraId="218328AE" w14:textId="3EC80C2A" w:rsidR="00865118" w:rsidRDefault="00E9641B">
      <w:pPr>
        <w:pStyle w:val="72"/>
        <w:rPr>
          <w:rFonts w:asciiTheme="minorHAnsi" w:eastAsiaTheme="minorEastAsia" w:hAnsiTheme="minorHAnsi" w:cstheme="minorBidi"/>
          <w:sz w:val="22"/>
          <w:szCs w:val="22"/>
          <w:lang w:val="ru-RU" w:eastAsia="ru-RU"/>
        </w:rPr>
      </w:pPr>
      <w:hyperlink w:anchor="_Toc165275800" w:history="1">
        <w:r w:rsidR="00865118" w:rsidRPr="00CE4CE3">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865118">
          <w:rPr>
            <w:webHidden/>
          </w:rPr>
          <w:tab/>
        </w:r>
        <w:r w:rsidR="00865118">
          <w:rPr>
            <w:webHidden/>
          </w:rPr>
          <w:fldChar w:fldCharType="begin"/>
        </w:r>
        <w:r w:rsidR="00865118">
          <w:rPr>
            <w:webHidden/>
          </w:rPr>
          <w:instrText xml:space="preserve"> PAGEREF _Toc165275800 \h </w:instrText>
        </w:r>
        <w:r w:rsidR="00865118">
          <w:rPr>
            <w:webHidden/>
          </w:rPr>
        </w:r>
        <w:r w:rsidR="00865118">
          <w:rPr>
            <w:webHidden/>
          </w:rPr>
          <w:fldChar w:fldCharType="separate"/>
        </w:r>
        <w:r w:rsidR="00D24486">
          <w:rPr>
            <w:webHidden/>
          </w:rPr>
          <w:t>42</w:t>
        </w:r>
        <w:r w:rsidR="00865118">
          <w:rPr>
            <w:webHidden/>
          </w:rPr>
          <w:fldChar w:fldCharType="end"/>
        </w:r>
      </w:hyperlink>
    </w:p>
    <w:p w14:paraId="3FBC63F7" w14:textId="28BE39C7" w:rsidR="00865118" w:rsidRDefault="00E9641B">
      <w:pPr>
        <w:pStyle w:val="72"/>
        <w:rPr>
          <w:rFonts w:asciiTheme="minorHAnsi" w:eastAsiaTheme="minorEastAsia" w:hAnsiTheme="minorHAnsi" w:cstheme="minorBidi"/>
          <w:sz w:val="22"/>
          <w:szCs w:val="22"/>
          <w:lang w:val="ru-RU" w:eastAsia="ru-RU"/>
        </w:rPr>
      </w:pPr>
      <w:hyperlink w:anchor="_Toc165275801" w:history="1">
        <w:r w:rsidR="00865118" w:rsidRPr="00CE4CE3">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865118">
          <w:rPr>
            <w:webHidden/>
          </w:rPr>
          <w:tab/>
        </w:r>
        <w:r w:rsidR="00865118">
          <w:rPr>
            <w:webHidden/>
          </w:rPr>
          <w:fldChar w:fldCharType="begin"/>
        </w:r>
        <w:r w:rsidR="00865118">
          <w:rPr>
            <w:webHidden/>
          </w:rPr>
          <w:instrText xml:space="preserve"> PAGEREF _Toc165275801 \h </w:instrText>
        </w:r>
        <w:r w:rsidR="00865118">
          <w:rPr>
            <w:webHidden/>
          </w:rPr>
        </w:r>
        <w:r w:rsidR="00865118">
          <w:rPr>
            <w:webHidden/>
          </w:rPr>
          <w:fldChar w:fldCharType="separate"/>
        </w:r>
        <w:r w:rsidR="00D24486">
          <w:rPr>
            <w:webHidden/>
          </w:rPr>
          <w:t>43</w:t>
        </w:r>
        <w:r w:rsidR="00865118">
          <w:rPr>
            <w:webHidden/>
          </w:rPr>
          <w:fldChar w:fldCharType="end"/>
        </w:r>
      </w:hyperlink>
    </w:p>
    <w:p w14:paraId="3953E2E2" w14:textId="75A1D939" w:rsidR="00865118" w:rsidRDefault="00E9641B">
      <w:pPr>
        <w:pStyle w:val="72"/>
        <w:rPr>
          <w:rFonts w:asciiTheme="minorHAnsi" w:eastAsiaTheme="minorEastAsia" w:hAnsiTheme="minorHAnsi" w:cstheme="minorBidi"/>
          <w:sz w:val="22"/>
          <w:szCs w:val="22"/>
          <w:lang w:val="ru-RU" w:eastAsia="ru-RU"/>
        </w:rPr>
      </w:pPr>
      <w:hyperlink w:anchor="_Toc165275802" w:history="1">
        <w:r w:rsidR="00865118" w:rsidRPr="00CE4CE3">
          <w:rPr>
            <w:rStyle w:val="af2"/>
          </w:rPr>
          <w:t>Статья 18. Отклонение от предельных параметров разрешенного строительства, реконструкции объектов капитального строительства.</w:t>
        </w:r>
        <w:r w:rsidR="00865118">
          <w:rPr>
            <w:webHidden/>
          </w:rPr>
          <w:tab/>
        </w:r>
        <w:r w:rsidR="00865118">
          <w:rPr>
            <w:webHidden/>
          </w:rPr>
          <w:fldChar w:fldCharType="begin"/>
        </w:r>
        <w:r w:rsidR="00865118">
          <w:rPr>
            <w:webHidden/>
          </w:rPr>
          <w:instrText xml:space="preserve"> PAGEREF _Toc165275802 \h </w:instrText>
        </w:r>
        <w:r w:rsidR="00865118">
          <w:rPr>
            <w:webHidden/>
          </w:rPr>
        </w:r>
        <w:r w:rsidR="00865118">
          <w:rPr>
            <w:webHidden/>
          </w:rPr>
          <w:fldChar w:fldCharType="separate"/>
        </w:r>
        <w:r w:rsidR="00D24486">
          <w:rPr>
            <w:webHidden/>
          </w:rPr>
          <w:t>44</w:t>
        </w:r>
        <w:r w:rsidR="00865118">
          <w:rPr>
            <w:webHidden/>
          </w:rPr>
          <w:fldChar w:fldCharType="end"/>
        </w:r>
      </w:hyperlink>
    </w:p>
    <w:p w14:paraId="6233BE02" w14:textId="47866BFC" w:rsidR="00865118" w:rsidRDefault="00E9641B">
      <w:pPr>
        <w:pStyle w:val="1ff"/>
        <w:rPr>
          <w:rFonts w:asciiTheme="minorHAnsi" w:eastAsiaTheme="minorEastAsia" w:hAnsiTheme="minorHAnsi" w:cstheme="minorBidi"/>
          <w:bCs w:val="0"/>
          <w:sz w:val="22"/>
          <w:szCs w:val="22"/>
        </w:rPr>
      </w:pPr>
      <w:hyperlink w:anchor="_Toc165275803" w:history="1">
        <w:r w:rsidR="00865118" w:rsidRPr="00CE4CE3">
          <w:rPr>
            <w:rStyle w:val="af2"/>
            <w:b/>
          </w:rPr>
          <w:t>ГЛАВА 3. Подготовка документации по планировке территории</w:t>
        </w:r>
        <w:r w:rsidR="00865118">
          <w:rPr>
            <w:webHidden/>
          </w:rPr>
          <w:tab/>
        </w:r>
        <w:r w:rsidR="00865118">
          <w:rPr>
            <w:webHidden/>
          </w:rPr>
          <w:fldChar w:fldCharType="begin"/>
        </w:r>
        <w:r w:rsidR="00865118">
          <w:rPr>
            <w:webHidden/>
          </w:rPr>
          <w:instrText xml:space="preserve"> PAGEREF _Toc165275803 \h </w:instrText>
        </w:r>
        <w:r w:rsidR="00865118">
          <w:rPr>
            <w:webHidden/>
          </w:rPr>
        </w:r>
        <w:r w:rsidR="00865118">
          <w:rPr>
            <w:webHidden/>
          </w:rPr>
          <w:fldChar w:fldCharType="separate"/>
        </w:r>
        <w:r w:rsidR="00D24486">
          <w:rPr>
            <w:webHidden/>
          </w:rPr>
          <w:t>46</w:t>
        </w:r>
        <w:r w:rsidR="00865118">
          <w:rPr>
            <w:webHidden/>
          </w:rPr>
          <w:fldChar w:fldCharType="end"/>
        </w:r>
      </w:hyperlink>
    </w:p>
    <w:p w14:paraId="760D3E9F" w14:textId="31CEEE25" w:rsidR="00865118" w:rsidRDefault="00E9641B">
      <w:pPr>
        <w:pStyle w:val="72"/>
        <w:rPr>
          <w:rFonts w:asciiTheme="minorHAnsi" w:eastAsiaTheme="minorEastAsia" w:hAnsiTheme="minorHAnsi" w:cstheme="minorBidi"/>
          <w:sz w:val="22"/>
          <w:szCs w:val="22"/>
          <w:lang w:val="ru-RU" w:eastAsia="ru-RU"/>
        </w:rPr>
      </w:pPr>
      <w:hyperlink w:anchor="_Toc165275804" w:history="1">
        <w:r w:rsidR="00865118" w:rsidRPr="00CE4CE3">
          <w:rPr>
            <w:rStyle w:val="af2"/>
          </w:rPr>
          <w:t>Статья 19. Общие положения о планировке территории</w:t>
        </w:r>
        <w:r w:rsidR="00865118">
          <w:rPr>
            <w:webHidden/>
          </w:rPr>
          <w:tab/>
        </w:r>
        <w:r w:rsidR="00865118">
          <w:rPr>
            <w:webHidden/>
          </w:rPr>
          <w:fldChar w:fldCharType="begin"/>
        </w:r>
        <w:r w:rsidR="00865118">
          <w:rPr>
            <w:webHidden/>
          </w:rPr>
          <w:instrText xml:space="preserve"> PAGEREF _Toc165275804 \h </w:instrText>
        </w:r>
        <w:r w:rsidR="00865118">
          <w:rPr>
            <w:webHidden/>
          </w:rPr>
        </w:r>
        <w:r w:rsidR="00865118">
          <w:rPr>
            <w:webHidden/>
          </w:rPr>
          <w:fldChar w:fldCharType="separate"/>
        </w:r>
        <w:r w:rsidR="00D24486">
          <w:rPr>
            <w:webHidden/>
          </w:rPr>
          <w:t>46</w:t>
        </w:r>
        <w:r w:rsidR="00865118">
          <w:rPr>
            <w:webHidden/>
          </w:rPr>
          <w:fldChar w:fldCharType="end"/>
        </w:r>
      </w:hyperlink>
    </w:p>
    <w:p w14:paraId="7528492D" w14:textId="74415600" w:rsidR="00865118" w:rsidRDefault="00E9641B">
      <w:pPr>
        <w:pStyle w:val="72"/>
        <w:rPr>
          <w:rFonts w:asciiTheme="minorHAnsi" w:eastAsiaTheme="minorEastAsia" w:hAnsiTheme="minorHAnsi" w:cstheme="minorBidi"/>
          <w:sz w:val="22"/>
          <w:szCs w:val="22"/>
          <w:lang w:val="ru-RU" w:eastAsia="ru-RU"/>
        </w:rPr>
      </w:pPr>
      <w:hyperlink w:anchor="_Toc165275805" w:history="1">
        <w:r w:rsidR="00865118" w:rsidRPr="00CE4CE3">
          <w:rPr>
            <w:rStyle w:val="af2"/>
          </w:rPr>
          <w:t>Статья 20. Инженерные изыскания для подготовки документации по планировке территории</w:t>
        </w:r>
        <w:r w:rsidR="00865118">
          <w:rPr>
            <w:webHidden/>
          </w:rPr>
          <w:tab/>
        </w:r>
        <w:r w:rsidR="00865118">
          <w:rPr>
            <w:webHidden/>
          </w:rPr>
          <w:fldChar w:fldCharType="begin"/>
        </w:r>
        <w:r w:rsidR="00865118">
          <w:rPr>
            <w:webHidden/>
          </w:rPr>
          <w:instrText xml:space="preserve"> PAGEREF _Toc165275805 \h </w:instrText>
        </w:r>
        <w:r w:rsidR="00865118">
          <w:rPr>
            <w:webHidden/>
          </w:rPr>
        </w:r>
        <w:r w:rsidR="00865118">
          <w:rPr>
            <w:webHidden/>
          </w:rPr>
          <w:fldChar w:fldCharType="separate"/>
        </w:r>
        <w:r w:rsidR="00D24486">
          <w:rPr>
            <w:webHidden/>
          </w:rPr>
          <w:t>47</w:t>
        </w:r>
        <w:r w:rsidR="00865118">
          <w:rPr>
            <w:webHidden/>
          </w:rPr>
          <w:fldChar w:fldCharType="end"/>
        </w:r>
      </w:hyperlink>
    </w:p>
    <w:p w14:paraId="258C4773" w14:textId="77DB2E91" w:rsidR="00865118" w:rsidRDefault="00E9641B">
      <w:pPr>
        <w:pStyle w:val="72"/>
        <w:rPr>
          <w:rFonts w:asciiTheme="minorHAnsi" w:eastAsiaTheme="minorEastAsia" w:hAnsiTheme="minorHAnsi" w:cstheme="minorBidi"/>
          <w:sz w:val="22"/>
          <w:szCs w:val="22"/>
          <w:lang w:val="ru-RU" w:eastAsia="ru-RU"/>
        </w:rPr>
      </w:pPr>
      <w:hyperlink w:anchor="_Toc165275806" w:history="1">
        <w:r w:rsidR="00865118" w:rsidRPr="00CE4CE3">
          <w:rPr>
            <w:rStyle w:val="af2"/>
          </w:rPr>
          <w:t>Статья 21. Проект планировки территории</w:t>
        </w:r>
        <w:r w:rsidR="00865118">
          <w:rPr>
            <w:webHidden/>
          </w:rPr>
          <w:tab/>
        </w:r>
        <w:r w:rsidR="00865118">
          <w:rPr>
            <w:webHidden/>
          </w:rPr>
          <w:fldChar w:fldCharType="begin"/>
        </w:r>
        <w:r w:rsidR="00865118">
          <w:rPr>
            <w:webHidden/>
          </w:rPr>
          <w:instrText xml:space="preserve"> PAGEREF _Toc165275806 \h </w:instrText>
        </w:r>
        <w:r w:rsidR="00865118">
          <w:rPr>
            <w:webHidden/>
          </w:rPr>
        </w:r>
        <w:r w:rsidR="00865118">
          <w:rPr>
            <w:webHidden/>
          </w:rPr>
          <w:fldChar w:fldCharType="separate"/>
        </w:r>
        <w:r w:rsidR="00D24486">
          <w:rPr>
            <w:webHidden/>
          </w:rPr>
          <w:t>48</w:t>
        </w:r>
        <w:r w:rsidR="00865118">
          <w:rPr>
            <w:webHidden/>
          </w:rPr>
          <w:fldChar w:fldCharType="end"/>
        </w:r>
      </w:hyperlink>
    </w:p>
    <w:p w14:paraId="119DC33F" w14:textId="5737B85F" w:rsidR="00865118" w:rsidRDefault="00E9641B">
      <w:pPr>
        <w:pStyle w:val="72"/>
        <w:rPr>
          <w:rFonts w:asciiTheme="minorHAnsi" w:eastAsiaTheme="minorEastAsia" w:hAnsiTheme="minorHAnsi" w:cstheme="minorBidi"/>
          <w:sz w:val="22"/>
          <w:szCs w:val="22"/>
          <w:lang w:val="ru-RU" w:eastAsia="ru-RU"/>
        </w:rPr>
      </w:pPr>
      <w:hyperlink w:anchor="_Toc165275807" w:history="1">
        <w:r w:rsidR="00865118" w:rsidRPr="00CE4CE3">
          <w:rPr>
            <w:rStyle w:val="af2"/>
          </w:rPr>
          <w:t>Статья 22. Проекты межевания территорий</w:t>
        </w:r>
        <w:r w:rsidR="00865118">
          <w:rPr>
            <w:webHidden/>
          </w:rPr>
          <w:tab/>
        </w:r>
        <w:r w:rsidR="00865118">
          <w:rPr>
            <w:webHidden/>
          </w:rPr>
          <w:fldChar w:fldCharType="begin"/>
        </w:r>
        <w:r w:rsidR="00865118">
          <w:rPr>
            <w:webHidden/>
          </w:rPr>
          <w:instrText xml:space="preserve"> PAGEREF _Toc165275807 \h </w:instrText>
        </w:r>
        <w:r w:rsidR="00865118">
          <w:rPr>
            <w:webHidden/>
          </w:rPr>
        </w:r>
        <w:r w:rsidR="00865118">
          <w:rPr>
            <w:webHidden/>
          </w:rPr>
          <w:fldChar w:fldCharType="separate"/>
        </w:r>
        <w:r w:rsidR="00D24486">
          <w:rPr>
            <w:webHidden/>
          </w:rPr>
          <w:t>50</w:t>
        </w:r>
        <w:r w:rsidR="00865118">
          <w:rPr>
            <w:webHidden/>
          </w:rPr>
          <w:fldChar w:fldCharType="end"/>
        </w:r>
      </w:hyperlink>
    </w:p>
    <w:p w14:paraId="6C5811C3" w14:textId="42E5D45C" w:rsidR="00865118" w:rsidRDefault="00E9641B">
      <w:pPr>
        <w:pStyle w:val="72"/>
        <w:rPr>
          <w:rFonts w:asciiTheme="minorHAnsi" w:eastAsiaTheme="minorEastAsia" w:hAnsiTheme="minorHAnsi" w:cstheme="minorBidi"/>
          <w:sz w:val="22"/>
          <w:szCs w:val="22"/>
          <w:lang w:val="ru-RU" w:eastAsia="ru-RU"/>
        </w:rPr>
      </w:pPr>
      <w:hyperlink w:anchor="_Toc165275808" w:history="1">
        <w:r w:rsidR="00865118" w:rsidRPr="00CE4CE3">
          <w:rPr>
            <w:rStyle w:val="af2"/>
          </w:rPr>
          <w:t>Статья 23. Согласование архитектурно-градостроительного облика</w:t>
        </w:r>
        <w:r w:rsidR="00865118">
          <w:rPr>
            <w:webHidden/>
          </w:rPr>
          <w:tab/>
        </w:r>
        <w:r w:rsidR="00865118">
          <w:rPr>
            <w:webHidden/>
          </w:rPr>
          <w:fldChar w:fldCharType="begin"/>
        </w:r>
        <w:r w:rsidR="00865118">
          <w:rPr>
            <w:webHidden/>
          </w:rPr>
          <w:instrText xml:space="preserve"> PAGEREF _Toc165275808 \h </w:instrText>
        </w:r>
        <w:r w:rsidR="00865118">
          <w:rPr>
            <w:webHidden/>
          </w:rPr>
        </w:r>
        <w:r w:rsidR="00865118">
          <w:rPr>
            <w:webHidden/>
          </w:rPr>
          <w:fldChar w:fldCharType="separate"/>
        </w:r>
        <w:r w:rsidR="00D24486">
          <w:rPr>
            <w:webHidden/>
          </w:rPr>
          <w:t>52</w:t>
        </w:r>
        <w:r w:rsidR="00865118">
          <w:rPr>
            <w:webHidden/>
          </w:rPr>
          <w:fldChar w:fldCharType="end"/>
        </w:r>
      </w:hyperlink>
    </w:p>
    <w:p w14:paraId="09AE69CB" w14:textId="3BA61E7E" w:rsidR="00865118" w:rsidRDefault="00E9641B">
      <w:pPr>
        <w:pStyle w:val="72"/>
        <w:rPr>
          <w:rFonts w:asciiTheme="minorHAnsi" w:eastAsiaTheme="minorEastAsia" w:hAnsiTheme="minorHAnsi" w:cstheme="minorBidi"/>
          <w:sz w:val="22"/>
          <w:szCs w:val="22"/>
          <w:lang w:val="ru-RU" w:eastAsia="ru-RU"/>
        </w:rPr>
      </w:pPr>
      <w:hyperlink w:anchor="_Toc165275809" w:history="1">
        <w:r w:rsidR="00865118" w:rsidRPr="00CE4CE3">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865118">
          <w:rPr>
            <w:webHidden/>
          </w:rPr>
          <w:tab/>
        </w:r>
        <w:r w:rsidR="00865118">
          <w:rPr>
            <w:webHidden/>
          </w:rPr>
          <w:fldChar w:fldCharType="begin"/>
        </w:r>
        <w:r w:rsidR="00865118">
          <w:rPr>
            <w:webHidden/>
          </w:rPr>
          <w:instrText xml:space="preserve"> PAGEREF _Toc165275809 \h </w:instrText>
        </w:r>
        <w:r w:rsidR="00865118">
          <w:rPr>
            <w:webHidden/>
          </w:rPr>
        </w:r>
        <w:r w:rsidR="00865118">
          <w:rPr>
            <w:webHidden/>
          </w:rPr>
          <w:fldChar w:fldCharType="separate"/>
        </w:r>
        <w:r w:rsidR="00D24486">
          <w:rPr>
            <w:webHidden/>
          </w:rPr>
          <w:t>53</w:t>
        </w:r>
        <w:r w:rsidR="00865118">
          <w:rPr>
            <w:webHidden/>
          </w:rPr>
          <w:fldChar w:fldCharType="end"/>
        </w:r>
      </w:hyperlink>
    </w:p>
    <w:p w14:paraId="031D3F48" w14:textId="409CE82A" w:rsidR="00865118" w:rsidRDefault="00E9641B">
      <w:pPr>
        <w:pStyle w:val="72"/>
        <w:rPr>
          <w:rFonts w:asciiTheme="minorHAnsi" w:eastAsiaTheme="minorEastAsia" w:hAnsiTheme="minorHAnsi" w:cstheme="minorBidi"/>
          <w:sz w:val="22"/>
          <w:szCs w:val="22"/>
          <w:lang w:val="ru-RU" w:eastAsia="ru-RU"/>
        </w:rPr>
      </w:pPr>
      <w:hyperlink w:anchor="_Toc165275810" w:history="1">
        <w:r w:rsidR="00865118" w:rsidRPr="00CE4CE3">
          <w:rPr>
            <w:rStyle w:val="af2"/>
          </w:rPr>
          <w:t>Статья 25. Особенности подготовки документации по планировке территории применительно к территории сельского поселения</w:t>
        </w:r>
        <w:r w:rsidR="00865118">
          <w:rPr>
            <w:webHidden/>
          </w:rPr>
          <w:tab/>
        </w:r>
        <w:r w:rsidR="00865118">
          <w:rPr>
            <w:webHidden/>
          </w:rPr>
          <w:fldChar w:fldCharType="begin"/>
        </w:r>
        <w:r w:rsidR="00865118">
          <w:rPr>
            <w:webHidden/>
          </w:rPr>
          <w:instrText xml:space="preserve"> PAGEREF _Toc165275810 \h </w:instrText>
        </w:r>
        <w:r w:rsidR="00865118">
          <w:rPr>
            <w:webHidden/>
          </w:rPr>
        </w:r>
        <w:r w:rsidR="00865118">
          <w:rPr>
            <w:webHidden/>
          </w:rPr>
          <w:fldChar w:fldCharType="separate"/>
        </w:r>
        <w:r w:rsidR="00D24486">
          <w:rPr>
            <w:webHidden/>
          </w:rPr>
          <w:t>55</w:t>
        </w:r>
        <w:r w:rsidR="00865118">
          <w:rPr>
            <w:webHidden/>
          </w:rPr>
          <w:fldChar w:fldCharType="end"/>
        </w:r>
      </w:hyperlink>
    </w:p>
    <w:p w14:paraId="141158EB" w14:textId="3BC0AB9F" w:rsidR="00865118" w:rsidRDefault="00E9641B">
      <w:pPr>
        <w:pStyle w:val="2d"/>
        <w:rPr>
          <w:rFonts w:asciiTheme="minorHAnsi" w:eastAsiaTheme="minorEastAsia" w:hAnsiTheme="minorHAnsi" w:cstheme="minorBidi"/>
          <w:bCs w:val="0"/>
          <w:sz w:val="22"/>
          <w:szCs w:val="22"/>
        </w:rPr>
      </w:pPr>
      <w:hyperlink w:anchor="_Toc165275811" w:history="1">
        <w:r w:rsidR="00865118" w:rsidRPr="00CE4CE3">
          <w:rPr>
            <w:rStyle w:val="af2"/>
            <w:b/>
          </w:rPr>
          <w:t>ГЛАВА 4. Проведение общественных обсуждений или публичных слушаний по вопросам землепользования и застройки</w:t>
        </w:r>
        <w:r w:rsidR="00865118">
          <w:rPr>
            <w:webHidden/>
          </w:rPr>
          <w:tab/>
        </w:r>
        <w:r w:rsidR="00865118">
          <w:rPr>
            <w:webHidden/>
          </w:rPr>
          <w:fldChar w:fldCharType="begin"/>
        </w:r>
        <w:r w:rsidR="00865118">
          <w:rPr>
            <w:webHidden/>
          </w:rPr>
          <w:instrText xml:space="preserve"> PAGEREF _Toc165275811 \h </w:instrText>
        </w:r>
        <w:r w:rsidR="00865118">
          <w:rPr>
            <w:webHidden/>
          </w:rPr>
        </w:r>
        <w:r w:rsidR="00865118">
          <w:rPr>
            <w:webHidden/>
          </w:rPr>
          <w:fldChar w:fldCharType="separate"/>
        </w:r>
        <w:r w:rsidR="00D24486">
          <w:rPr>
            <w:webHidden/>
          </w:rPr>
          <w:t>57</w:t>
        </w:r>
        <w:r w:rsidR="00865118">
          <w:rPr>
            <w:webHidden/>
          </w:rPr>
          <w:fldChar w:fldCharType="end"/>
        </w:r>
      </w:hyperlink>
    </w:p>
    <w:p w14:paraId="788CE5D8" w14:textId="65703C47" w:rsidR="00865118" w:rsidRDefault="00E9641B">
      <w:pPr>
        <w:pStyle w:val="72"/>
        <w:rPr>
          <w:rFonts w:asciiTheme="minorHAnsi" w:eastAsiaTheme="minorEastAsia" w:hAnsiTheme="minorHAnsi" w:cstheme="minorBidi"/>
          <w:sz w:val="22"/>
          <w:szCs w:val="22"/>
          <w:lang w:val="ru-RU" w:eastAsia="ru-RU"/>
        </w:rPr>
      </w:pPr>
      <w:hyperlink w:anchor="_Toc165275812" w:history="1">
        <w:r w:rsidR="00865118" w:rsidRPr="00CE4CE3">
          <w:rPr>
            <w:rStyle w:val="af2"/>
          </w:rPr>
          <w:t>Статья 26. Общественные обсуждения или публичные слушания по вопросам землепользования и застройки</w:t>
        </w:r>
        <w:r w:rsidR="00865118">
          <w:rPr>
            <w:webHidden/>
          </w:rPr>
          <w:tab/>
        </w:r>
        <w:r w:rsidR="00865118">
          <w:rPr>
            <w:webHidden/>
          </w:rPr>
          <w:fldChar w:fldCharType="begin"/>
        </w:r>
        <w:r w:rsidR="00865118">
          <w:rPr>
            <w:webHidden/>
          </w:rPr>
          <w:instrText xml:space="preserve"> PAGEREF _Toc165275812 \h </w:instrText>
        </w:r>
        <w:r w:rsidR="00865118">
          <w:rPr>
            <w:webHidden/>
          </w:rPr>
        </w:r>
        <w:r w:rsidR="00865118">
          <w:rPr>
            <w:webHidden/>
          </w:rPr>
          <w:fldChar w:fldCharType="separate"/>
        </w:r>
        <w:r w:rsidR="00D24486">
          <w:rPr>
            <w:webHidden/>
          </w:rPr>
          <w:t>57</w:t>
        </w:r>
        <w:r w:rsidR="00865118">
          <w:rPr>
            <w:webHidden/>
          </w:rPr>
          <w:fldChar w:fldCharType="end"/>
        </w:r>
      </w:hyperlink>
    </w:p>
    <w:p w14:paraId="505A8255" w14:textId="64BFEC88" w:rsidR="00865118" w:rsidRDefault="00E9641B">
      <w:pPr>
        <w:pStyle w:val="1ff"/>
        <w:rPr>
          <w:rFonts w:asciiTheme="minorHAnsi" w:eastAsiaTheme="minorEastAsia" w:hAnsiTheme="minorHAnsi" w:cstheme="minorBidi"/>
          <w:bCs w:val="0"/>
          <w:sz w:val="22"/>
          <w:szCs w:val="22"/>
        </w:rPr>
      </w:pPr>
      <w:hyperlink w:anchor="_Toc165275813" w:history="1">
        <w:r w:rsidR="00865118" w:rsidRPr="00CE4CE3">
          <w:rPr>
            <w:rStyle w:val="af2"/>
            <w:b/>
          </w:rPr>
          <w:t>ГЛАВА 5. Внесение изменений в Правила</w:t>
        </w:r>
        <w:r w:rsidR="00865118">
          <w:rPr>
            <w:webHidden/>
          </w:rPr>
          <w:tab/>
        </w:r>
        <w:r w:rsidR="00865118">
          <w:rPr>
            <w:webHidden/>
          </w:rPr>
          <w:fldChar w:fldCharType="begin"/>
        </w:r>
        <w:r w:rsidR="00865118">
          <w:rPr>
            <w:webHidden/>
          </w:rPr>
          <w:instrText xml:space="preserve"> PAGEREF _Toc165275813 \h </w:instrText>
        </w:r>
        <w:r w:rsidR="00865118">
          <w:rPr>
            <w:webHidden/>
          </w:rPr>
        </w:r>
        <w:r w:rsidR="00865118">
          <w:rPr>
            <w:webHidden/>
          </w:rPr>
          <w:fldChar w:fldCharType="separate"/>
        </w:r>
        <w:r w:rsidR="00D24486">
          <w:rPr>
            <w:webHidden/>
          </w:rPr>
          <w:t>58</w:t>
        </w:r>
        <w:r w:rsidR="00865118">
          <w:rPr>
            <w:webHidden/>
          </w:rPr>
          <w:fldChar w:fldCharType="end"/>
        </w:r>
      </w:hyperlink>
    </w:p>
    <w:p w14:paraId="3B46E240" w14:textId="4D724E90" w:rsidR="00865118" w:rsidRDefault="00E9641B">
      <w:pPr>
        <w:pStyle w:val="72"/>
        <w:rPr>
          <w:rFonts w:asciiTheme="minorHAnsi" w:eastAsiaTheme="minorEastAsia" w:hAnsiTheme="minorHAnsi" w:cstheme="minorBidi"/>
          <w:sz w:val="22"/>
          <w:szCs w:val="22"/>
          <w:lang w:val="ru-RU" w:eastAsia="ru-RU"/>
        </w:rPr>
      </w:pPr>
      <w:hyperlink w:anchor="_Toc165275814" w:history="1">
        <w:r w:rsidR="00865118" w:rsidRPr="00CE4CE3">
          <w:rPr>
            <w:rStyle w:val="af2"/>
          </w:rPr>
          <w:t>Статья 27. Порядок и основания для внесения изменений в Правила</w:t>
        </w:r>
        <w:r w:rsidR="00865118">
          <w:rPr>
            <w:webHidden/>
          </w:rPr>
          <w:tab/>
        </w:r>
        <w:r w:rsidR="00865118">
          <w:rPr>
            <w:webHidden/>
          </w:rPr>
          <w:fldChar w:fldCharType="begin"/>
        </w:r>
        <w:r w:rsidR="00865118">
          <w:rPr>
            <w:webHidden/>
          </w:rPr>
          <w:instrText xml:space="preserve"> PAGEREF _Toc165275814 \h </w:instrText>
        </w:r>
        <w:r w:rsidR="00865118">
          <w:rPr>
            <w:webHidden/>
          </w:rPr>
        </w:r>
        <w:r w:rsidR="00865118">
          <w:rPr>
            <w:webHidden/>
          </w:rPr>
          <w:fldChar w:fldCharType="separate"/>
        </w:r>
        <w:r w:rsidR="00D24486">
          <w:rPr>
            <w:webHidden/>
          </w:rPr>
          <w:t>58</w:t>
        </w:r>
        <w:r w:rsidR="00865118">
          <w:rPr>
            <w:webHidden/>
          </w:rPr>
          <w:fldChar w:fldCharType="end"/>
        </w:r>
      </w:hyperlink>
    </w:p>
    <w:p w14:paraId="29629641" w14:textId="2B470C8B" w:rsidR="00865118" w:rsidRDefault="00E9641B">
      <w:pPr>
        <w:pStyle w:val="1ff"/>
        <w:rPr>
          <w:rFonts w:asciiTheme="minorHAnsi" w:eastAsiaTheme="minorEastAsia" w:hAnsiTheme="minorHAnsi" w:cstheme="minorBidi"/>
          <w:bCs w:val="0"/>
          <w:sz w:val="22"/>
          <w:szCs w:val="22"/>
        </w:rPr>
      </w:pPr>
      <w:hyperlink w:anchor="_Toc165275815" w:history="1">
        <w:r w:rsidR="00865118" w:rsidRPr="00CE4CE3">
          <w:rPr>
            <w:rStyle w:val="af2"/>
            <w:b/>
          </w:rPr>
          <w:t>ГЛАВА 6. Регулирование иных вопросов землепользования и застройки</w:t>
        </w:r>
        <w:r w:rsidR="00865118">
          <w:rPr>
            <w:webHidden/>
          </w:rPr>
          <w:tab/>
        </w:r>
        <w:r w:rsidR="00865118">
          <w:rPr>
            <w:webHidden/>
          </w:rPr>
          <w:fldChar w:fldCharType="begin"/>
        </w:r>
        <w:r w:rsidR="00865118">
          <w:rPr>
            <w:webHidden/>
          </w:rPr>
          <w:instrText xml:space="preserve"> PAGEREF _Toc165275815 \h </w:instrText>
        </w:r>
        <w:r w:rsidR="00865118">
          <w:rPr>
            <w:webHidden/>
          </w:rPr>
        </w:r>
        <w:r w:rsidR="00865118">
          <w:rPr>
            <w:webHidden/>
          </w:rPr>
          <w:fldChar w:fldCharType="separate"/>
        </w:r>
        <w:r w:rsidR="00D24486">
          <w:rPr>
            <w:webHidden/>
          </w:rPr>
          <w:t>62</w:t>
        </w:r>
        <w:r w:rsidR="00865118">
          <w:rPr>
            <w:webHidden/>
          </w:rPr>
          <w:fldChar w:fldCharType="end"/>
        </w:r>
      </w:hyperlink>
    </w:p>
    <w:p w14:paraId="462B0FC2" w14:textId="09648593" w:rsidR="00865118" w:rsidRDefault="00E9641B">
      <w:pPr>
        <w:pStyle w:val="72"/>
        <w:rPr>
          <w:rFonts w:asciiTheme="minorHAnsi" w:eastAsiaTheme="minorEastAsia" w:hAnsiTheme="minorHAnsi" w:cstheme="minorBidi"/>
          <w:sz w:val="22"/>
          <w:szCs w:val="22"/>
          <w:lang w:val="ru-RU" w:eastAsia="ru-RU"/>
        </w:rPr>
      </w:pPr>
      <w:hyperlink w:anchor="_Toc165275816" w:history="1">
        <w:r w:rsidR="00865118" w:rsidRPr="00CE4CE3">
          <w:rPr>
            <w:rStyle w:val="af2"/>
          </w:rPr>
          <w:t>Статья 28. Выдача разрешений на строительство</w:t>
        </w:r>
        <w:r w:rsidR="00865118">
          <w:rPr>
            <w:webHidden/>
          </w:rPr>
          <w:tab/>
        </w:r>
        <w:r w:rsidR="00865118">
          <w:rPr>
            <w:webHidden/>
          </w:rPr>
          <w:fldChar w:fldCharType="begin"/>
        </w:r>
        <w:r w:rsidR="00865118">
          <w:rPr>
            <w:webHidden/>
          </w:rPr>
          <w:instrText xml:space="preserve"> PAGEREF _Toc165275816 \h </w:instrText>
        </w:r>
        <w:r w:rsidR="00865118">
          <w:rPr>
            <w:webHidden/>
          </w:rPr>
        </w:r>
        <w:r w:rsidR="00865118">
          <w:rPr>
            <w:webHidden/>
          </w:rPr>
          <w:fldChar w:fldCharType="separate"/>
        </w:r>
        <w:r w:rsidR="00D24486">
          <w:rPr>
            <w:webHidden/>
          </w:rPr>
          <w:t>62</w:t>
        </w:r>
        <w:r w:rsidR="00865118">
          <w:rPr>
            <w:webHidden/>
          </w:rPr>
          <w:fldChar w:fldCharType="end"/>
        </w:r>
      </w:hyperlink>
    </w:p>
    <w:p w14:paraId="7D085EA3" w14:textId="13E4D283" w:rsidR="00865118" w:rsidRDefault="00E9641B">
      <w:pPr>
        <w:pStyle w:val="72"/>
        <w:rPr>
          <w:rFonts w:asciiTheme="minorHAnsi" w:eastAsiaTheme="minorEastAsia" w:hAnsiTheme="minorHAnsi" w:cstheme="minorBidi"/>
          <w:sz w:val="22"/>
          <w:szCs w:val="22"/>
          <w:lang w:val="ru-RU" w:eastAsia="ru-RU"/>
        </w:rPr>
      </w:pPr>
      <w:hyperlink w:anchor="_Toc165275817" w:history="1">
        <w:r w:rsidR="00865118" w:rsidRPr="00CE4CE3">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865118">
          <w:rPr>
            <w:webHidden/>
          </w:rPr>
          <w:tab/>
        </w:r>
        <w:r w:rsidR="00865118">
          <w:rPr>
            <w:webHidden/>
          </w:rPr>
          <w:fldChar w:fldCharType="begin"/>
        </w:r>
        <w:r w:rsidR="00865118">
          <w:rPr>
            <w:webHidden/>
          </w:rPr>
          <w:instrText xml:space="preserve"> PAGEREF _Toc165275817 \h </w:instrText>
        </w:r>
        <w:r w:rsidR="00865118">
          <w:rPr>
            <w:webHidden/>
          </w:rPr>
        </w:r>
        <w:r w:rsidR="00865118">
          <w:rPr>
            <w:webHidden/>
          </w:rPr>
          <w:fldChar w:fldCharType="separate"/>
        </w:r>
        <w:r w:rsidR="00D24486">
          <w:rPr>
            <w:webHidden/>
          </w:rPr>
          <w:t>77</w:t>
        </w:r>
        <w:r w:rsidR="00865118">
          <w:rPr>
            <w:webHidden/>
          </w:rPr>
          <w:fldChar w:fldCharType="end"/>
        </w:r>
      </w:hyperlink>
    </w:p>
    <w:p w14:paraId="45239943" w14:textId="5A3A5B57" w:rsidR="00865118" w:rsidRDefault="00E9641B">
      <w:pPr>
        <w:pStyle w:val="72"/>
        <w:rPr>
          <w:rFonts w:asciiTheme="minorHAnsi" w:eastAsiaTheme="minorEastAsia" w:hAnsiTheme="minorHAnsi" w:cstheme="minorBidi"/>
          <w:sz w:val="22"/>
          <w:szCs w:val="22"/>
          <w:lang w:val="ru-RU" w:eastAsia="ru-RU"/>
        </w:rPr>
      </w:pPr>
      <w:hyperlink w:anchor="_Toc165275818" w:history="1">
        <w:r w:rsidR="00865118" w:rsidRPr="00CE4CE3">
          <w:rPr>
            <w:rStyle w:val="af2"/>
          </w:rPr>
          <w:t>Статья 30. Выдача разрешения на ввод объекта в эксплуатацию</w:t>
        </w:r>
        <w:r w:rsidR="00865118">
          <w:rPr>
            <w:webHidden/>
          </w:rPr>
          <w:tab/>
        </w:r>
        <w:r w:rsidR="00865118">
          <w:rPr>
            <w:webHidden/>
          </w:rPr>
          <w:fldChar w:fldCharType="begin"/>
        </w:r>
        <w:r w:rsidR="00865118">
          <w:rPr>
            <w:webHidden/>
          </w:rPr>
          <w:instrText xml:space="preserve"> PAGEREF _Toc165275818 \h </w:instrText>
        </w:r>
        <w:r w:rsidR="00865118">
          <w:rPr>
            <w:webHidden/>
          </w:rPr>
        </w:r>
        <w:r w:rsidR="00865118">
          <w:rPr>
            <w:webHidden/>
          </w:rPr>
          <w:fldChar w:fldCharType="separate"/>
        </w:r>
        <w:r w:rsidR="00D24486">
          <w:rPr>
            <w:webHidden/>
          </w:rPr>
          <w:t>84</w:t>
        </w:r>
        <w:r w:rsidR="00865118">
          <w:rPr>
            <w:webHidden/>
          </w:rPr>
          <w:fldChar w:fldCharType="end"/>
        </w:r>
      </w:hyperlink>
    </w:p>
    <w:p w14:paraId="01BB7789" w14:textId="4FA0C0DC" w:rsidR="00865118" w:rsidRDefault="00E9641B">
      <w:pPr>
        <w:pStyle w:val="72"/>
        <w:rPr>
          <w:rFonts w:asciiTheme="minorHAnsi" w:eastAsiaTheme="minorEastAsia" w:hAnsiTheme="minorHAnsi" w:cstheme="minorBidi"/>
          <w:sz w:val="22"/>
          <w:szCs w:val="22"/>
          <w:lang w:val="ru-RU" w:eastAsia="ru-RU"/>
        </w:rPr>
      </w:pPr>
      <w:hyperlink w:anchor="_Toc165275819" w:history="1">
        <w:r w:rsidR="00865118" w:rsidRPr="00CE4CE3">
          <w:rPr>
            <w:rStyle w:val="af2"/>
          </w:rPr>
          <w:t>Статья 31. Требования к эксплуатации зданий, сооружений</w:t>
        </w:r>
        <w:r w:rsidR="00865118">
          <w:rPr>
            <w:webHidden/>
          </w:rPr>
          <w:tab/>
        </w:r>
        <w:r w:rsidR="00865118">
          <w:rPr>
            <w:webHidden/>
          </w:rPr>
          <w:fldChar w:fldCharType="begin"/>
        </w:r>
        <w:r w:rsidR="00865118">
          <w:rPr>
            <w:webHidden/>
          </w:rPr>
          <w:instrText xml:space="preserve"> PAGEREF _Toc165275819 \h </w:instrText>
        </w:r>
        <w:r w:rsidR="00865118">
          <w:rPr>
            <w:webHidden/>
          </w:rPr>
        </w:r>
        <w:r w:rsidR="00865118">
          <w:rPr>
            <w:webHidden/>
          </w:rPr>
          <w:fldChar w:fldCharType="separate"/>
        </w:r>
        <w:r w:rsidR="00D24486">
          <w:rPr>
            <w:webHidden/>
          </w:rPr>
          <w:t>94</w:t>
        </w:r>
        <w:r w:rsidR="00865118">
          <w:rPr>
            <w:webHidden/>
          </w:rPr>
          <w:fldChar w:fldCharType="end"/>
        </w:r>
      </w:hyperlink>
    </w:p>
    <w:p w14:paraId="0FE56E3B" w14:textId="5D54B148" w:rsidR="00865118" w:rsidRDefault="00E9641B">
      <w:pPr>
        <w:pStyle w:val="72"/>
        <w:rPr>
          <w:rFonts w:asciiTheme="minorHAnsi" w:eastAsiaTheme="minorEastAsia" w:hAnsiTheme="minorHAnsi" w:cstheme="minorBidi"/>
          <w:sz w:val="22"/>
          <w:szCs w:val="22"/>
          <w:lang w:val="ru-RU" w:eastAsia="ru-RU"/>
        </w:rPr>
      </w:pPr>
      <w:hyperlink w:anchor="_Toc165275820" w:history="1">
        <w:r w:rsidR="00865118" w:rsidRPr="00CE4CE3">
          <w:rPr>
            <w:rStyle w:val="af2"/>
          </w:rPr>
          <w:t>Статья 32. Градостроительный план земельного участка</w:t>
        </w:r>
        <w:r w:rsidR="00865118">
          <w:rPr>
            <w:webHidden/>
          </w:rPr>
          <w:tab/>
        </w:r>
        <w:r w:rsidR="00865118">
          <w:rPr>
            <w:webHidden/>
          </w:rPr>
          <w:fldChar w:fldCharType="begin"/>
        </w:r>
        <w:r w:rsidR="00865118">
          <w:rPr>
            <w:webHidden/>
          </w:rPr>
          <w:instrText xml:space="preserve"> PAGEREF _Toc165275820 \h </w:instrText>
        </w:r>
        <w:r w:rsidR="00865118">
          <w:rPr>
            <w:webHidden/>
          </w:rPr>
        </w:r>
        <w:r w:rsidR="00865118">
          <w:rPr>
            <w:webHidden/>
          </w:rPr>
          <w:fldChar w:fldCharType="separate"/>
        </w:r>
        <w:r w:rsidR="00D24486">
          <w:rPr>
            <w:webHidden/>
          </w:rPr>
          <w:t>96</w:t>
        </w:r>
        <w:r w:rsidR="00865118">
          <w:rPr>
            <w:webHidden/>
          </w:rPr>
          <w:fldChar w:fldCharType="end"/>
        </w:r>
      </w:hyperlink>
    </w:p>
    <w:p w14:paraId="6FC28E65" w14:textId="415DCB89" w:rsidR="00865118" w:rsidRDefault="00E9641B">
      <w:pPr>
        <w:pStyle w:val="72"/>
        <w:rPr>
          <w:rFonts w:asciiTheme="minorHAnsi" w:eastAsiaTheme="minorEastAsia" w:hAnsiTheme="minorHAnsi" w:cstheme="minorBidi"/>
          <w:sz w:val="22"/>
          <w:szCs w:val="22"/>
          <w:lang w:val="ru-RU" w:eastAsia="ru-RU"/>
        </w:rPr>
      </w:pPr>
      <w:hyperlink w:anchor="_Toc165275821" w:history="1">
        <w:r w:rsidR="00865118" w:rsidRPr="00CE4CE3">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865118">
          <w:rPr>
            <w:webHidden/>
          </w:rPr>
          <w:tab/>
        </w:r>
        <w:r w:rsidR="00865118">
          <w:rPr>
            <w:webHidden/>
          </w:rPr>
          <w:fldChar w:fldCharType="begin"/>
        </w:r>
        <w:r w:rsidR="00865118">
          <w:rPr>
            <w:webHidden/>
          </w:rPr>
          <w:instrText xml:space="preserve"> PAGEREF _Toc165275821 \h </w:instrText>
        </w:r>
        <w:r w:rsidR="00865118">
          <w:rPr>
            <w:webHidden/>
          </w:rPr>
        </w:r>
        <w:r w:rsidR="00865118">
          <w:rPr>
            <w:webHidden/>
          </w:rPr>
          <w:fldChar w:fldCharType="separate"/>
        </w:r>
        <w:r w:rsidR="00D24486">
          <w:rPr>
            <w:webHidden/>
          </w:rPr>
          <w:t>100</w:t>
        </w:r>
        <w:r w:rsidR="00865118">
          <w:rPr>
            <w:webHidden/>
          </w:rPr>
          <w:fldChar w:fldCharType="end"/>
        </w:r>
      </w:hyperlink>
    </w:p>
    <w:p w14:paraId="15DDBC0B" w14:textId="122E777E" w:rsidR="00865118" w:rsidRDefault="00E9641B">
      <w:pPr>
        <w:pStyle w:val="72"/>
        <w:rPr>
          <w:rFonts w:asciiTheme="minorHAnsi" w:eastAsiaTheme="minorEastAsia" w:hAnsiTheme="minorHAnsi" w:cstheme="minorBidi"/>
          <w:sz w:val="22"/>
          <w:szCs w:val="22"/>
          <w:lang w:val="ru-RU" w:eastAsia="ru-RU"/>
        </w:rPr>
      </w:pPr>
      <w:hyperlink w:anchor="_Toc165275822" w:history="1">
        <w:r w:rsidR="00865118" w:rsidRPr="00CE4CE3">
          <w:rPr>
            <w:rStyle w:val="af2"/>
          </w:rPr>
          <w:t>Статья 34. Ответственность за нарушения Правил</w:t>
        </w:r>
        <w:r w:rsidR="00865118">
          <w:rPr>
            <w:webHidden/>
          </w:rPr>
          <w:tab/>
        </w:r>
        <w:r w:rsidR="00865118">
          <w:rPr>
            <w:webHidden/>
          </w:rPr>
          <w:fldChar w:fldCharType="begin"/>
        </w:r>
        <w:r w:rsidR="00865118">
          <w:rPr>
            <w:webHidden/>
          </w:rPr>
          <w:instrText xml:space="preserve"> PAGEREF _Toc165275822 \h </w:instrText>
        </w:r>
        <w:r w:rsidR="00865118">
          <w:rPr>
            <w:webHidden/>
          </w:rPr>
        </w:r>
        <w:r w:rsidR="00865118">
          <w:rPr>
            <w:webHidden/>
          </w:rPr>
          <w:fldChar w:fldCharType="separate"/>
        </w:r>
        <w:r w:rsidR="00D24486">
          <w:rPr>
            <w:webHidden/>
          </w:rPr>
          <w:t>100</w:t>
        </w:r>
        <w:r w:rsidR="00865118">
          <w:rPr>
            <w:webHidden/>
          </w:rPr>
          <w:fldChar w:fldCharType="end"/>
        </w:r>
      </w:hyperlink>
    </w:p>
    <w:p w14:paraId="7683B581" w14:textId="46271292" w:rsidR="00865118" w:rsidRDefault="00E9641B">
      <w:pPr>
        <w:pStyle w:val="1ff"/>
        <w:rPr>
          <w:rFonts w:asciiTheme="minorHAnsi" w:eastAsiaTheme="minorEastAsia" w:hAnsiTheme="minorHAnsi" w:cstheme="minorBidi"/>
          <w:bCs w:val="0"/>
          <w:sz w:val="22"/>
          <w:szCs w:val="22"/>
        </w:rPr>
      </w:pPr>
      <w:hyperlink w:anchor="_Toc165275823" w:history="1">
        <w:r w:rsidR="00865118" w:rsidRPr="00CE4CE3">
          <w:rPr>
            <w:rStyle w:val="af2"/>
            <w:b/>
            <w:lang w:eastAsia="en-US"/>
          </w:rPr>
          <w:t>ЧАСТЬ II. КАРТА ГРАДОСТРОИТЕЛЬНОГО ЗОНИРОВАНИЯ ТЕРРИТОРИИ</w:t>
        </w:r>
        <w:r w:rsidR="00865118">
          <w:rPr>
            <w:webHidden/>
          </w:rPr>
          <w:tab/>
        </w:r>
        <w:r w:rsidR="00865118">
          <w:rPr>
            <w:webHidden/>
          </w:rPr>
          <w:fldChar w:fldCharType="begin"/>
        </w:r>
        <w:r w:rsidR="00865118">
          <w:rPr>
            <w:webHidden/>
          </w:rPr>
          <w:instrText xml:space="preserve"> PAGEREF _Toc165275823 \h </w:instrText>
        </w:r>
        <w:r w:rsidR="00865118">
          <w:rPr>
            <w:webHidden/>
          </w:rPr>
        </w:r>
        <w:r w:rsidR="00865118">
          <w:rPr>
            <w:webHidden/>
          </w:rPr>
          <w:fldChar w:fldCharType="separate"/>
        </w:r>
        <w:r w:rsidR="00D24486">
          <w:rPr>
            <w:webHidden/>
          </w:rPr>
          <w:t>101</w:t>
        </w:r>
        <w:r w:rsidR="00865118">
          <w:rPr>
            <w:webHidden/>
          </w:rPr>
          <w:fldChar w:fldCharType="end"/>
        </w:r>
      </w:hyperlink>
    </w:p>
    <w:p w14:paraId="35D708F4" w14:textId="6206E2AA" w:rsidR="00865118" w:rsidRDefault="00E9641B">
      <w:pPr>
        <w:pStyle w:val="72"/>
        <w:rPr>
          <w:rFonts w:asciiTheme="minorHAnsi" w:eastAsiaTheme="minorEastAsia" w:hAnsiTheme="minorHAnsi" w:cstheme="minorBidi"/>
          <w:sz w:val="22"/>
          <w:szCs w:val="22"/>
          <w:lang w:val="ru-RU" w:eastAsia="ru-RU"/>
        </w:rPr>
      </w:pPr>
      <w:hyperlink w:anchor="_Toc165275824" w:history="1">
        <w:r w:rsidR="00865118" w:rsidRPr="00CE4CE3">
          <w:rPr>
            <w:rStyle w:val="af2"/>
          </w:rPr>
          <w:t>Статья 35. Карта градостроительного зонирования территории Александровского сельского поселения</w:t>
        </w:r>
        <w:r w:rsidR="00865118">
          <w:rPr>
            <w:webHidden/>
          </w:rPr>
          <w:tab/>
        </w:r>
        <w:r w:rsidR="00865118">
          <w:rPr>
            <w:webHidden/>
          </w:rPr>
          <w:fldChar w:fldCharType="begin"/>
        </w:r>
        <w:r w:rsidR="00865118">
          <w:rPr>
            <w:webHidden/>
          </w:rPr>
          <w:instrText xml:space="preserve"> PAGEREF _Toc165275824 \h </w:instrText>
        </w:r>
        <w:r w:rsidR="00865118">
          <w:rPr>
            <w:webHidden/>
          </w:rPr>
        </w:r>
        <w:r w:rsidR="00865118">
          <w:rPr>
            <w:webHidden/>
          </w:rPr>
          <w:fldChar w:fldCharType="separate"/>
        </w:r>
        <w:r w:rsidR="00D24486">
          <w:rPr>
            <w:webHidden/>
          </w:rPr>
          <w:t>101</w:t>
        </w:r>
        <w:r w:rsidR="00865118">
          <w:rPr>
            <w:webHidden/>
          </w:rPr>
          <w:fldChar w:fldCharType="end"/>
        </w:r>
      </w:hyperlink>
    </w:p>
    <w:p w14:paraId="157F527C" w14:textId="5B335272" w:rsidR="00865118" w:rsidRDefault="00E9641B">
      <w:pPr>
        <w:pStyle w:val="1ff"/>
        <w:rPr>
          <w:rFonts w:asciiTheme="minorHAnsi" w:eastAsiaTheme="minorEastAsia" w:hAnsiTheme="minorHAnsi" w:cstheme="minorBidi"/>
          <w:bCs w:val="0"/>
          <w:sz w:val="22"/>
          <w:szCs w:val="22"/>
        </w:rPr>
      </w:pPr>
      <w:hyperlink w:anchor="_Toc165275825" w:history="1">
        <w:r w:rsidR="00865118" w:rsidRPr="00CE4CE3">
          <w:rPr>
            <w:rStyle w:val="af2"/>
            <w:b/>
            <w:lang w:eastAsia="en-US"/>
          </w:rPr>
          <w:t>ЧАСТЬ III. ГРАДОСТРОИТЕЛЬНЫЕ РЕГЛАМЕНТЫ</w:t>
        </w:r>
        <w:r w:rsidR="00865118">
          <w:rPr>
            <w:webHidden/>
          </w:rPr>
          <w:tab/>
        </w:r>
        <w:r w:rsidR="00865118">
          <w:rPr>
            <w:webHidden/>
          </w:rPr>
          <w:fldChar w:fldCharType="begin"/>
        </w:r>
        <w:r w:rsidR="00865118">
          <w:rPr>
            <w:webHidden/>
          </w:rPr>
          <w:instrText xml:space="preserve"> PAGEREF _Toc165275825 \h </w:instrText>
        </w:r>
        <w:r w:rsidR="00865118">
          <w:rPr>
            <w:webHidden/>
          </w:rPr>
        </w:r>
        <w:r w:rsidR="00865118">
          <w:rPr>
            <w:webHidden/>
          </w:rPr>
          <w:fldChar w:fldCharType="separate"/>
        </w:r>
        <w:r w:rsidR="00D24486">
          <w:rPr>
            <w:webHidden/>
          </w:rPr>
          <w:t>102</w:t>
        </w:r>
        <w:r w:rsidR="00865118">
          <w:rPr>
            <w:webHidden/>
          </w:rPr>
          <w:fldChar w:fldCharType="end"/>
        </w:r>
      </w:hyperlink>
    </w:p>
    <w:p w14:paraId="508C0A5B" w14:textId="0F9EEA10" w:rsidR="00865118" w:rsidRDefault="00E9641B">
      <w:pPr>
        <w:pStyle w:val="72"/>
        <w:rPr>
          <w:rFonts w:asciiTheme="minorHAnsi" w:eastAsiaTheme="minorEastAsia" w:hAnsiTheme="minorHAnsi" w:cstheme="minorBidi"/>
          <w:sz w:val="22"/>
          <w:szCs w:val="22"/>
          <w:lang w:val="ru-RU" w:eastAsia="ru-RU"/>
        </w:rPr>
      </w:pPr>
      <w:hyperlink w:anchor="_Toc165275826" w:history="1">
        <w:r w:rsidR="00865118" w:rsidRPr="00CE4CE3">
          <w:rPr>
            <w:rStyle w:val="af2"/>
          </w:rPr>
          <w:t>Статья 36. Виды территориальных зон, выделенных на карте градостроительного зонирования территории Александровского сельского поселения</w:t>
        </w:r>
        <w:r w:rsidR="00865118">
          <w:rPr>
            <w:webHidden/>
          </w:rPr>
          <w:tab/>
        </w:r>
        <w:r w:rsidR="00865118">
          <w:rPr>
            <w:webHidden/>
          </w:rPr>
          <w:fldChar w:fldCharType="begin"/>
        </w:r>
        <w:r w:rsidR="00865118">
          <w:rPr>
            <w:webHidden/>
          </w:rPr>
          <w:instrText xml:space="preserve"> PAGEREF _Toc165275826 \h </w:instrText>
        </w:r>
        <w:r w:rsidR="00865118">
          <w:rPr>
            <w:webHidden/>
          </w:rPr>
        </w:r>
        <w:r w:rsidR="00865118">
          <w:rPr>
            <w:webHidden/>
          </w:rPr>
          <w:fldChar w:fldCharType="separate"/>
        </w:r>
        <w:r w:rsidR="00D24486">
          <w:rPr>
            <w:webHidden/>
          </w:rPr>
          <w:t>102</w:t>
        </w:r>
        <w:r w:rsidR="00865118">
          <w:rPr>
            <w:webHidden/>
          </w:rPr>
          <w:fldChar w:fldCharType="end"/>
        </w:r>
      </w:hyperlink>
    </w:p>
    <w:p w14:paraId="27761E73" w14:textId="7CA48BA3" w:rsidR="00865118" w:rsidRDefault="00E9641B">
      <w:pPr>
        <w:pStyle w:val="72"/>
        <w:rPr>
          <w:rFonts w:asciiTheme="minorHAnsi" w:eastAsiaTheme="minorEastAsia" w:hAnsiTheme="minorHAnsi" w:cstheme="minorBidi"/>
          <w:sz w:val="22"/>
          <w:szCs w:val="22"/>
          <w:lang w:val="ru-RU" w:eastAsia="ru-RU"/>
        </w:rPr>
      </w:pPr>
      <w:hyperlink w:anchor="_Toc165275827" w:history="1">
        <w:r w:rsidR="00865118" w:rsidRPr="00CE4CE3">
          <w:rPr>
            <w:rStyle w:val="af2"/>
          </w:rPr>
          <w:t>Статья 37. Землепользование и застройка на территориях жилых зон</w:t>
        </w:r>
        <w:r w:rsidR="00865118">
          <w:rPr>
            <w:webHidden/>
          </w:rPr>
          <w:tab/>
        </w:r>
        <w:r w:rsidR="00865118">
          <w:rPr>
            <w:webHidden/>
          </w:rPr>
          <w:fldChar w:fldCharType="begin"/>
        </w:r>
        <w:r w:rsidR="00865118">
          <w:rPr>
            <w:webHidden/>
          </w:rPr>
          <w:instrText xml:space="preserve"> PAGEREF _Toc165275827 \h </w:instrText>
        </w:r>
        <w:r w:rsidR="00865118">
          <w:rPr>
            <w:webHidden/>
          </w:rPr>
        </w:r>
        <w:r w:rsidR="00865118">
          <w:rPr>
            <w:webHidden/>
          </w:rPr>
          <w:fldChar w:fldCharType="separate"/>
        </w:r>
        <w:r w:rsidR="00D24486">
          <w:rPr>
            <w:webHidden/>
          </w:rPr>
          <w:t>103</w:t>
        </w:r>
        <w:r w:rsidR="00865118">
          <w:rPr>
            <w:webHidden/>
          </w:rPr>
          <w:fldChar w:fldCharType="end"/>
        </w:r>
      </w:hyperlink>
    </w:p>
    <w:p w14:paraId="797AF000" w14:textId="4C2BECDA" w:rsidR="00865118" w:rsidRDefault="00E9641B">
      <w:pPr>
        <w:pStyle w:val="72"/>
        <w:rPr>
          <w:rFonts w:asciiTheme="minorHAnsi" w:eastAsiaTheme="minorEastAsia" w:hAnsiTheme="minorHAnsi" w:cstheme="minorBidi"/>
          <w:sz w:val="22"/>
          <w:szCs w:val="22"/>
          <w:lang w:val="ru-RU" w:eastAsia="ru-RU"/>
        </w:rPr>
      </w:pPr>
      <w:hyperlink w:anchor="_Toc165275828" w:history="1">
        <w:r w:rsidR="00865118" w:rsidRPr="00CE4CE3">
          <w:rPr>
            <w:rStyle w:val="af2"/>
          </w:rPr>
          <w:t>Статья 38. Землепользование и застройка на территориях общественно-деловых зон</w:t>
        </w:r>
        <w:r w:rsidR="00865118">
          <w:rPr>
            <w:webHidden/>
          </w:rPr>
          <w:tab/>
        </w:r>
        <w:r w:rsidR="00865118">
          <w:rPr>
            <w:webHidden/>
          </w:rPr>
          <w:fldChar w:fldCharType="begin"/>
        </w:r>
        <w:r w:rsidR="00865118">
          <w:rPr>
            <w:webHidden/>
          </w:rPr>
          <w:instrText xml:space="preserve"> PAGEREF _Toc165275828 \h </w:instrText>
        </w:r>
        <w:r w:rsidR="00865118">
          <w:rPr>
            <w:webHidden/>
          </w:rPr>
        </w:r>
        <w:r w:rsidR="00865118">
          <w:rPr>
            <w:webHidden/>
          </w:rPr>
          <w:fldChar w:fldCharType="separate"/>
        </w:r>
        <w:r w:rsidR="00D24486">
          <w:rPr>
            <w:webHidden/>
          </w:rPr>
          <w:t>104</w:t>
        </w:r>
        <w:r w:rsidR="00865118">
          <w:rPr>
            <w:webHidden/>
          </w:rPr>
          <w:fldChar w:fldCharType="end"/>
        </w:r>
      </w:hyperlink>
    </w:p>
    <w:p w14:paraId="7C56221D" w14:textId="3AE30319" w:rsidR="00865118" w:rsidRDefault="00E9641B">
      <w:pPr>
        <w:pStyle w:val="72"/>
        <w:rPr>
          <w:rFonts w:asciiTheme="minorHAnsi" w:eastAsiaTheme="minorEastAsia" w:hAnsiTheme="minorHAnsi" w:cstheme="minorBidi"/>
          <w:sz w:val="22"/>
          <w:szCs w:val="22"/>
          <w:lang w:val="ru-RU" w:eastAsia="ru-RU"/>
        </w:rPr>
      </w:pPr>
      <w:hyperlink w:anchor="_Toc165275829" w:history="1">
        <w:r w:rsidR="00865118" w:rsidRPr="00CE4CE3">
          <w:rPr>
            <w:rStyle w:val="af2"/>
          </w:rPr>
          <w:t>Статья 39. Землепользование и застройка на территориях зон инженерной инфраструктуры</w:t>
        </w:r>
        <w:r w:rsidR="00865118">
          <w:rPr>
            <w:webHidden/>
          </w:rPr>
          <w:tab/>
        </w:r>
        <w:r w:rsidR="00865118">
          <w:rPr>
            <w:webHidden/>
          </w:rPr>
          <w:fldChar w:fldCharType="begin"/>
        </w:r>
        <w:r w:rsidR="00865118">
          <w:rPr>
            <w:webHidden/>
          </w:rPr>
          <w:instrText xml:space="preserve"> PAGEREF _Toc165275829 \h </w:instrText>
        </w:r>
        <w:r w:rsidR="00865118">
          <w:rPr>
            <w:webHidden/>
          </w:rPr>
        </w:r>
        <w:r w:rsidR="00865118">
          <w:rPr>
            <w:webHidden/>
          </w:rPr>
          <w:fldChar w:fldCharType="separate"/>
        </w:r>
        <w:r w:rsidR="00D24486">
          <w:rPr>
            <w:webHidden/>
          </w:rPr>
          <w:t>104</w:t>
        </w:r>
        <w:r w:rsidR="00865118">
          <w:rPr>
            <w:webHidden/>
          </w:rPr>
          <w:fldChar w:fldCharType="end"/>
        </w:r>
      </w:hyperlink>
    </w:p>
    <w:p w14:paraId="0F67A4F4" w14:textId="3FBD91E8" w:rsidR="00865118" w:rsidRDefault="00E9641B">
      <w:pPr>
        <w:pStyle w:val="72"/>
        <w:rPr>
          <w:rFonts w:asciiTheme="minorHAnsi" w:eastAsiaTheme="minorEastAsia" w:hAnsiTheme="minorHAnsi" w:cstheme="minorBidi"/>
          <w:sz w:val="22"/>
          <w:szCs w:val="22"/>
          <w:lang w:val="ru-RU" w:eastAsia="ru-RU"/>
        </w:rPr>
      </w:pPr>
      <w:hyperlink w:anchor="_Toc165275830" w:history="1">
        <w:r w:rsidR="00865118" w:rsidRPr="00CE4CE3">
          <w:rPr>
            <w:rStyle w:val="af2"/>
          </w:rPr>
          <w:t>Статья 40. Землепользование и застройка зон транспортной инфраструктуры</w:t>
        </w:r>
        <w:r w:rsidR="00865118">
          <w:rPr>
            <w:webHidden/>
          </w:rPr>
          <w:tab/>
        </w:r>
        <w:r w:rsidR="00865118">
          <w:rPr>
            <w:webHidden/>
          </w:rPr>
          <w:fldChar w:fldCharType="begin"/>
        </w:r>
        <w:r w:rsidR="00865118">
          <w:rPr>
            <w:webHidden/>
          </w:rPr>
          <w:instrText xml:space="preserve"> PAGEREF _Toc165275830 \h </w:instrText>
        </w:r>
        <w:r w:rsidR="00865118">
          <w:rPr>
            <w:webHidden/>
          </w:rPr>
        </w:r>
        <w:r w:rsidR="00865118">
          <w:rPr>
            <w:webHidden/>
          </w:rPr>
          <w:fldChar w:fldCharType="separate"/>
        </w:r>
        <w:r w:rsidR="00D24486">
          <w:rPr>
            <w:webHidden/>
          </w:rPr>
          <w:t>104</w:t>
        </w:r>
        <w:r w:rsidR="00865118">
          <w:rPr>
            <w:webHidden/>
          </w:rPr>
          <w:fldChar w:fldCharType="end"/>
        </w:r>
      </w:hyperlink>
    </w:p>
    <w:p w14:paraId="162FE635" w14:textId="280D99D4" w:rsidR="00865118" w:rsidRDefault="00E9641B">
      <w:pPr>
        <w:pStyle w:val="72"/>
        <w:rPr>
          <w:rFonts w:asciiTheme="minorHAnsi" w:eastAsiaTheme="minorEastAsia" w:hAnsiTheme="minorHAnsi" w:cstheme="minorBidi"/>
          <w:sz w:val="22"/>
          <w:szCs w:val="22"/>
          <w:lang w:val="ru-RU" w:eastAsia="ru-RU"/>
        </w:rPr>
      </w:pPr>
      <w:hyperlink w:anchor="_Toc165275831" w:history="1">
        <w:r w:rsidR="00865118" w:rsidRPr="00CE4CE3">
          <w:rPr>
            <w:rStyle w:val="af2"/>
          </w:rPr>
          <w:t>Статья 41. Землепользование и застройка на территориях рекреационных зон</w:t>
        </w:r>
        <w:r w:rsidR="00865118">
          <w:rPr>
            <w:webHidden/>
          </w:rPr>
          <w:tab/>
        </w:r>
        <w:r w:rsidR="00865118">
          <w:rPr>
            <w:webHidden/>
          </w:rPr>
          <w:fldChar w:fldCharType="begin"/>
        </w:r>
        <w:r w:rsidR="00865118">
          <w:rPr>
            <w:webHidden/>
          </w:rPr>
          <w:instrText xml:space="preserve"> PAGEREF _Toc165275831 \h </w:instrText>
        </w:r>
        <w:r w:rsidR="00865118">
          <w:rPr>
            <w:webHidden/>
          </w:rPr>
        </w:r>
        <w:r w:rsidR="00865118">
          <w:rPr>
            <w:webHidden/>
          </w:rPr>
          <w:fldChar w:fldCharType="separate"/>
        </w:r>
        <w:r w:rsidR="00D24486">
          <w:rPr>
            <w:webHidden/>
          </w:rPr>
          <w:t>105</w:t>
        </w:r>
        <w:r w:rsidR="00865118">
          <w:rPr>
            <w:webHidden/>
          </w:rPr>
          <w:fldChar w:fldCharType="end"/>
        </w:r>
      </w:hyperlink>
    </w:p>
    <w:p w14:paraId="469F3042" w14:textId="3D1C16E7" w:rsidR="00865118" w:rsidRDefault="00E9641B">
      <w:pPr>
        <w:pStyle w:val="72"/>
        <w:rPr>
          <w:rFonts w:asciiTheme="minorHAnsi" w:eastAsiaTheme="minorEastAsia" w:hAnsiTheme="minorHAnsi" w:cstheme="minorBidi"/>
          <w:sz w:val="22"/>
          <w:szCs w:val="22"/>
          <w:lang w:val="ru-RU" w:eastAsia="ru-RU"/>
        </w:rPr>
      </w:pPr>
      <w:hyperlink w:anchor="_Toc165275832" w:history="1">
        <w:r w:rsidR="00865118" w:rsidRPr="00CE4CE3">
          <w:rPr>
            <w:rStyle w:val="af2"/>
          </w:rPr>
          <w:t>Статья 42. Землепользование и застройка на территориях зон сельскохозяйственного использования</w:t>
        </w:r>
        <w:r w:rsidR="00865118">
          <w:rPr>
            <w:webHidden/>
          </w:rPr>
          <w:tab/>
        </w:r>
        <w:r w:rsidR="00865118">
          <w:rPr>
            <w:webHidden/>
          </w:rPr>
          <w:fldChar w:fldCharType="begin"/>
        </w:r>
        <w:r w:rsidR="00865118">
          <w:rPr>
            <w:webHidden/>
          </w:rPr>
          <w:instrText xml:space="preserve"> PAGEREF _Toc165275832 \h </w:instrText>
        </w:r>
        <w:r w:rsidR="00865118">
          <w:rPr>
            <w:webHidden/>
          </w:rPr>
        </w:r>
        <w:r w:rsidR="00865118">
          <w:rPr>
            <w:webHidden/>
          </w:rPr>
          <w:fldChar w:fldCharType="separate"/>
        </w:r>
        <w:r w:rsidR="00D24486">
          <w:rPr>
            <w:webHidden/>
          </w:rPr>
          <w:t>105</w:t>
        </w:r>
        <w:r w:rsidR="00865118">
          <w:rPr>
            <w:webHidden/>
          </w:rPr>
          <w:fldChar w:fldCharType="end"/>
        </w:r>
      </w:hyperlink>
    </w:p>
    <w:p w14:paraId="640B25DF" w14:textId="713AD387" w:rsidR="00865118" w:rsidRDefault="00E9641B">
      <w:pPr>
        <w:pStyle w:val="72"/>
        <w:rPr>
          <w:rFonts w:asciiTheme="minorHAnsi" w:eastAsiaTheme="minorEastAsia" w:hAnsiTheme="minorHAnsi" w:cstheme="minorBidi"/>
          <w:sz w:val="22"/>
          <w:szCs w:val="22"/>
          <w:lang w:val="ru-RU" w:eastAsia="ru-RU"/>
        </w:rPr>
      </w:pPr>
      <w:hyperlink w:anchor="_Toc165275833" w:history="1">
        <w:r w:rsidR="00865118" w:rsidRPr="00CE4CE3">
          <w:rPr>
            <w:rStyle w:val="af2"/>
          </w:rPr>
          <w:t>Статья 43. Землепользование и застройка зон территорий специального назначения</w:t>
        </w:r>
        <w:r w:rsidR="00865118">
          <w:rPr>
            <w:webHidden/>
          </w:rPr>
          <w:tab/>
        </w:r>
        <w:r w:rsidR="00865118">
          <w:rPr>
            <w:webHidden/>
          </w:rPr>
          <w:fldChar w:fldCharType="begin"/>
        </w:r>
        <w:r w:rsidR="00865118">
          <w:rPr>
            <w:webHidden/>
          </w:rPr>
          <w:instrText xml:space="preserve"> PAGEREF _Toc165275833 \h </w:instrText>
        </w:r>
        <w:r w:rsidR="00865118">
          <w:rPr>
            <w:webHidden/>
          </w:rPr>
        </w:r>
        <w:r w:rsidR="00865118">
          <w:rPr>
            <w:webHidden/>
          </w:rPr>
          <w:fldChar w:fldCharType="separate"/>
        </w:r>
        <w:r w:rsidR="00D24486">
          <w:rPr>
            <w:webHidden/>
          </w:rPr>
          <w:t>105</w:t>
        </w:r>
        <w:r w:rsidR="00865118">
          <w:rPr>
            <w:webHidden/>
          </w:rPr>
          <w:fldChar w:fldCharType="end"/>
        </w:r>
      </w:hyperlink>
    </w:p>
    <w:p w14:paraId="1AB8CA4F" w14:textId="0FE2DAD1" w:rsidR="00865118" w:rsidRDefault="00E9641B">
      <w:pPr>
        <w:pStyle w:val="72"/>
        <w:rPr>
          <w:rFonts w:asciiTheme="minorHAnsi" w:eastAsiaTheme="minorEastAsia" w:hAnsiTheme="minorHAnsi" w:cstheme="minorBidi"/>
          <w:sz w:val="22"/>
          <w:szCs w:val="22"/>
          <w:lang w:val="ru-RU" w:eastAsia="ru-RU"/>
        </w:rPr>
      </w:pPr>
      <w:hyperlink w:anchor="_Toc165275834" w:history="1">
        <w:r w:rsidR="00865118" w:rsidRPr="00CE4CE3">
          <w:rPr>
            <w:rStyle w:val="af2"/>
          </w:rPr>
          <w:t>Статья 44. Землепользование и застройка на территориях производственных зон</w:t>
        </w:r>
        <w:r w:rsidR="00865118">
          <w:rPr>
            <w:webHidden/>
          </w:rPr>
          <w:tab/>
        </w:r>
        <w:r w:rsidR="00865118">
          <w:rPr>
            <w:webHidden/>
          </w:rPr>
          <w:fldChar w:fldCharType="begin"/>
        </w:r>
        <w:r w:rsidR="00865118">
          <w:rPr>
            <w:webHidden/>
          </w:rPr>
          <w:instrText xml:space="preserve"> PAGEREF _Toc165275834 \h </w:instrText>
        </w:r>
        <w:r w:rsidR="00865118">
          <w:rPr>
            <w:webHidden/>
          </w:rPr>
        </w:r>
        <w:r w:rsidR="00865118">
          <w:rPr>
            <w:webHidden/>
          </w:rPr>
          <w:fldChar w:fldCharType="separate"/>
        </w:r>
        <w:r w:rsidR="00D24486">
          <w:rPr>
            <w:webHidden/>
          </w:rPr>
          <w:t>106</w:t>
        </w:r>
        <w:r w:rsidR="00865118">
          <w:rPr>
            <w:webHidden/>
          </w:rPr>
          <w:fldChar w:fldCharType="end"/>
        </w:r>
      </w:hyperlink>
    </w:p>
    <w:p w14:paraId="3E35FA90" w14:textId="6FFF18EA" w:rsidR="00865118" w:rsidRDefault="00E9641B">
      <w:pPr>
        <w:pStyle w:val="72"/>
        <w:rPr>
          <w:rFonts w:asciiTheme="minorHAnsi" w:eastAsiaTheme="minorEastAsia" w:hAnsiTheme="minorHAnsi" w:cstheme="minorBidi"/>
          <w:sz w:val="22"/>
          <w:szCs w:val="22"/>
          <w:lang w:val="ru-RU" w:eastAsia="ru-RU"/>
        </w:rPr>
      </w:pPr>
      <w:hyperlink w:anchor="_Toc165275835" w:history="1">
        <w:r w:rsidR="00865118" w:rsidRPr="00CE4CE3">
          <w:rPr>
            <w:rStyle w:val="af2"/>
          </w:rPr>
          <w:t>Статья 45. Землепользование и застройка на территориях иных зон</w:t>
        </w:r>
        <w:r w:rsidR="00865118">
          <w:rPr>
            <w:webHidden/>
          </w:rPr>
          <w:tab/>
        </w:r>
        <w:r w:rsidR="00865118">
          <w:rPr>
            <w:webHidden/>
          </w:rPr>
          <w:fldChar w:fldCharType="begin"/>
        </w:r>
        <w:r w:rsidR="00865118">
          <w:rPr>
            <w:webHidden/>
          </w:rPr>
          <w:instrText xml:space="preserve"> PAGEREF _Toc165275835 \h </w:instrText>
        </w:r>
        <w:r w:rsidR="00865118">
          <w:rPr>
            <w:webHidden/>
          </w:rPr>
        </w:r>
        <w:r w:rsidR="00865118">
          <w:rPr>
            <w:webHidden/>
          </w:rPr>
          <w:fldChar w:fldCharType="separate"/>
        </w:r>
        <w:r w:rsidR="00D24486">
          <w:rPr>
            <w:webHidden/>
          </w:rPr>
          <w:t>106</w:t>
        </w:r>
        <w:r w:rsidR="00865118">
          <w:rPr>
            <w:webHidden/>
          </w:rPr>
          <w:fldChar w:fldCharType="end"/>
        </w:r>
      </w:hyperlink>
    </w:p>
    <w:p w14:paraId="37DA3331" w14:textId="18CB2EF2" w:rsidR="00865118" w:rsidRDefault="00E9641B">
      <w:pPr>
        <w:pStyle w:val="72"/>
        <w:rPr>
          <w:rFonts w:asciiTheme="minorHAnsi" w:eastAsiaTheme="minorEastAsia" w:hAnsiTheme="minorHAnsi" w:cstheme="minorBidi"/>
          <w:sz w:val="22"/>
          <w:szCs w:val="22"/>
          <w:lang w:val="ru-RU" w:eastAsia="ru-RU"/>
        </w:rPr>
      </w:pPr>
      <w:hyperlink w:anchor="_Toc165275836" w:history="1">
        <w:r w:rsidR="00865118" w:rsidRPr="00CE4CE3">
          <w:rPr>
            <w:rStyle w:val="af2"/>
          </w:rPr>
          <w:t>Статья 46. Землепользование и застройка в границах комплексного развития территории</w:t>
        </w:r>
        <w:r w:rsidR="00865118">
          <w:rPr>
            <w:webHidden/>
          </w:rPr>
          <w:tab/>
        </w:r>
        <w:r w:rsidR="00865118">
          <w:rPr>
            <w:webHidden/>
          </w:rPr>
          <w:fldChar w:fldCharType="begin"/>
        </w:r>
        <w:r w:rsidR="00865118">
          <w:rPr>
            <w:webHidden/>
          </w:rPr>
          <w:instrText xml:space="preserve"> PAGEREF _Toc165275836 \h </w:instrText>
        </w:r>
        <w:r w:rsidR="00865118">
          <w:rPr>
            <w:webHidden/>
          </w:rPr>
        </w:r>
        <w:r w:rsidR="00865118">
          <w:rPr>
            <w:webHidden/>
          </w:rPr>
          <w:fldChar w:fldCharType="separate"/>
        </w:r>
        <w:r w:rsidR="00D24486">
          <w:rPr>
            <w:webHidden/>
          </w:rPr>
          <w:t>107</w:t>
        </w:r>
        <w:r w:rsidR="00865118">
          <w:rPr>
            <w:webHidden/>
          </w:rPr>
          <w:fldChar w:fldCharType="end"/>
        </w:r>
      </w:hyperlink>
    </w:p>
    <w:p w14:paraId="48EAA037" w14:textId="18675370" w:rsidR="00865118" w:rsidRDefault="00E9641B">
      <w:pPr>
        <w:pStyle w:val="72"/>
        <w:rPr>
          <w:rFonts w:asciiTheme="minorHAnsi" w:eastAsiaTheme="minorEastAsia" w:hAnsiTheme="minorHAnsi" w:cstheme="minorBidi"/>
          <w:sz w:val="22"/>
          <w:szCs w:val="22"/>
          <w:lang w:val="ru-RU" w:eastAsia="ru-RU"/>
        </w:rPr>
      </w:pPr>
      <w:hyperlink w:anchor="_Toc165275837" w:history="1">
        <w:r w:rsidR="00865118" w:rsidRPr="00CE4CE3">
          <w:rPr>
            <w:rStyle w:val="af2"/>
          </w:rPr>
          <w:t>Статья 47. Требования к архитектурно-градостроительному облику объекта капитального строительства</w:t>
        </w:r>
        <w:r w:rsidR="00865118">
          <w:rPr>
            <w:webHidden/>
          </w:rPr>
          <w:tab/>
        </w:r>
        <w:r w:rsidR="00865118">
          <w:rPr>
            <w:webHidden/>
          </w:rPr>
          <w:fldChar w:fldCharType="begin"/>
        </w:r>
        <w:r w:rsidR="00865118">
          <w:rPr>
            <w:webHidden/>
          </w:rPr>
          <w:instrText xml:space="preserve"> PAGEREF _Toc165275837 \h </w:instrText>
        </w:r>
        <w:r w:rsidR="00865118">
          <w:rPr>
            <w:webHidden/>
          </w:rPr>
        </w:r>
        <w:r w:rsidR="00865118">
          <w:rPr>
            <w:webHidden/>
          </w:rPr>
          <w:fldChar w:fldCharType="separate"/>
        </w:r>
        <w:r w:rsidR="00D24486">
          <w:rPr>
            <w:webHidden/>
          </w:rPr>
          <w:t>108</w:t>
        </w:r>
        <w:r w:rsidR="00865118">
          <w:rPr>
            <w:webHidden/>
          </w:rPr>
          <w:fldChar w:fldCharType="end"/>
        </w:r>
      </w:hyperlink>
    </w:p>
    <w:p w14:paraId="6C112768" w14:textId="079240F7" w:rsidR="00865118" w:rsidRDefault="00E9641B">
      <w:pPr>
        <w:pStyle w:val="72"/>
        <w:rPr>
          <w:rFonts w:asciiTheme="minorHAnsi" w:eastAsiaTheme="minorEastAsia" w:hAnsiTheme="minorHAnsi" w:cstheme="minorBidi"/>
          <w:sz w:val="22"/>
          <w:szCs w:val="22"/>
          <w:lang w:val="ru-RU" w:eastAsia="ru-RU"/>
        </w:rPr>
      </w:pPr>
      <w:hyperlink w:anchor="_Toc165275838" w:history="1">
        <w:r w:rsidR="00865118" w:rsidRPr="00CE4CE3">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865118">
          <w:rPr>
            <w:webHidden/>
          </w:rPr>
          <w:tab/>
        </w:r>
        <w:r w:rsidR="00865118">
          <w:rPr>
            <w:webHidden/>
          </w:rPr>
          <w:fldChar w:fldCharType="begin"/>
        </w:r>
        <w:r w:rsidR="00865118">
          <w:rPr>
            <w:webHidden/>
          </w:rPr>
          <w:instrText xml:space="preserve"> PAGEREF _Toc165275838 \h </w:instrText>
        </w:r>
        <w:r w:rsidR="00865118">
          <w:rPr>
            <w:webHidden/>
          </w:rPr>
        </w:r>
        <w:r w:rsidR="00865118">
          <w:rPr>
            <w:webHidden/>
          </w:rPr>
          <w:fldChar w:fldCharType="separate"/>
        </w:r>
        <w:r w:rsidR="00D24486">
          <w:rPr>
            <w:webHidden/>
          </w:rPr>
          <w:t>125</w:t>
        </w:r>
        <w:r w:rsidR="00865118">
          <w:rPr>
            <w:webHidden/>
          </w:rPr>
          <w:fldChar w:fldCharType="end"/>
        </w:r>
      </w:hyperlink>
    </w:p>
    <w:p w14:paraId="6921C148" w14:textId="598397FB" w:rsidR="00865118" w:rsidRDefault="00E9641B">
      <w:pPr>
        <w:pStyle w:val="1ff"/>
        <w:rPr>
          <w:rFonts w:asciiTheme="minorHAnsi" w:eastAsiaTheme="minorEastAsia" w:hAnsiTheme="minorHAnsi" w:cstheme="minorBidi"/>
          <w:bCs w:val="0"/>
          <w:sz w:val="22"/>
          <w:szCs w:val="22"/>
        </w:rPr>
      </w:pPr>
      <w:hyperlink w:anchor="_Toc165275839" w:history="1">
        <w:r w:rsidR="00865118" w:rsidRPr="00CE4CE3">
          <w:rPr>
            <w:rStyle w:val="af2"/>
            <w:rFonts w:eastAsia="SimSun"/>
            <w:caps/>
            <w:lang w:eastAsia="zh-CN"/>
          </w:rPr>
          <w:t>Жилые зоны</w:t>
        </w:r>
        <w:r w:rsidR="00865118" w:rsidRPr="00CE4CE3">
          <w:rPr>
            <w:rStyle w:val="af2"/>
            <w:rFonts w:eastAsia="SimSun"/>
            <w:lang w:eastAsia="zh-CN"/>
          </w:rPr>
          <w:t>:</w:t>
        </w:r>
        <w:r w:rsidR="00865118">
          <w:rPr>
            <w:webHidden/>
          </w:rPr>
          <w:tab/>
        </w:r>
        <w:r w:rsidR="00865118">
          <w:rPr>
            <w:webHidden/>
          </w:rPr>
          <w:fldChar w:fldCharType="begin"/>
        </w:r>
        <w:r w:rsidR="00865118">
          <w:rPr>
            <w:webHidden/>
          </w:rPr>
          <w:instrText xml:space="preserve"> PAGEREF _Toc165275839 \h </w:instrText>
        </w:r>
        <w:r w:rsidR="00865118">
          <w:rPr>
            <w:webHidden/>
          </w:rPr>
        </w:r>
        <w:r w:rsidR="00865118">
          <w:rPr>
            <w:webHidden/>
          </w:rPr>
          <w:fldChar w:fldCharType="separate"/>
        </w:r>
        <w:r w:rsidR="00D24486">
          <w:rPr>
            <w:webHidden/>
          </w:rPr>
          <w:t>125</w:t>
        </w:r>
        <w:r w:rsidR="00865118">
          <w:rPr>
            <w:webHidden/>
          </w:rPr>
          <w:fldChar w:fldCharType="end"/>
        </w:r>
      </w:hyperlink>
    </w:p>
    <w:p w14:paraId="4F00D4C7" w14:textId="1951EC0B" w:rsidR="00865118" w:rsidRDefault="00E9641B">
      <w:pPr>
        <w:pStyle w:val="1ff"/>
        <w:rPr>
          <w:rFonts w:asciiTheme="minorHAnsi" w:eastAsiaTheme="minorEastAsia" w:hAnsiTheme="minorHAnsi" w:cstheme="minorBidi"/>
          <w:bCs w:val="0"/>
          <w:sz w:val="22"/>
          <w:szCs w:val="22"/>
        </w:rPr>
      </w:pPr>
      <w:hyperlink w:anchor="_Toc165275840" w:history="1">
        <w:r w:rsidR="00865118" w:rsidRPr="00CE4CE3">
          <w:rPr>
            <w:rStyle w:val="af2"/>
            <w:rFonts w:eastAsia="SimSun"/>
            <w:lang w:eastAsia="zh-CN"/>
          </w:rPr>
          <w:t>Ж1.1. Зона застройки индивидуальными жилыми домами, домами блокированной застройки.</w:t>
        </w:r>
        <w:r w:rsidR="00865118">
          <w:rPr>
            <w:webHidden/>
          </w:rPr>
          <w:tab/>
        </w:r>
        <w:r w:rsidR="00865118">
          <w:rPr>
            <w:webHidden/>
          </w:rPr>
          <w:fldChar w:fldCharType="begin"/>
        </w:r>
        <w:r w:rsidR="00865118">
          <w:rPr>
            <w:webHidden/>
          </w:rPr>
          <w:instrText xml:space="preserve"> PAGEREF _Toc165275840 \h </w:instrText>
        </w:r>
        <w:r w:rsidR="00865118">
          <w:rPr>
            <w:webHidden/>
          </w:rPr>
        </w:r>
        <w:r w:rsidR="00865118">
          <w:rPr>
            <w:webHidden/>
          </w:rPr>
          <w:fldChar w:fldCharType="separate"/>
        </w:r>
        <w:r w:rsidR="00D24486">
          <w:rPr>
            <w:webHidden/>
          </w:rPr>
          <w:t>125</w:t>
        </w:r>
        <w:r w:rsidR="00865118">
          <w:rPr>
            <w:webHidden/>
          </w:rPr>
          <w:fldChar w:fldCharType="end"/>
        </w:r>
      </w:hyperlink>
    </w:p>
    <w:p w14:paraId="6DEFA62A" w14:textId="25AA551B" w:rsidR="00865118" w:rsidRDefault="00E9641B">
      <w:pPr>
        <w:pStyle w:val="1ff"/>
        <w:rPr>
          <w:rFonts w:asciiTheme="minorHAnsi" w:eastAsiaTheme="minorEastAsia" w:hAnsiTheme="minorHAnsi" w:cstheme="minorBidi"/>
          <w:bCs w:val="0"/>
          <w:sz w:val="22"/>
          <w:szCs w:val="22"/>
        </w:rPr>
      </w:pPr>
      <w:hyperlink w:anchor="_Toc165275841" w:history="1">
        <w:r w:rsidR="00865118" w:rsidRPr="00CE4CE3">
          <w:rPr>
            <w:rStyle w:val="af2"/>
            <w:rFonts w:eastAsia="SimSun"/>
            <w:lang w:eastAsia="zh-CN"/>
          </w:rPr>
          <w:t>ОД2. Многофункциональная общественно-деловая зона</w:t>
        </w:r>
        <w:r w:rsidR="00865118">
          <w:rPr>
            <w:webHidden/>
          </w:rPr>
          <w:tab/>
        </w:r>
        <w:r w:rsidR="00865118">
          <w:rPr>
            <w:webHidden/>
          </w:rPr>
          <w:fldChar w:fldCharType="begin"/>
        </w:r>
        <w:r w:rsidR="00865118">
          <w:rPr>
            <w:webHidden/>
          </w:rPr>
          <w:instrText xml:space="preserve"> PAGEREF _Toc165275841 \h </w:instrText>
        </w:r>
        <w:r w:rsidR="00865118">
          <w:rPr>
            <w:webHidden/>
          </w:rPr>
        </w:r>
        <w:r w:rsidR="00865118">
          <w:rPr>
            <w:webHidden/>
          </w:rPr>
          <w:fldChar w:fldCharType="separate"/>
        </w:r>
        <w:r w:rsidR="00D24486">
          <w:rPr>
            <w:webHidden/>
          </w:rPr>
          <w:t>137</w:t>
        </w:r>
        <w:r w:rsidR="00865118">
          <w:rPr>
            <w:webHidden/>
          </w:rPr>
          <w:fldChar w:fldCharType="end"/>
        </w:r>
      </w:hyperlink>
    </w:p>
    <w:p w14:paraId="1DC68B3A" w14:textId="60AFD28B" w:rsidR="00865118" w:rsidRDefault="00E9641B">
      <w:pPr>
        <w:pStyle w:val="1ff"/>
        <w:rPr>
          <w:rFonts w:asciiTheme="minorHAnsi" w:eastAsiaTheme="minorEastAsia" w:hAnsiTheme="minorHAnsi" w:cstheme="minorBidi"/>
          <w:bCs w:val="0"/>
          <w:sz w:val="22"/>
          <w:szCs w:val="22"/>
        </w:rPr>
      </w:pPr>
      <w:hyperlink w:anchor="_Toc165275842" w:history="1">
        <w:r w:rsidR="00865118" w:rsidRPr="00CE4CE3">
          <w:rPr>
            <w:rStyle w:val="af2"/>
            <w:rFonts w:eastAsia="SimSun"/>
            <w:lang w:eastAsia="zh-CN"/>
          </w:rPr>
          <w:t>ОД3. Зона специализированной общественной застройки.</w:t>
        </w:r>
        <w:r w:rsidR="00865118">
          <w:rPr>
            <w:webHidden/>
          </w:rPr>
          <w:tab/>
        </w:r>
        <w:r w:rsidR="00865118">
          <w:rPr>
            <w:webHidden/>
          </w:rPr>
          <w:fldChar w:fldCharType="begin"/>
        </w:r>
        <w:r w:rsidR="00865118">
          <w:rPr>
            <w:webHidden/>
          </w:rPr>
          <w:instrText xml:space="preserve"> PAGEREF _Toc165275842 \h </w:instrText>
        </w:r>
        <w:r w:rsidR="00865118">
          <w:rPr>
            <w:webHidden/>
          </w:rPr>
        </w:r>
        <w:r w:rsidR="00865118">
          <w:rPr>
            <w:webHidden/>
          </w:rPr>
          <w:fldChar w:fldCharType="separate"/>
        </w:r>
        <w:r w:rsidR="00D24486">
          <w:rPr>
            <w:webHidden/>
          </w:rPr>
          <w:t>147</w:t>
        </w:r>
        <w:r w:rsidR="00865118">
          <w:rPr>
            <w:webHidden/>
          </w:rPr>
          <w:fldChar w:fldCharType="end"/>
        </w:r>
      </w:hyperlink>
    </w:p>
    <w:p w14:paraId="64D7EE2F" w14:textId="7C953163" w:rsidR="00865118" w:rsidRDefault="00E9641B">
      <w:pPr>
        <w:pStyle w:val="1ff"/>
        <w:rPr>
          <w:rFonts w:asciiTheme="minorHAnsi" w:eastAsiaTheme="minorEastAsia" w:hAnsiTheme="minorHAnsi" w:cstheme="minorBidi"/>
          <w:bCs w:val="0"/>
          <w:sz w:val="22"/>
          <w:szCs w:val="22"/>
        </w:rPr>
      </w:pPr>
      <w:hyperlink w:anchor="_Toc165275843" w:history="1">
        <w:r w:rsidR="00865118" w:rsidRPr="00CE4CE3">
          <w:rPr>
            <w:rStyle w:val="af2"/>
            <w:rFonts w:eastAsia="SimSun"/>
            <w:caps/>
            <w:lang w:eastAsia="zh-CN"/>
          </w:rPr>
          <w:t>Производственные зоны, ЗОНЫ ИНЖЕНЕРНОЙ И ТРАНСПОРТНОЙ ИНФРАСТРУКТУР:</w:t>
        </w:r>
        <w:r w:rsidR="00865118">
          <w:rPr>
            <w:webHidden/>
          </w:rPr>
          <w:tab/>
        </w:r>
        <w:r w:rsidR="00865118">
          <w:rPr>
            <w:webHidden/>
          </w:rPr>
          <w:fldChar w:fldCharType="begin"/>
        </w:r>
        <w:r w:rsidR="00865118">
          <w:rPr>
            <w:webHidden/>
          </w:rPr>
          <w:instrText xml:space="preserve"> PAGEREF _Toc165275843 \h </w:instrText>
        </w:r>
        <w:r w:rsidR="00865118">
          <w:rPr>
            <w:webHidden/>
          </w:rPr>
        </w:r>
        <w:r w:rsidR="00865118">
          <w:rPr>
            <w:webHidden/>
          </w:rPr>
          <w:fldChar w:fldCharType="separate"/>
        </w:r>
        <w:r w:rsidR="00D24486">
          <w:rPr>
            <w:webHidden/>
          </w:rPr>
          <w:t>155</w:t>
        </w:r>
        <w:r w:rsidR="00865118">
          <w:rPr>
            <w:webHidden/>
          </w:rPr>
          <w:fldChar w:fldCharType="end"/>
        </w:r>
      </w:hyperlink>
    </w:p>
    <w:p w14:paraId="4AD9712B" w14:textId="4C7E7263" w:rsidR="00865118" w:rsidRDefault="00E9641B">
      <w:pPr>
        <w:pStyle w:val="1ff"/>
        <w:rPr>
          <w:rFonts w:asciiTheme="minorHAnsi" w:eastAsiaTheme="minorEastAsia" w:hAnsiTheme="minorHAnsi" w:cstheme="minorBidi"/>
          <w:bCs w:val="0"/>
          <w:sz w:val="22"/>
          <w:szCs w:val="22"/>
        </w:rPr>
      </w:pPr>
      <w:hyperlink w:anchor="_Toc165275844" w:history="1">
        <w:r w:rsidR="00865118" w:rsidRPr="00CE4CE3">
          <w:rPr>
            <w:rStyle w:val="af2"/>
            <w:rFonts w:eastAsia="SimSun"/>
            <w:lang w:eastAsia="zh-CN"/>
          </w:rPr>
          <w:t>П1. Производственная зона</w:t>
        </w:r>
        <w:r w:rsidR="00865118">
          <w:rPr>
            <w:webHidden/>
          </w:rPr>
          <w:tab/>
        </w:r>
        <w:r w:rsidR="00865118">
          <w:rPr>
            <w:webHidden/>
          </w:rPr>
          <w:fldChar w:fldCharType="begin"/>
        </w:r>
        <w:r w:rsidR="00865118">
          <w:rPr>
            <w:webHidden/>
          </w:rPr>
          <w:instrText xml:space="preserve"> PAGEREF _Toc165275844 \h </w:instrText>
        </w:r>
        <w:r w:rsidR="00865118">
          <w:rPr>
            <w:webHidden/>
          </w:rPr>
        </w:r>
        <w:r w:rsidR="00865118">
          <w:rPr>
            <w:webHidden/>
          </w:rPr>
          <w:fldChar w:fldCharType="separate"/>
        </w:r>
        <w:r w:rsidR="00D24486">
          <w:rPr>
            <w:webHidden/>
          </w:rPr>
          <w:t>155</w:t>
        </w:r>
        <w:r w:rsidR="00865118">
          <w:rPr>
            <w:webHidden/>
          </w:rPr>
          <w:fldChar w:fldCharType="end"/>
        </w:r>
      </w:hyperlink>
    </w:p>
    <w:p w14:paraId="12D74E46" w14:textId="56750E60" w:rsidR="00865118" w:rsidRDefault="00E9641B">
      <w:pPr>
        <w:pStyle w:val="1ff"/>
        <w:rPr>
          <w:rFonts w:asciiTheme="minorHAnsi" w:eastAsiaTheme="minorEastAsia" w:hAnsiTheme="minorHAnsi" w:cstheme="minorBidi"/>
          <w:bCs w:val="0"/>
          <w:sz w:val="22"/>
          <w:szCs w:val="22"/>
        </w:rPr>
      </w:pPr>
      <w:hyperlink w:anchor="_Toc165275845" w:history="1">
        <w:r w:rsidR="00865118" w:rsidRPr="00CE4CE3">
          <w:rPr>
            <w:rStyle w:val="af2"/>
            <w:rFonts w:eastAsia="SimSun"/>
            <w:lang w:eastAsia="zh-CN"/>
          </w:rPr>
          <w:t>И1. Зона инженерной инфраструктуры.</w:t>
        </w:r>
        <w:r w:rsidR="00865118">
          <w:rPr>
            <w:webHidden/>
          </w:rPr>
          <w:tab/>
        </w:r>
        <w:r w:rsidR="00865118">
          <w:rPr>
            <w:webHidden/>
          </w:rPr>
          <w:fldChar w:fldCharType="begin"/>
        </w:r>
        <w:r w:rsidR="00865118">
          <w:rPr>
            <w:webHidden/>
          </w:rPr>
          <w:instrText xml:space="preserve"> PAGEREF _Toc165275845 \h </w:instrText>
        </w:r>
        <w:r w:rsidR="00865118">
          <w:rPr>
            <w:webHidden/>
          </w:rPr>
        </w:r>
        <w:r w:rsidR="00865118">
          <w:rPr>
            <w:webHidden/>
          </w:rPr>
          <w:fldChar w:fldCharType="separate"/>
        </w:r>
        <w:r w:rsidR="00D24486">
          <w:rPr>
            <w:webHidden/>
          </w:rPr>
          <w:t>163</w:t>
        </w:r>
        <w:r w:rsidR="00865118">
          <w:rPr>
            <w:webHidden/>
          </w:rPr>
          <w:fldChar w:fldCharType="end"/>
        </w:r>
      </w:hyperlink>
    </w:p>
    <w:p w14:paraId="68E28A20" w14:textId="5828D858" w:rsidR="00865118" w:rsidRDefault="00E9641B">
      <w:pPr>
        <w:pStyle w:val="1ff"/>
        <w:rPr>
          <w:rFonts w:asciiTheme="minorHAnsi" w:eastAsiaTheme="minorEastAsia" w:hAnsiTheme="minorHAnsi" w:cstheme="minorBidi"/>
          <w:bCs w:val="0"/>
          <w:sz w:val="22"/>
          <w:szCs w:val="22"/>
        </w:rPr>
      </w:pPr>
      <w:hyperlink w:anchor="_Toc165275846" w:history="1">
        <w:r w:rsidR="00865118" w:rsidRPr="00CE4CE3">
          <w:rPr>
            <w:rStyle w:val="af2"/>
            <w:rFonts w:eastAsia="SimSun"/>
            <w:lang w:eastAsia="zh-CN"/>
          </w:rPr>
          <w:t>Т1. Зона транспортной инфраструктуры.</w:t>
        </w:r>
        <w:r w:rsidR="00865118">
          <w:rPr>
            <w:webHidden/>
          </w:rPr>
          <w:tab/>
        </w:r>
        <w:r w:rsidR="00865118">
          <w:rPr>
            <w:webHidden/>
          </w:rPr>
          <w:fldChar w:fldCharType="begin"/>
        </w:r>
        <w:r w:rsidR="00865118">
          <w:rPr>
            <w:webHidden/>
          </w:rPr>
          <w:instrText xml:space="preserve"> PAGEREF _Toc165275846 \h </w:instrText>
        </w:r>
        <w:r w:rsidR="00865118">
          <w:rPr>
            <w:webHidden/>
          </w:rPr>
        </w:r>
        <w:r w:rsidR="00865118">
          <w:rPr>
            <w:webHidden/>
          </w:rPr>
          <w:fldChar w:fldCharType="separate"/>
        </w:r>
        <w:r w:rsidR="00D24486">
          <w:rPr>
            <w:webHidden/>
          </w:rPr>
          <w:t>167</w:t>
        </w:r>
        <w:r w:rsidR="00865118">
          <w:rPr>
            <w:webHidden/>
          </w:rPr>
          <w:fldChar w:fldCharType="end"/>
        </w:r>
      </w:hyperlink>
    </w:p>
    <w:p w14:paraId="55D9DE64" w14:textId="61D8A045" w:rsidR="00865118" w:rsidRDefault="00E9641B">
      <w:pPr>
        <w:pStyle w:val="1ff"/>
        <w:rPr>
          <w:rFonts w:asciiTheme="minorHAnsi" w:eastAsiaTheme="minorEastAsia" w:hAnsiTheme="minorHAnsi" w:cstheme="minorBidi"/>
          <w:bCs w:val="0"/>
          <w:sz w:val="22"/>
          <w:szCs w:val="22"/>
        </w:rPr>
      </w:pPr>
      <w:hyperlink w:anchor="_Toc165275847" w:history="1">
        <w:r w:rsidR="00865118" w:rsidRPr="00CE4CE3">
          <w:rPr>
            <w:rStyle w:val="af2"/>
            <w:rFonts w:eastAsia="SimSun"/>
            <w:lang w:eastAsia="zh-CN"/>
          </w:rPr>
          <w:t>УДС1. Зона улично-дорожной сети</w:t>
        </w:r>
        <w:r w:rsidR="00865118">
          <w:rPr>
            <w:webHidden/>
          </w:rPr>
          <w:tab/>
        </w:r>
        <w:r w:rsidR="00865118">
          <w:rPr>
            <w:webHidden/>
          </w:rPr>
          <w:fldChar w:fldCharType="begin"/>
        </w:r>
        <w:r w:rsidR="00865118">
          <w:rPr>
            <w:webHidden/>
          </w:rPr>
          <w:instrText xml:space="preserve"> PAGEREF _Toc165275847 \h </w:instrText>
        </w:r>
        <w:r w:rsidR="00865118">
          <w:rPr>
            <w:webHidden/>
          </w:rPr>
        </w:r>
        <w:r w:rsidR="00865118">
          <w:rPr>
            <w:webHidden/>
          </w:rPr>
          <w:fldChar w:fldCharType="separate"/>
        </w:r>
        <w:r w:rsidR="00D24486">
          <w:rPr>
            <w:webHidden/>
          </w:rPr>
          <w:t>172</w:t>
        </w:r>
        <w:r w:rsidR="00865118">
          <w:rPr>
            <w:webHidden/>
          </w:rPr>
          <w:fldChar w:fldCharType="end"/>
        </w:r>
      </w:hyperlink>
    </w:p>
    <w:p w14:paraId="22358A55" w14:textId="01E3564C" w:rsidR="00865118" w:rsidRDefault="00E9641B">
      <w:pPr>
        <w:pStyle w:val="1ff"/>
        <w:rPr>
          <w:rFonts w:asciiTheme="minorHAnsi" w:eastAsiaTheme="minorEastAsia" w:hAnsiTheme="minorHAnsi" w:cstheme="minorBidi"/>
          <w:bCs w:val="0"/>
          <w:sz w:val="22"/>
          <w:szCs w:val="22"/>
        </w:rPr>
      </w:pPr>
      <w:hyperlink w:anchor="_Toc165275848" w:history="1">
        <w:r w:rsidR="00865118" w:rsidRPr="00CE4CE3">
          <w:rPr>
            <w:rStyle w:val="af2"/>
            <w:rFonts w:eastAsia="SimSun"/>
            <w:lang w:eastAsia="zh-CN"/>
          </w:rPr>
          <w:t>ЗОНЫ СЕЛЬСКОХОЗЯЙСТВЕННОГО ИСПОЛЬЗОВАНИЯ:</w:t>
        </w:r>
        <w:r w:rsidR="00865118">
          <w:rPr>
            <w:webHidden/>
          </w:rPr>
          <w:tab/>
        </w:r>
        <w:r w:rsidR="00865118">
          <w:rPr>
            <w:webHidden/>
          </w:rPr>
          <w:fldChar w:fldCharType="begin"/>
        </w:r>
        <w:r w:rsidR="00865118">
          <w:rPr>
            <w:webHidden/>
          </w:rPr>
          <w:instrText xml:space="preserve"> PAGEREF _Toc165275848 \h </w:instrText>
        </w:r>
        <w:r w:rsidR="00865118">
          <w:rPr>
            <w:webHidden/>
          </w:rPr>
        </w:r>
        <w:r w:rsidR="00865118">
          <w:rPr>
            <w:webHidden/>
          </w:rPr>
          <w:fldChar w:fldCharType="separate"/>
        </w:r>
        <w:r w:rsidR="00D24486">
          <w:rPr>
            <w:webHidden/>
          </w:rPr>
          <w:t>173</w:t>
        </w:r>
        <w:r w:rsidR="00865118">
          <w:rPr>
            <w:webHidden/>
          </w:rPr>
          <w:fldChar w:fldCharType="end"/>
        </w:r>
      </w:hyperlink>
    </w:p>
    <w:p w14:paraId="7B0896D9" w14:textId="55CE2358" w:rsidR="00865118" w:rsidRDefault="00E9641B">
      <w:pPr>
        <w:pStyle w:val="1ff"/>
        <w:rPr>
          <w:rFonts w:asciiTheme="minorHAnsi" w:eastAsiaTheme="minorEastAsia" w:hAnsiTheme="minorHAnsi" w:cstheme="minorBidi"/>
          <w:bCs w:val="0"/>
          <w:sz w:val="22"/>
          <w:szCs w:val="22"/>
        </w:rPr>
      </w:pPr>
      <w:hyperlink w:anchor="_Toc165275849" w:history="1">
        <w:r w:rsidR="00865118" w:rsidRPr="00CE4CE3">
          <w:rPr>
            <w:rStyle w:val="af2"/>
            <w:rFonts w:eastAsia="SimSun"/>
            <w:lang w:eastAsia="zh-CN"/>
          </w:rPr>
          <w:t>СХ2. Зона сельскохозяйственных предприятий.</w:t>
        </w:r>
        <w:r w:rsidR="00865118">
          <w:rPr>
            <w:webHidden/>
          </w:rPr>
          <w:tab/>
        </w:r>
        <w:r w:rsidR="00865118">
          <w:rPr>
            <w:webHidden/>
          </w:rPr>
          <w:fldChar w:fldCharType="begin"/>
        </w:r>
        <w:r w:rsidR="00865118">
          <w:rPr>
            <w:webHidden/>
          </w:rPr>
          <w:instrText xml:space="preserve"> PAGEREF _Toc165275849 \h </w:instrText>
        </w:r>
        <w:r w:rsidR="00865118">
          <w:rPr>
            <w:webHidden/>
          </w:rPr>
        </w:r>
        <w:r w:rsidR="00865118">
          <w:rPr>
            <w:webHidden/>
          </w:rPr>
          <w:fldChar w:fldCharType="separate"/>
        </w:r>
        <w:r w:rsidR="00D24486">
          <w:rPr>
            <w:webHidden/>
          </w:rPr>
          <w:t>173</w:t>
        </w:r>
        <w:r w:rsidR="00865118">
          <w:rPr>
            <w:webHidden/>
          </w:rPr>
          <w:fldChar w:fldCharType="end"/>
        </w:r>
      </w:hyperlink>
    </w:p>
    <w:p w14:paraId="138FF6F9" w14:textId="08CD7AE9" w:rsidR="00865118" w:rsidRDefault="00E9641B">
      <w:pPr>
        <w:pStyle w:val="1ff"/>
        <w:rPr>
          <w:rFonts w:asciiTheme="minorHAnsi" w:eastAsiaTheme="minorEastAsia" w:hAnsiTheme="minorHAnsi" w:cstheme="minorBidi"/>
          <w:bCs w:val="0"/>
          <w:sz w:val="22"/>
          <w:szCs w:val="22"/>
        </w:rPr>
      </w:pPr>
      <w:hyperlink w:anchor="_Toc165275850" w:history="1">
        <w:r w:rsidR="00865118" w:rsidRPr="00CE4CE3">
          <w:rPr>
            <w:rStyle w:val="af2"/>
            <w:rFonts w:eastAsia="SimSun"/>
            <w:lang w:eastAsia="zh-CN"/>
          </w:rPr>
          <w:t>СХ2.1. Зона сельскохозяйственных предприятий ограниченного использования.</w:t>
        </w:r>
        <w:r w:rsidR="00865118">
          <w:rPr>
            <w:webHidden/>
          </w:rPr>
          <w:tab/>
        </w:r>
        <w:r w:rsidR="00865118">
          <w:rPr>
            <w:webHidden/>
          </w:rPr>
          <w:fldChar w:fldCharType="begin"/>
        </w:r>
        <w:r w:rsidR="00865118">
          <w:rPr>
            <w:webHidden/>
          </w:rPr>
          <w:instrText xml:space="preserve"> PAGEREF _Toc165275850 \h </w:instrText>
        </w:r>
        <w:r w:rsidR="00865118">
          <w:rPr>
            <w:webHidden/>
          </w:rPr>
        </w:r>
        <w:r w:rsidR="00865118">
          <w:rPr>
            <w:webHidden/>
          </w:rPr>
          <w:fldChar w:fldCharType="separate"/>
        </w:r>
        <w:r w:rsidR="00D24486">
          <w:rPr>
            <w:webHidden/>
          </w:rPr>
          <w:t>181</w:t>
        </w:r>
        <w:r w:rsidR="00865118">
          <w:rPr>
            <w:webHidden/>
          </w:rPr>
          <w:fldChar w:fldCharType="end"/>
        </w:r>
      </w:hyperlink>
    </w:p>
    <w:p w14:paraId="150276EA" w14:textId="279B3016" w:rsidR="00865118" w:rsidRDefault="00E9641B">
      <w:pPr>
        <w:pStyle w:val="1ff"/>
        <w:rPr>
          <w:rFonts w:asciiTheme="minorHAnsi" w:eastAsiaTheme="minorEastAsia" w:hAnsiTheme="minorHAnsi" w:cstheme="minorBidi"/>
          <w:bCs w:val="0"/>
          <w:sz w:val="22"/>
          <w:szCs w:val="22"/>
        </w:rPr>
      </w:pPr>
      <w:hyperlink w:anchor="_Toc165275851" w:history="1">
        <w:r w:rsidR="00865118" w:rsidRPr="00CE4CE3">
          <w:rPr>
            <w:rStyle w:val="af2"/>
            <w:rFonts w:eastAsia="SimSun"/>
            <w:lang w:eastAsia="zh-CN"/>
          </w:rPr>
          <w:t>СХУ1. Зона сельскохозяйственных угодий в составе земель сельскохозяйственного назначения.</w:t>
        </w:r>
        <w:r w:rsidR="00865118">
          <w:rPr>
            <w:webHidden/>
          </w:rPr>
          <w:tab/>
        </w:r>
        <w:r w:rsidR="00865118">
          <w:rPr>
            <w:webHidden/>
          </w:rPr>
          <w:fldChar w:fldCharType="begin"/>
        </w:r>
        <w:r w:rsidR="00865118">
          <w:rPr>
            <w:webHidden/>
          </w:rPr>
          <w:instrText xml:space="preserve"> PAGEREF _Toc165275851 \h </w:instrText>
        </w:r>
        <w:r w:rsidR="00865118">
          <w:rPr>
            <w:webHidden/>
          </w:rPr>
        </w:r>
        <w:r w:rsidR="00865118">
          <w:rPr>
            <w:webHidden/>
          </w:rPr>
          <w:fldChar w:fldCharType="separate"/>
        </w:r>
        <w:r w:rsidR="00D24486">
          <w:rPr>
            <w:webHidden/>
          </w:rPr>
          <w:t>187</w:t>
        </w:r>
        <w:r w:rsidR="00865118">
          <w:rPr>
            <w:webHidden/>
          </w:rPr>
          <w:fldChar w:fldCharType="end"/>
        </w:r>
      </w:hyperlink>
    </w:p>
    <w:p w14:paraId="1A98BB4A" w14:textId="2D103471" w:rsidR="00865118" w:rsidRDefault="00E9641B">
      <w:pPr>
        <w:pStyle w:val="1ff"/>
        <w:rPr>
          <w:rFonts w:asciiTheme="minorHAnsi" w:eastAsiaTheme="minorEastAsia" w:hAnsiTheme="minorHAnsi" w:cstheme="minorBidi"/>
          <w:bCs w:val="0"/>
          <w:sz w:val="22"/>
          <w:szCs w:val="22"/>
        </w:rPr>
      </w:pPr>
      <w:hyperlink w:anchor="_Toc165275852" w:history="1">
        <w:r w:rsidR="00865118" w:rsidRPr="00CE4CE3">
          <w:rPr>
            <w:rStyle w:val="af2"/>
            <w:rFonts w:eastAsia="SimSun"/>
            <w:caps/>
            <w:lang w:eastAsia="zh-CN"/>
          </w:rPr>
          <w:t>Зоны рекреационного назначения:</w:t>
        </w:r>
        <w:r w:rsidR="00865118">
          <w:rPr>
            <w:webHidden/>
          </w:rPr>
          <w:tab/>
        </w:r>
        <w:r w:rsidR="00865118">
          <w:rPr>
            <w:webHidden/>
          </w:rPr>
          <w:fldChar w:fldCharType="begin"/>
        </w:r>
        <w:r w:rsidR="00865118">
          <w:rPr>
            <w:webHidden/>
          </w:rPr>
          <w:instrText xml:space="preserve"> PAGEREF _Toc165275852 \h </w:instrText>
        </w:r>
        <w:r w:rsidR="00865118">
          <w:rPr>
            <w:webHidden/>
          </w:rPr>
        </w:r>
        <w:r w:rsidR="00865118">
          <w:rPr>
            <w:webHidden/>
          </w:rPr>
          <w:fldChar w:fldCharType="separate"/>
        </w:r>
        <w:r w:rsidR="00D24486">
          <w:rPr>
            <w:webHidden/>
          </w:rPr>
          <w:t>188</w:t>
        </w:r>
        <w:r w:rsidR="00865118">
          <w:rPr>
            <w:webHidden/>
          </w:rPr>
          <w:fldChar w:fldCharType="end"/>
        </w:r>
      </w:hyperlink>
    </w:p>
    <w:p w14:paraId="7055B5E9" w14:textId="1ED24E7B" w:rsidR="00865118" w:rsidRDefault="00E9641B">
      <w:pPr>
        <w:pStyle w:val="1ff"/>
        <w:rPr>
          <w:rFonts w:asciiTheme="minorHAnsi" w:eastAsiaTheme="minorEastAsia" w:hAnsiTheme="minorHAnsi" w:cstheme="minorBidi"/>
          <w:bCs w:val="0"/>
          <w:sz w:val="22"/>
          <w:szCs w:val="22"/>
        </w:rPr>
      </w:pPr>
      <w:hyperlink w:anchor="_Toc165275853" w:history="1">
        <w:r w:rsidR="00865118" w:rsidRPr="00CE4CE3">
          <w:rPr>
            <w:rStyle w:val="af2"/>
            <w:rFonts w:eastAsia="SimSun"/>
            <w:lang w:eastAsia="zh-CN"/>
          </w:rPr>
          <w:t>Р1. Зона рекреационного назначения.</w:t>
        </w:r>
        <w:r w:rsidR="00865118">
          <w:rPr>
            <w:webHidden/>
          </w:rPr>
          <w:tab/>
        </w:r>
        <w:r w:rsidR="00865118">
          <w:rPr>
            <w:webHidden/>
          </w:rPr>
          <w:fldChar w:fldCharType="begin"/>
        </w:r>
        <w:r w:rsidR="00865118">
          <w:rPr>
            <w:webHidden/>
          </w:rPr>
          <w:instrText xml:space="preserve"> PAGEREF _Toc165275853 \h </w:instrText>
        </w:r>
        <w:r w:rsidR="00865118">
          <w:rPr>
            <w:webHidden/>
          </w:rPr>
        </w:r>
        <w:r w:rsidR="00865118">
          <w:rPr>
            <w:webHidden/>
          </w:rPr>
          <w:fldChar w:fldCharType="separate"/>
        </w:r>
        <w:r w:rsidR="00D24486">
          <w:rPr>
            <w:webHidden/>
          </w:rPr>
          <w:t>188</w:t>
        </w:r>
        <w:r w:rsidR="00865118">
          <w:rPr>
            <w:webHidden/>
          </w:rPr>
          <w:fldChar w:fldCharType="end"/>
        </w:r>
      </w:hyperlink>
    </w:p>
    <w:p w14:paraId="2330960B" w14:textId="4ACD7E49" w:rsidR="00865118" w:rsidRDefault="00E9641B">
      <w:pPr>
        <w:pStyle w:val="1ff"/>
        <w:rPr>
          <w:rFonts w:asciiTheme="minorHAnsi" w:eastAsiaTheme="minorEastAsia" w:hAnsiTheme="minorHAnsi" w:cstheme="minorBidi"/>
          <w:bCs w:val="0"/>
          <w:sz w:val="22"/>
          <w:szCs w:val="22"/>
        </w:rPr>
      </w:pPr>
      <w:hyperlink w:anchor="_Toc165275854" w:history="1">
        <w:r w:rsidR="00865118" w:rsidRPr="00CE4CE3">
          <w:rPr>
            <w:rStyle w:val="af2"/>
            <w:rFonts w:eastAsia="SimSun"/>
            <w:lang w:eastAsia="zh-CN"/>
          </w:rPr>
          <w:t>Р1.1. Зона рекреационного назначения для объектов спорта</w:t>
        </w:r>
        <w:r w:rsidR="00865118">
          <w:rPr>
            <w:webHidden/>
          </w:rPr>
          <w:tab/>
        </w:r>
        <w:r w:rsidR="00865118">
          <w:rPr>
            <w:webHidden/>
          </w:rPr>
          <w:fldChar w:fldCharType="begin"/>
        </w:r>
        <w:r w:rsidR="00865118">
          <w:rPr>
            <w:webHidden/>
          </w:rPr>
          <w:instrText xml:space="preserve"> PAGEREF _Toc165275854 \h </w:instrText>
        </w:r>
        <w:r w:rsidR="00865118">
          <w:rPr>
            <w:webHidden/>
          </w:rPr>
        </w:r>
        <w:r w:rsidR="00865118">
          <w:rPr>
            <w:webHidden/>
          </w:rPr>
          <w:fldChar w:fldCharType="separate"/>
        </w:r>
        <w:r w:rsidR="00D24486">
          <w:rPr>
            <w:webHidden/>
          </w:rPr>
          <w:t>191</w:t>
        </w:r>
        <w:r w:rsidR="00865118">
          <w:rPr>
            <w:webHidden/>
          </w:rPr>
          <w:fldChar w:fldCharType="end"/>
        </w:r>
      </w:hyperlink>
    </w:p>
    <w:p w14:paraId="19F8FB24" w14:textId="31858C78" w:rsidR="00865118" w:rsidRDefault="00E9641B">
      <w:pPr>
        <w:pStyle w:val="1ff"/>
        <w:rPr>
          <w:rFonts w:asciiTheme="minorHAnsi" w:eastAsiaTheme="minorEastAsia" w:hAnsiTheme="minorHAnsi" w:cstheme="minorBidi"/>
          <w:bCs w:val="0"/>
          <w:sz w:val="22"/>
          <w:szCs w:val="22"/>
        </w:rPr>
      </w:pPr>
      <w:hyperlink w:anchor="_Toc165275855" w:history="1">
        <w:r w:rsidR="00865118" w:rsidRPr="00CE4CE3">
          <w:rPr>
            <w:rStyle w:val="af2"/>
            <w:lang w:eastAsia="ar-SA"/>
          </w:rPr>
          <w:t>ОП1. Зона зелёных насаждений общего пользования.</w:t>
        </w:r>
        <w:r w:rsidR="00865118">
          <w:rPr>
            <w:webHidden/>
          </w:rPr>
          <w:tab/>
        </w:r>
        <w:r w:rsidR="00865118">
          <w:rPr>
            <w:webHidden/>
          </w:rPr>
          <w:fldChar w:fldCharType="begin"/>
        </w:r>
        <w:r w:rsidR="00865118">
          <w:rPr>
            <w:webHidden/>
          </w:rPr>
          <w:instrText xml:space="preserve"> PAGEREF _Toc165275855 \h </w:instrText>
        </w:r>
        <w:r w:rsidR="00865118">
          <w:rPr>
            <w:webHidden/>
          </w:rPr>
        </w:r>
        <w:r w:rsidR="00865118">
          <w:rPr>
            <w:webHidden/>
          </w:rPr>
          <w:fldChar w:fldCharType="separate"/>
        </w:r>
        <w:r w:rsidR="00D24486">
          <w:rPr>
            <w:webHidden/>
          </w:rPr>
          <w:t>196</w:t>
        </w:r>
        <w:r w:rsidR="00865118">
          <w:rPr>
            <w:webHidden/>
          </w:rPr>
          <w:fldChar w:fldCharType="end"/>
        </w:r>
      </w:hyperlink>
    </w:p>
    <w:p w14:paraId="7FC75111" w14:textId="30645BE9" w:rsidR="00865118" w:rsidRDefault="00E9641B">
      <w:pPr>
        <w:pStyle w:val="1ff"/>
        <w:rPr>
          <w:rFonts w:asciiTheme="minorHAnsi" w:eastAsiaTheme="minorEastAsia" w:hAnsiTheme="minorHAnsi" w:cstheme="minorBidi"/>
          <w:bCs w:val="0"/>
          <w:sz w:val="22"/>
          <w:szCs w:val="22"/>
        </w:rPr>
      </w:pPr>
      <w:hyperlink w:anchor="_Toc165275856" w:history="1">
        <w:r w:rsidR="00865118" w:rsidRPr="00CE4CE3">
          <w:rPr>
            <w:rStyle w:val="af2"/>
            <w:rFonts w:eastAsia="SimSun"/>
            <w:caps/>
            <w:lang w:eastAsia="zh-CN"/>
          </w:rPr>
          <w:t>ЗОНЫ СПЕЦИАЛЬНОГО НАЗНАЧЕНИЯ:</w:t>
        </w:r>
        <w:r w:rsidR="00865118">
          <w:rPr>
            <w:webHidden/>
          </w:rPr>
          <w:tab/>
        </w:r>
        <w:r w:rsidR="00865118">
          <w:rPr>
            <w:webHidden/>
          </w:rPr>
          <w:fldChar w:fldCharType="begin"/>
        </w:r>
        <w:r w:rsidR="00865118">
          <w:rPr>
            <w:webHidden/>
          </w:rPr>
          <w:instrText xml:space="preserve"> PAGEREF _Toc165275856 \h </w:instrText>
        </w:r>
        <w:r w:rsidR="00865118">
          <w:rPr>
            <w:webHidden/>
          </w:rPr>
        </w:r>
        <w:r w:rsidR="00865118">
          <w:rPr>
            <w:webHidden/>
          </w:rPr>
          <w:fldChar w:fldCharType="separate"/>
        </w:r>
        <w:r w:rsidR="00D24486">
          <w:rPr>
            <w:webHidden/>
          </w:rPr>
          <w:t>199</w:t>
        </w:r>
        <w:r w:rsidR="00865118">
          <w:rPr>
            <w:webHidden/>
          </w:rPr>
          <w:fldChar w:fldCharType="end"/>
        </w:r>
      </w:hyperlink>
    </w:p>
    <w:p w14:paraId="1C7DF3D6" w14:textId="46F83C7C" w:rsidR="00865118" w:rsidRDefault="00E9641B">
      <w:pPr>
        <w:pStyle w:val="1ff"/>
        <w:rPr>
          <w:rFonts w:asciiTheme="minorHAnsi" w:eastAsiaTheme="minorEastAsia" w:hAnsiTheme="minorHAnsi" w:cstheme="minorBidi"/>
          <w:bCs w:val="0"/>
          <w:sz w:val="22"/>
          <w:szCs w:val="22"/>
        </w:rPr>
      </w:pPr>
      <w:hyperlink w:anchor="_Toc165275857" w:history="1">
        <w:r w:rsidR="00865118" w:rsidRPr="00CE4CE3">
          <w:rPr>
            <w:rStyle w:val="af2"/>
            <w:rFonts w:eastAsia="SimSun"/>
            <w:lang w:eastAsia="zh-CN"/>
          </w:rPr>
          <w:t>ОС1. Зона озеленённых территорий специального назначения.</w:t>
        </w:r>
        <w:r w:rsidR="00865118">
          <w:rPr>
            <w:webHidden/>
          </w:rPr>
          <w:tab/>
        </w:r>
        <w:r w:rsidR="00865118">
          <w:rPr>
            <w:webHidden/>
          </w:rPr>
          <w:fldChar w:fldCharType="begin"/>
        </w:r>
        <w:r w:rsidR="00865118">
          <w:rPr>
            <w:webHidden/>
          </w:rPr>
          <w:instrText xml:space="preserve"> PAGEREF _Toc165275857 \h </w:instrText>
        </w:r>
        <w:r w:rsidR="00865118">
          <w:rPr>
            <w:webHidden/>
          </w:rPr>
        </w:r>
        <w:r w:rsidR="00865118">
          <w:rPr>
            <w:webHidden/>
          </w:rPr>
          <w:fldChar w:fldCharType="separate"/>
        </w:r>
        <w:r w:rsidR="00D24486">
          <w:rPr>
            <w:webHidden/>
          </w:rPr>
          <w:t>199</w:t>
        </w:r>
        <w:r w:rsidR="00865118">
          <w:rPr>
            <w:webHidden/>
          </w:rPr>
          <w:fldChar w:fldCharType="end"/>
        </w:r>
      </w:hyperlink>
    </w:p>
    <w:p w14:paraId="2700198F" w14:textId="4FD9B751" w:rsidR="00865118" w:rsidRDefault="00E9641B">
      <w:pPr>
        <w:pStyle w:val="1ff"/>
        <w:rPr>
          <w:rFonts w:asciiTheme="minorHAnsi" w:eastAsiaTheme="minorEastAsia" w:hAnsiTheme="minorHAnsi" w:cstheme="minorBidi"/>
          <w:bCs w:val="0"/>
          <w:sz w:val="22"/>
          <w:szCs w:val="22"/>
        </w:rPr>
      </w:pPr>
      <w:hyperlink w:anchor="_Toc165275858" w:history="1">
        <w:r w:rsidR="00865118" w:rsidRPr="00CE4CE3">
          <w:rPr>
            <w:rStyle w:val="af2"/>
            <w:rFonts w:eastAsia="SimSun"/>
            <w:lang w:eastAsia="zh-CN"/>
          </w:rPr>
          <w:t>К1. Зона ритуальной деятельности</w:t>
        </w:r>
        <w:r w:rsidR="00865118">
          <w:rPr>
            <w:webHidden/>
          </w:rPr>
          <w:tab/>
        </w:r>
        <w:r w:rsidR="00865118">
          <w:rPr>
            <w:webHidden/>
          </w:rPr>
          <w:fldChar w:fldCharType="begin"/>
        </w:r>
        <w:r w:rsidR="00865118">
          <w:rPr>
            <w:webHidden/>
          </w:rPr>
          <w:instrText xml:space="preserve"> PAGEREF _Toc165275858 \h </w:instrText>
        </w:r>
        <w:r w:rsidR="00865118">
          <w:rPr>
            <w:webHidden/>
          </w:rPr>
        </w:r>
        <w:r w:rsidR="00865118">
          <w:rPr>
            <w:webHidden/>
          </w:rPr>
          <w:fldChar w:fldCharType="separate"/>
        </w:r>
        <w:r w:rsidR="00D24486">
          <w:rPr>
            <w:webHidden/>
          </w:rPr>
          <w:t>200</w:t>
        </w:r>
        <w:r w:rsidR="00865118">
          <w:rPr>
            <w:webHidden/>
          </w:rPr>
          <w:fldChar w:fldCharType="end"/>
        </w:r>
      </w:hyperlink>
    </w:p>
    <w:p w14:paraId="49E13AFF" w14:textId="250A353D" w:rsidR="00865118" w:rsidRDefault="00E9641B">
      <w:pPr>
        <w:pStyle w:val="1ff"/>
        <w:rPr>
          <w:rFonts w:asciiTheme="minorHAnsi" w:eastAsiaTheme="minorEastAsia" w:hAnsiTheme="minorHAnsi" w:cstheme="minorBidi"/>
          <w:bCs w:val="0"/>
          <w:sz w:val="22"/>
          <w:szCs w:val="22"/>
        </w:rPr>
      </w:pPr>
      <w:hyperlink w:anchor="_Toc165275859" w:history="1">
        <w:r w:rsidR="00865118" w:rsidRPr="00CE4CE3">
          <w:rPr>
            <w:rStyle w:val="af2"/>
            <w:b/>
          </w:rPr>
          <w:t>Требования к зданиям, сооружениям и объектам социальной инфраструктуры</w:t>
        </w:r>
        <w:r w:rsidR="00865118">
          <w:rPr>
            <w:webHidden/>
          </w:rPr>
          <w:tab/>
        </w:r>
        <w:r w:rsidR="00865118">
          <w:rPr>
            <w:webHidden/>
          </w:rPr>
          <w:fldChar w:fldCharType="begin"/>
        </w:r>
        <w:r w:rsidR="00865118">
          <w:rPr>
            <w:webHidden/>
          </w:rPr>
          <w:instrText xml:space="preserve"> PAGEREF _Toc165275859 \h </w:instrText>
        </w:r>
        <w:r w:rsidR="00865118">
          <w:rPr>
            <w:webHidden/>
          </w:rPr>
        </w:r>
        <w:r w:rsidR="00865118">
          <w:rPr>
            <w:webHidden/>
          </w:rPr>
          <w:fldChar w:fldCharType="separate"/>
        </w:r>
        <w:r w:rsidR="00D24486">
          <w:rPr>
            <w:webHidden/>
          </w:rPr>
          <w:t>203</w:t>
        </w:r>
        <w:r w:rsidR="00865118">
          <w:rPr>
            <w:webHidden/>
          </w:rPr>
          <w:fldChar w:fldCharType="end"/>
        </w:r>
      </w:hyperlink>
    </w:p>
    <w:p w14:paraId="60A11D61" w14:textId="7C0741A7" w:rsidR="00865118" w:rsidRDefault="00E9641B">
      <w:pPr>
        <w:pStyle w:val="72"/>
        <w:rPr>
          <w:rFonts w:asciiTheme="minorHAnsi" w:eastAsiaTheme="minorEastAsia" w:hAnsiTheme="minorHAnsi" w:cstheme="minorBidi"/>
          <w:sz w:val="22"/>
          <w:szCs w:val="22"/>
          <w:lang w:val="ru-RU" w:eastAsia="ru-RU"/>
        </w:rPr>
      </w:pPr>
      <w:hyperlink w:anchor="_Toc165275860" w:history="1">
        <w:r w:rsidR="00865118" w:rsidRPr="00CE4CE3">
          <w:rPr>
            <w:rStyle w:val="af2"/>
          </w:rPr>
          <w:t>Статья 49. Описание ограничений по условиям охраны объектов культурного наследия</w:t>
        </w:r>
        <w:r w:rsidR="00865118">
          <w:rPr>
            <w:webHidden/>
          </w:rPr>
          <w:tab/>
        </w:r>
        <w:r w:rsidR="00865118">
          <w:rPr>
            <w:webHidden/>
          </w:rPr>
          <w:fldChar w:fldCharType="begin"/>
        </w:r>
        <w:r w:rsidR="00865118">
          <w:rPr>
            <w:webHidden/>
          </w:rPr>
          <w:instrText xml:space="preserve"> PAGEREF _Toc165275860 \h </w:instrText>
        </w:r>
        <w:r w:rsidR="00865118">
          <w:rPr>
            <w:webHidden/>
          </w:rPr>
        </w:r>
        <w:r w:rsidR="00865118">
          <w:rPr>
            <w:webHidden/>
          </w:rPr>
          <w:fldChar w:fldCharType="separate"/>
        </w:r>
        <w:r w:rsidR="00D24486">
          <w:rPr>
            <w:webHidden/>
          </w:rPr>
          <w:t>205</w:t>
        </w:r>
        <w:r w:rsidR="00865118">
          <w:rPr>
            <w:webHidden/>
          </w:rPr>
          <w:fldChar w:fldCharType="end"/>
        </w:r>
      </w:hyperlink>
    </w:p>
    <w:p w14:paraId="1FF0FCCA" w14:textId="16C1F1C3" w:rsidR="00865118" w:rsidRDefault="00E9641B">
      <w:pPr>
        <w:pStyle w:val="1ff"/>
        <w:rPr>
          <w:rFonts w:asciiTheme="minorHAnsi" w:eastAsiaTheme="minorEastAsia" w:hAnsiTheme="minorHAnsi" w:cstheme="minorBidi"/>
          <w:bCs w:val="0"/>
          <w:sz w:val="22"/>
          <w:szCs w:val="22"/>
        </w:rPr>
      </w:pPr>
      <w:hyperlink w:anchor="_Toc165275861" w:history="1">
        <w:r w:rsidR="00865118" w:rsidRPr="00CE4CE3">
          <w:rPr>
            <w:rStyle w:val="af2"/>
          </w:rPr>
          <w:t>Зоны охраны объектов культурного наследия.</w:t>
        </w:r>
        <w:r w:rsidR="00865118">
          <w:rPr>
            <w:webHidden/>
          </w:rPr>
          <w:tab/>
        </w:r>
        <w:r w:rsidR="00865118">
          <w:rPr>
            <w:webHidden/>
          </w:rPr>
          <w:fldChar w:fldCharType="begin"/>
        </w:r>
        <w:r w:rsidR="00865118">
          <w:rPr>
            <w:webHidden/>
          </w:rPr>
          <w:instrText xml:space="preserve"> PAGEREF _Toc165275861 \h </w:instrText>
        </w:r>
        <w:r w:rsidR="00865118">
          <w:rPr>
            <w:webHidden/>
          </w:rPr>
        </w:r>
        <w:r w:rsidR="00865118">
          <w:rPr>
            <w:webHidden/>
          </w:rPr>
          <w:fldChar w:fldCharType="separate"/>
        </w:r>
        <w:r w:rsidR="00D24486">
          <w:rPr>
            <w:webHidden/>
          </w:rPr>
          <w:t>206</w:t>
        </w:r>
        <w:r w:rsidR="00865118">
          <w:rPr>
            <w:webHidden/>
          </w:rPr>
          <w:fldChar w:fldCharType="end"/>
        </w:r>
      </w:hyperlink>
    </w:p>
    <w:p w14:paraId="7B1E9018" w14:textId="6FAFF524" w:rsidR="00865118" w:rsidRDefault="00E9641B">
      <w:pPr>
        <w:pStyle w:val="1ff"/>
        <w:rPr>
          <w:rFonts w:asciiTheme="minorHAnsi" w:eastAsiaTheme="minorEastAsia" w:hAnsiTheme="minorHAnsi" w:cstheme="minorBidi"/>
          <w:bCs w:val="0"/>
          <w:sz w:val="22"/>
          <w:szCs w:val="22"/>
        </w:rPr>
      </w:pPr>
      <w:hyperlink w:anchor="_Toc165275862" w:history="1">
        <w:r w:rsidR="00865118" w:rsidRPr="00CE4CE3">
          <w:rPr>
            <w:rStyle w:val="af2"/>
          </w:rPr>
          <w:t>Защитные зоны объектов культурного наследия.</w:t>
        </w:r>
        <w:r w:rsidR="00865118">
          <w:rPr>
            <w:webHidden/>
          </w:rPr>
          <w:tab/>
        </w:r>
        <w:r w:rsidR="00865118">
          <w:rPr>
            <w:webHidden/>
          </w:rPr>
          <w:fldChar w:fldCharType="begin"/>
        </w:r>
        <w:r w:rsidR="00865118">
          <w:rPr>
            <w:webHidden/>
          </w:rPr>
          <w:instrText xml:space="preserve"> PAGEREF _Toc165275862 \h </w:instrText>
        </w:r>
        <w:r w:rsidR="00865118">
          <w:rPr>
            <w:webHidden/>
          </w:rPr>
        </w:r>
        <w:r w:rsidR="00865118">
          <w:rPr>
            <w:webHidden/>
          </w:rPr>
          <w:fldChar w:fldCharType="separate"/>
        </w:r>
        <w:r w:rsidR="00D24486">
          <w:rPr>
            <w:webHidden/>
          </w:rPr>
          <w:t>207</w:t>
        </w:r>
        <w:r w:rsidR="00865118">
          <w:rPr>
            <w:webHidden/>
          </w:rPr>
          <w:fldChar w:fldCharType="end"/>
        </w:r>
      </w:hyperlink>
    </w:p>
    <w:p w14:paraId="5E8AEA31" w14:textId="658A4B5E" w:rsidR="00865118" w:rsidRDefault="00E9641B">
      <w:pPr>
        <w:pStyle w:val="72"/>
        <w:rPr>
          <w:rFonts w:asciiTheme="minorHAnsi" w:eastAsiaTheme="minorEastAsia" w:hAnsiTheme="minorHAnsi" w:cstheme="minorBidi"/>
          <w:sz w:val="22"/>
          <w:szCs w:val="22"/>
          <w:lang w:val="ru-RU" w:eastAsia="ru-RU"/>
        </w:rPr>
      </w:pPr>
      <w:hyperlink w:anchor="_Toc165275863" w:history="1">
        <w:r w:rsidR="00865118" w:rsidRPr="00CE4CE3">
          <w:rPr>
            <w:rStyle w:val="af2"/>
          </w:rPr>
          <w:t>Статья 50. Описание ограничений по экологическим и санитарно-эпидемиологическим условиям</w:t>
        </w:r>
        <w:r w:rsidR="00865118">
          <w:rPr>
            <w:webHidden/>
          </w:rPr>
          <w:tab/>
        </w:r>
        <w:r w:rsidR="00865118">
          <w:rPr>
            <w:webHidden/>
          </w:rPr>
          <w:fldChar w:fldCharType="begin"/>
        </w:r>
        <w:r w:rsidR="00865118">
          <w:rPr>
            <w:webHidden/>
          </w:rPr>
          <w:instrText xml:space="preserve"> PAGEREF _Toc165275863 \h </w:instrText>
        </w:r>
        <w:r w:rsidR="00865118">
          <w:rPr>
            <w:webHidden/>
          </w:rPr>
        </w:r>
        <w:r w:rsidR="00865118">
          <w:rPr>
            <w:webHidden/>
          </w:rPr>
          <w:fldChar w:fldCharType="separate"/>
        </w:r>
        <w:r w:rsidR="00D24486">
          <w:rPr>
            <w:webHidden/>
          </w:rPr>
          <w:t>212</w:t>
        </w:r>
        <w:r w:rsidR="00865118">
          <w:rPr>
            <w:webHidden/>
          </w:rPr>
          <w:fldChar w:fldCharType="end"/>
        </w:r>
      </w:hyperlink>
    </w:p>
    <w:p w14:paraId="12475536" w14:textId="3F2D66AF" w:rsidR="00865118" w:rsidRDefault="00E9641B">
      <w:pPr>
        <w:pStyle w:val="72"/>
        <w:rPr>
          <w:rFonts w:asciiTheme="minorHAnsi" w:eastAsiaTheme="minorEastAsia" w:hAnsiTheme="minorHAnsi" w:cstheme="minorBidi"/>
          <w:sz w:val="22"/>
          <w:szCs w:val="22"/>
          <w:lang w:val="ru-RU" w:eastAsia="ru-RU"/>
        </w:rPr>
      </w:pPr>
      <w:hyperlink w:anchor="_Toc165275864" w:history="1">
        <w:r w:rsidR="00865118" w:rsidRPr="00CE4CE3">
          <w:rPr>
            <w:rStyle w:val="af2"/>
          </w:rPr>
          <w:t>Статья 51. Иные ограничения использования земельных участков и объектов капитального строительства</w:t>
        </w:r>
        <w:r w:rsidR="00865118">
          <w:rPr>
            <w:webHidden/>
          </w:rPr>
          <w:tab/>
        </w:r>
        <w:r w:rsidR="00865118">
          <w:rPr>
            <w:webHidden/>
          </w:rPr>
          <w:fldChar w:fldCharType="begin"/>
        </w:r>
        <w:r w:rsidR="00865118">
          <w:rPr>
            <w:webHidden/>
          </w:rPr>
          <w:instrText xml:space="preserve"> PAGEREF _Toc165275864 \h </w:instrText>
        </w:r>
        <w:r w:rsidR="00865118">
          <w:rPr>
            <w:webHidden/>
          </w:rPr>
        </w:r>
        <w:r w:rsidR="00865118">
          <w:rPr>
            <w:webHidden/>
          </w:rPr>
          <w:fldChar w:fldCharType="separate"/>
        </w:r>
        <w:r w:rsidR="00D24486">
          <w:rPr>
            <w:webHidden/>
          </w:rPr>
          <w:t>218</w:t>
        </w:r>
        <w:r w:rsidR="00865118">
          <w:rPr>
            <w:webHidden/>
          </w:rPr>
          <w:fldChar w:fldCharType="end"/>
        </w:r>
      </w:hyperlink>
    </w:p>
    <w:p w14:paraId="559CB250" w14:textId="7E063AD4" w:rsidR="00865118" w:rsidRDefault="00E9641B">
      <w:pPr>
        <w:pStyle w:val="72"/>
        <w:rPr>
          <w:rFonts w:asciiTheme="minorHAnsi" w:eastAsiaTheme="minorEastAsia" w:hAnsiTheme="minorHAnsi" w:cstheme="minorBidi"/>
          <w:sz w:val="22"/>
          <w:szCs w:val="22"/>
          <w:lang w:val="ru-RU" w:eastAsia="ru-RU"/>
        </w:rPr>
      </w:pPr>
      <w:hyperlink w:anchor="_Toc165275865" w:history="1">
        <w:r w:rsidR="00865118" w:rsidRPr="00CE4CE3">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865118">
          <w:rPr>
            <w:webHidden/>
          </w:rPr>
          <w:tab/>
        </w:r>
        <w:r w:rsidR="00865118">
          <w:rPr>
            <w:webHidden/>
          </w:rPr>
          <w:fldChar w:fldCharType="begin"/>
        </w:r>
        <w:r w:rsidR="00865118">
          <w:rPr>
            <w:webHidden/>
          </w:rPr>
          <w:instrText xml:space="preserve"> PAGEREF _Toc165275865 \h </w:instrText>
        </w:r>
        <w:r w:rsidR="00865118">
          <w:rPr>
            <w:webHidden/>
          </w:rPr>
        </w:r>
        <w:r w:rsidR="00865118">
          <w:rPr>
            <w:webHidden/>
          </w:rPr>
          <w:fldChar w:fldCharType="separate"/>
        </w:r>
        <w:r w:rsidR="00D24486">
          <w:rPr>
            <w:webHidden/>
          </w:rPr>
          <w:t>221</w:t>
        </w:r>
        <w:r w:rsidR="00865118">
          <w:rPr>
            <w:webHidden/>
          </w:rPr>
          <w:fldChar w:fldCharType="end"/>
        </w:r>
      </w:hyperlink>
    </w:p>
    <w:p w14:paraId="77717BA7" w14:textId="2F9B5956" w:rsidR="00865118" w:rsidRDefault="00E9641B">
      <w:pPr>
        <w:pStyle w:val="1ff"/>
        <w:rPr>
          <w:rFonts w:asciiTheme="minorHAnsi" w:eastAsiaTheme="minorEastAsia" w:hAnsiTheme="minorHAnsi" w:cstheme="minorBidi"/>
          <w:bCs w:val="0"/>
          <w:sz w:val="22"/>
          <w:szCs w:val="22"/>
        </w:rPr>
      </w:pPr>
      <w:hyperlink w:anchor="_Toc165275866" w:history="1">
        <w:r w:rsidR="00865118" w:rsidRPr="00CE4CE3">
          <w:rPr>
            <w:rStyle w:val="af2"/>
            <w:rFonts w:eastAsia="Calibri"/>
          </w:rPr>
          <w:t>1. Расчетные показатели объектов социальной инфраструктуры:</w:t>
        </w:r>
        <w:r w:rsidR="00865118">
          <w:rPr>
            <w:webHidden/>
          </w:rPr>
          <w:tab/>
        </w:r>
        <w:r w:rsidR="00865118">
          <w:rPr>
            <w:webHidden/>
          </w:rPr>
          <w:fldChar w:fldCharType="begin"/>
        </w:r>
        <w:r w:rsidR="00865118">
          <w:rPr>
            <w:webHidden/>
          </w:rPr>
          <w:instrText xml:space="preserve"> PAGEREF _Toc165275866 \h </w:instrText>
        </w:r>
        <w:r w:rsidR="00865118">
          <w:rPr>
            <w:webHidden/>
          </w:rPr>
        </w:r>
        <w:r w:rsidR="00865118">
          <w:rPr>
            <w:webHidden/>
          </w:rPr>
          <w:fldChar w:fldCharType="separate"/>
        </w:r>
        <w:r w:rsidR="00D24486">
          <w:rPr>
            <w:webHidden/>
          </w:rPr>
          <w:t>221</w:t>
        </w:r>
        <w:r w:rsidR="00865118">
          <w:rPr>
            <w:webHidden/>
          </w:rPr>
          <w:fldChar w:fldCharType="end"/>
        </w:r>
      </w:hyperlink>
    </w:p>
    <w:p w14:paraId="57A1B8A4" w14:textId="2A75FF62" w:rsidR="00865118" w:rsidRDefault="00E9641B">
      <w:pPr>
        <w:pStyle w:val="1ff"/>
        <w:rPr>
          <w:rFonts w:asciiTheme="minorHAnsi" w:eastAsiaTheme="minorEastAsia" w:hAnsiTheme="minorHAnsi" w:cstheme="minorBidi"/>
          <w:bCs w:val="0"/>
          <w:sz w:val="22"/>
          <w:szCs w:val="22"/>
        </w:rPr>
      </w:pPr>
      <w:hyperlink w:anchor="_Toc165275867" w:history="1">
        <w:r w:rsidR="00865118" w:rsidRPr="00CE4CE3">
          <w:rPr>
            <w:rStyle w:val="af2"/>
          </w:rPr>
          <w:t>2. Расчетные показатели объектов коммунальной инфраструктуры.</w:t>
        </w:r>
        <w:r w:rsidR="00865118">
          <w:rPr>
            <w:webHidden/>
          </w:rPr>
          <w:tab/>
        </w:r>
        <w:r w:rsidR="00865118">
          <w:rPr>
            <w:webHidden/>
          </w:rPr>
          <w:fldChar w:fldCharType="begin"/>
        </w:r>
        <w:r w:rsidR="00865118">
          <w:rPr>
            <w:webHidden/>
          </w:rPr>
          <w:instrText xml:space="preserve"> PAGEREF _Toc165275867 \h </w:instrText>
        </w:r>
        <w:r w:rsidR="00865118">
          <w:rPr>
            <w:webHidden/>
          </w:rPr>
        </w:r>
        <w:r w:rsidR="00865118">
          <w:rPr>
            <w:webHidden/>
          </w:rPr>
          <w:fldChar w:fldCharType="separate"/>
        </w:r>
        <w:r w:rsidR="00D24486">
          <w:rPr>
            <w:webHidden/>
          </w:rPr>
          <w:t>230</w:t>
        </w:r>
        <w:r w:rsidR="00865118">
          <w:rPr>
            <w:webHidden/>
          </w:rPr>
          <w:fldChar w:fldCharType="end"/>
        </w:r>
      </w:hyperlink>
    </w:p>
    <w:p w14:paraId="723558E5" w14:textId="60123393" w:rsidR="00865118" w:rsidRDefault="00E9641B">
      <w:pPr>
        <w:pStyle w:val="1ff"/>
        <w:rPr>
          <w:rFonts w:asciiTheme="minorHAnsi" w:eastAsiaTheme="minorEastAsia" w:hAnsiTheme="minorHAnsi" w:cstheme="minorBidi"/>
          <w:bCs w:val="0"/>
          <w:sz w:val="22"/>
          <w:szCs w:val="22"/>
        </w:rPr>
      </w:pPr>
      <w:hyperlink w:anchor="_Toc165275868" w:history="1">
        <w:r w:rsidR="00865118" w:rsidRPr="00CE4CE3">
          <w:rPr>
            <w:rStyle w:val="af2"/>
          </w:rPr>
          <w:t>3. Расчетные показатели объектов транспортной инфраструктуры.</w:t>
        </w:r>
        <w:r w:rsidR="00865118">
          <w:rPr>
            <w:webHidden/>
          </w:rPr>
          <w:tab/>
        </w:r>
        <w:r w:rsidR="00865118">
          <w:rPr>
            <w:webHidden/>
          </w:rPr>
          <w:fldChar w:fldCharType="begin"/>
        </w:r>
        <w:r w:rsidR="00865118">
          <w:rPr>
            <w:webHidden/>
          </w:rPr>
          <w:instrText xml:space="preserve"> PAGEREF _Toc165275868 \h </w:instrText>
        </w:r>
        <w:r w:rsidR="00865118">
          <w:rPr>
            <w:webHidden/>
          </w:rPr>
        </w:r>
        <w:r w:rsidR="00865118">
          <w:rPr>
            <w:webHidden/>
          </w:rPr>
          <w:fldChar w:fldCharType="separate"/>
        </w:r>
        <w:r w:rsidR="00D24486">
          <w:rPr>
            <w:webHidden/>
          </w:rPr>
          <w:t>230</w:t>
        </w:r>
        <w:r w:rsidR="00865118">
          <w:rPr>
            <w:webHidden/>
          </w:rPr>
          <w:fldChar w:fldCharType="end"/>
        </w:r>
      </w:hyperlink>
    </w:p>
    <w:p w14:paraId="03A049EC" w14:textId="0B934770" w:rsidR="00865118" w:rsidRDefault="00E9641B">
      <w:pPr>
        <w:pStyle w:val="1ff"/>
        <w:rPr>
          <w:rFonts w:asciiTheme="minorHAnsi" w:eastAsiaTheme="minorEastAsia" w:hAnsiTheme="minorHAnsi" w:cstheme="minorBidi"/>
          <w:bCs w:val="0"/>
          <w:sz w:val="22"/>
          <w:szCs w:val="22"/>
        </w:rPr>
      </w:pPr>
      <w:hyperlink w:anchor="_Toc165275869" w:history="1">
        <w:r w:rsidR="00865118" w:rsidRPr="00CE4CE3">
          <w:rPr>
            <w:rStyle w:val="af2"/>
            <w:b/>
            <w:lang w:eastAsia="en-US"/>
          </w:rPr>
          <w:t>ЧАСТЬ IV. ЗАКЛЮЧИТЕЛЬНЫЕ ПОЛОЖЕНИЯ</w:t>
        </w:r>
        <w:r w:rsidR="00865118">
          <w:rPr>
            <w:webHidden/>
          </w:rPr>
          <w:tab/>
        </w:r>
        <w:r w:rsidR="00865118">
          <w:rPr>
            <w:webHidden/>
          </w:rPr>
          <w:fldChar w:fldCharType="begin"/>
        </w:r>
        <w:r w:rsidR="00865118">
          <w:rPr>
            <w:webHidden/>
          </w:rPr>
          <w:instrText xml:space="preserve"> PAGEREF _Toc165275869 \h </w:instrText>
        </w:r>
        <w:r w:rsidR="00865118">
          <w:rPr>
            <w:webHidden/>
          </w:rPr>
        </w:r>
        <w:r w:rsidR="00865118">
          <w:rPr>
            <w:webHidden/>
          </w:rPr>
          <w:fldChar w:fldCharType="separate"/>
        </w:r>
        <w:r w:rsidR="00D24486">
          <w:rPr>
            <w:webHidden/>
          </w:rPr>
          <w:t>232</w:t>
        </w:r>
        <w:r w:rsidR="00865118">
          <w:rPr>
            <w:webHidden/>
          </w:rPr>
          <w:fldChar w:fldCharType="end"/>
        </w:r>
      </w:hyperlink>
    </w:p>
    <w:p w14:paraId="3740989C" w14:textId="23EB1531" w:rsidR="00865118" w:rsidRDefault="00E9641B">
      <w:pPr>
        <w:pStyle w:val="72"/>
        <w:rPr>
          <w:rFonts w:asciiTheme="minorHAnsi" w:eastAsiaTheme="minorEastAsia" w:hAnsiTheme="minorHAnsi" w:cstheme="minorBidi"/>
          <w:sz w:val="22"/>
          <w:szCs w:val="22"/>
          <w:lang w:val="ru-RU" w:eastAsia="ru-RU"/>
        </w:rPr>
      </w:pPr>
      <w:hyperlink w:anchor="_Toc165275870" w:history="1">
        <w:r w:rsidR="00865118" w:rsidRPr="00CE4CE3">
          <w:rPr>
            <w:rStyle w:val="af2"/>
          </w:rPr>
          <w:t>Статья 53. Действие настоящих Правил по отношению к ранее возникшим правоотношениям</w:t>
        </w:r>
        <w:r w:rsidR="00865118">
          <w:rPr>
            <w:webHidden/>
          </w:rPr>
          <w:tab/>
        </w:r>
        <w:r w:rsidR="00865118">
          <w:rPr>
            <w:webHidden/>
          </w:rPr>
          <w:fldChar w:fldCharType="begin"/>
        </w:r>
        <w:r w:rsidR="00865118">
          <w:rPr>
            <w:webHidden/>
          </w:rPr>
          <w:instrText xml:space="preserve"> PAGEREF _Toc165275870 \h </w:instrText>
        </w:r>
        <w:r w:rsidR="00865118">
          <w:rPr>
            <w:webHidden/>
          </w:rPr>
        </w:r>
        <w:r w:rsidR="00865118">
          <w:rPr>
            <w:webHidden/>
          </w:rPr>
          <w:fldChar w:fldCharType="separate"/>
        </w:r>
        <w:r w:rsidR="00D24486">
          <w:rPr>
            <w:webHidden/>
          </w:rPr>
          <w:t>232</w:t>
        </w:r>
        <w:r w:rsidR="00865118">
          <w:rPr>
            <w:webHidden/>
          </w:rPr>
          <w:fldChar w:fldCharType="end"/>
        </w:r>
      </w:hyperlink>
    </w:p>
    <w:p w14:paraId="442B6327" w14:textId="6884CE37" w:rsidR="00865118" w:rsidRDefault="00E9641B">
      <w:pPr>
        <w:pStyle w:val="72"/>
        <w:rPr>
          <w:rFonts w:asciiTheme="minorHAnsi" w:eastAsiaTheme="minorEastAsia" w:hAnsiTheme="minorHAnsi" w:cstheme="minorBidi"/>
          <w:sz w:val="22"/>
          <w:szCs w:val="22"/>
          <w:lang w:val="ru-RU" w:eastAsia="ru-RU"/>
        </w:rPr>
      </w:pPr>
      <w:hyperlink w:anchor="_Toc165275871" w:history="1">
        <w:r w:rsidR="00865118" w:rsidRPr="00CE4CE3">
          <w:rPr>
            <w:rStyle w:val="af2"/>
          </w:rPr>
          <w:t>Статья 54. Действие настоящих Правил по отношению к градостроительной документации</w:t>
        </w:r>
        <w:r w:rsidR="00865118">
          <w:rPr>
            <w:webHidden/>
          </w:rPr>
          <w:tab/>
        </w:r>
        <w:r w:rsidR="00865118">
          <w:rPr>
            <w:webHidden/>
          </w:rPr>
          <w:fldChar w:fldCharType="begin"/>
        </w:r>
        <w:r w:rsidR="00865118">
          <w:rPr>
            <w:webHidden/>
          </w:rPr>
          <w:instrText xml:space="preserve"> PAGEREF _Toc165275871 \h </w:instrText>
        </w:r>
        <w:r w:rsidR="00865118">
          <w:rPr>
            <w:webHidden/>
          </w:rPr>
        </w:r>
        <w:r w:rsidR="00865118">
          <w:rPr>
            <w:webHidden/>
          </w:rPr>
          <w:fldChar w:fldCharType="separate"/>
        </w:r>
        <w:r w:rsidR="00D24486">
          <w:rPr>
            <w:webHidden/>
          </w:rPr>
          <w:t>232</w:t>
        </w:r>
        <w:r w:rsidR="00865118">
          <w:rPr>
            <w:webHidden/>
          </w:rPr>
          <w:fldChar w:fldCharType="end"/>
        </w:r>
      </w:hyperlink>
    </w:p>
    <w:p w14:paraId="1B792053" w14:textId="4F8797C6"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1" w:name="_Toc165275777"/>
      <w:r w:rsidRPr="00A7476A">
        <w:rPr>
          <w:b/>
          <w:sz w:val="24"/>
          <w:szCs w:val="24"/>
        </w:rPr>
        <w:t>ГЛАВА 1. Регулирование землепользования и застройки органами местного самоуправления</w:t>
      </w:r>
      <w:bookmarkEnd w:id="1"/>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2" w:name="_Toc165275778"/>
      <w:r w:rsidRPr="00A7476A">
        <w:rPr>
          <w:b/>
          <w:sz w:val="24"/>
          <w:szCs w:val="24"/>
        </w:rPr>
        <w:t>Раздел 1. Общие положения</w:t>
      </w:r>
      <w:bookmarkEnd w:id="2"/>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3" w:name="_Toc165275779"/>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3"/>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6204DC5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F2716D">
        <w:rPr>
          <w:sz w:val="24"/>
          <w:szCs w:val="24"/>
        </w:rPr>
        <w:t>Александровского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4"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68A8AB15"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1B44276D" w14:textId="77777777" w:rsidR="002E5E2B" w:rsidRPr="00186DB8" w:rsidRDefault="002E5E2B" w:rsidP="002E5E2B">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w:t>
      </w:r>
      <w:r w:rsidRPr="00A7476A">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7899218C"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5A41FD99" w14:textId="77777777" w:rsidR="00C055D4" w:rsidRPr="00E313F6" w:rsidRDefault="00C055D4" w:rsidP="00C055D4">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 xml:space="preserve">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4"/>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5" w:name="_Toc165275780"/>
      <w:r w:rsidRPr="00A7476A">
        <w:t>Статья 2.</w:t>
      </w:r>
      <w:r w:rsidR="00DB333D" w:rsidRPr="00A7476A">
        <w:t xml:space="preserve"> </w:t>
      </w:r>
      <w:r w:rsidRPr="00A7476A">
        <w:t>Основания введения, назначение и состав Правил</w:t>
      </w:r>
      <w:bookmarkEnd w:id="5"/>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044D342E"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F2716D">
        <w:rPr>
          <w:sz w:val="24"/>
          <w:szCs w:val="24"/>
        </w:rPr>
        <w:t>Александровское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5D845EB4" w14:textId="549DB58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F2716D">
        <w:rPr>
          <w:sz w:val="24"/>
          <w:szCs w:val="24"/>
        </w:rPr>
        <w:t>Александровского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6" w:name="_Toc165275781"/>
      <w:r w:rsidRPr="00A7476A">
        <w:t>Статья 3. Открытость и доступность информации о землепользовании и застройке</w:t>
      </w:r>
      <w:bookmarkEnd w:id="6"/>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7" w:name="_Toc165275782"/>
      <w:r w:rsidRPr="00A7476A">
        <w:rPr>
          <w:b/>
          <w:sz w:val="24"/>
          <w:szCs w:val="24"/>
        </w:rPr>
        <w:t>Раздел 2. Права использования недвижимости, возникшие до вступления в силу Правил</w:t>
      </w:r>
      <w:bookmarkEnd w:id="7"/>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8" w:name="_Toc165275783"/>
      <w:r w:rsidRPr="00A7476A">
        <w:t>Статья 4. Общие положения, относящиеся к ранее возникшим правам</w:t>
      </w:r>
      <w:bookmarkEnd w:id="8"/>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07BDF85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F2716D">
        <w:rPr>
          <w:sz w:val="24"/>
          <w:szCs w:val="24"/>
        </w:rPr>
        <w:t>Александровское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9" w:name="_Toc165275784"/>
      <w:r w:rsidRPr="00A7476A">
        <w:t>Статья 5. Использование и строительные изменения объектов недвижимости, несоответствующих Правилам</w:t>
      </w:r>
      <w:bookmarkEnd w:id="9"/>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0" w:name="_Toc165275785"/>
      <w:r w:rsidRPr="00A7476A">
        <w:rPr>
          <w:b/>
          <w:sz w:val="24"/>
          <w:szCs w:val="24"/>
        </w:rPr>
        <w:t>Раздел 3. Участники отношений, возникающих по поводу землепользования и застройки</w:t>
      </w:r>
      <w:bookmarkEnd w:id="10"/>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1" w:name="_Toc165275786"/>
      <w:r w:rsidRPr="00A7476A">
        <w:t>Статья 6. Общие положения о лицах, осуществляющих землепользование и застройку, и их действиях</w:t>
      </w:r>
      <w:bookmarkEnd w:id="11"/>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2" w:name="_Toc165275787"/>
      <w:r w:rsidRPr="00A7476A">
        <w:t>Статья 7. Комиссия по землепользованию и застройке</w:t>
      </w:r>
      <w:bookmarkEnd w:id="12"/>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3" w:name="_Toc165275788"/>
      <w:r w:rsidRPr="00A7476A">
        <w:rPr>
          <w:b/>
          <w:sz w:val="24"/>
          <w:szCs w:val="24"/>
        </w:rPr>
        <w:t>Раздел 4. Предоставление прав на земельные участки</w:t>
      </w:r>
      <w:bookmarkEnd w:id="13"/>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4" w:name="_Toc165275789"/>
      <w:r w:rsidRPr="00A7476A">
        <w:t>Статья 8. Общие положения предоставления прав на земельные участки</w:t>
      </w:r>
      <w:bookmarkEnd w:id="14"/>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336F4C3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F2716D">
        <w:rPr>
          <w:sz w:val="24"/>
          <w:szCs w:val="24"/>
        </w:rPr>
        <w:t>Александровское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 xml:space="preserve">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5" w:name="_Toc165275790"/>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5"/>
    </w:p>
    <w:p w14:paraId="0CD8E718" w14:textId="62FB2CF9" w:rsidR="00003A38" w:rsidRPr="00832411" w:rsidRDefault="00F2716D" w:rsidP="00832411">
      <w:pPr>
        <w:pStyle w:val="af0"/>
        <w:jc w:val="center"/>
        <w:rPr>
          <w:rFonts w:ascii="Times New Roman" w:hAnsi="Times New Roman"/>
          <w:b/>
          <w:bCs/>
          <w:sz w:val="24"/>
          <w:szCs w:val="24"/>
          <w:u w:val="single"/>
        </w:rPr>
      </w:pPr>
      <w:bookmarkStart w:id="16" w:name="_Toc33527689"/>
      <w:r>
        <w:rPr>
          <w:rFonts w:ascii="Times New Roman" w:hAnsi="Times New Roman"/>
          <w:b/>
          <w:bCs/>
          <w:sz w:val="24"/>
          <w:szCs w:val="24"/>
          <w:u w:val="single"/>
        </w:rPr>
        <w:t>Александровское</w:t>
      </w:r>
      <w:r w:rsidR="00003A38" w:rsidRPr="00832411">
        <w:rPr>
          <w:rFonts w:ascii="Times New Roman" w:hAnsi="Times New Roman"/>
          <w:b/>
          <w:bCs/>
          <w:sz w:val="24"/>
          <w:szCs w:val="24"/>
          <w:u w:val="single"/>
        </w:rPr>
        <w:t xml:space="preserve"> сельское поселение.</w:t>
      </w:r>
      <w:bookmarkEnd w:id="16"/>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7" w:name="_Toc165275791"/>
      <w:r w:rsidRPr="00A7476A">
        <w:t>Статья 10. Приобретение прав на земельные участки, на которых расположены объекты недвижимости</w:t>
      </w:r>
      <w:bookmarkEnd w:id="17"/>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18" w:name="_Toc165275792"/>
      <w:r w:rsidRPr="00A7476A">
        <w:rPr>
          <w:b/>
          <w:sz w:val="24"/>
          <w:szCs w:val="24"/>
        </w:rPr>
        <w:t>Раздел 5. Прекращение и ограничение прав на земельные участки. Сервитуты</w:t>
      </w:r>
      <w:bookmarkEnd w:id="18"/>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19" w:name="_Toc165275793"/>
      <w:r w:rsidRPr="00A7476A">
        <w:t>Статья 11. Прекращение прав на земельные участки.</w:t>
      </w:r>
      <w:bookmarkEnd w:id="19"/>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0" w:name="_Toc99705573"/>
      <w:bookmarkStart w:id="21" w:name="_Toc165275794"/>
      <w:r w:rsidRPr="00A7476A">
        <w:rPr>
          <w:sz w:val="24"/>
          <w:szCs w:val="24"/>
        </w:rPr>
        <w:t>1. Права на земельный участок прекращаются по основаниям, установленным федеральным законодательством.</w:t>
      </w:r>
      <w:bookmarkEnd w:id="20"/>
      <w:bookmarkEnd w:id="21"/>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2" w:name="_Toc165275795"/>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2"/>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3" w:name="_Toc165275796"/>
      <w:r w:rsidRPr="00A7476A">
        <w:t>Статья 13. Ограничение прав на землю</w:t>
      </w:r>
      <w:bookmarkEnd w:id="23"/>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4" w:name="_Toc165275797"/>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5" w:name="_Toc165275798"/>
      <w:r w:rsidRPr="00A7476A">
        <w:t>Статья 14. Градостроительный регламент</w:t>
      </w:r>
      <w:bookmarkEnd w:id="25"/>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6" w:name="_Toc165275799"/>
      <w:r w:rsidRPr="00A7476A">
        <w:t>Статья 15. Виды разрешенного использования земельных участков и объектов капитального строительства</w:t>
      </w:r>
      <w:bookmarkEnd w:id="26"/>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7" w:name="_Toc165275800"/>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28" w:name="_Toc165275801"/>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26F274A0"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F2716D">
        <w:rPr>
          <w:sz w:val="24"/>
          <w:szCs w:val="24"/>
        </w:rPr>
        <w:t>Александровского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29" w:name="_Toc165275802"/>
      <w:r w:rsidRPr="00A7476A">
        <w:t>Статья 18. Отклонение от предельных параметров разрешенного строительства, реконструкции объектов капитального строительства.</w:t>
      </w:r>
      <w:bookmarkEnd w:id="29"/>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0" w:name="_Toc165275803"/>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0"/>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1" w:name="_Toc165275804"/>
      <w:r w:rsidRPr="00A7476A">
        <w:t xml:space="preserve">Статья </w:t>
      </w:r>
      <w:r w:rsidR="00266545">
        <w:t>19</w:t>
      </w:r>
      <w:r w:rsidRPr="00A7476A">
        <w:t>. Общие положения о планировке территории</w:t>
      </w:r>
      <w:bookmarkEnd w:id="31"/>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2" w:name="_Toc165275805"/>
      <w:r w:rsidRPr="00A7476A">
        <w:t>Статья 2</w:t>
      </w:r>
      <w:r w:rsidR="00266545">
        <w:t>0</w:t>
      </w:r>
      <w:r w:rsidRPr="00A7476A">
        <w:t>. Инженерные изыскания для подготовки документации по планировке территории</w:t>
      </w:r>
      <w:bookmarkEnd w:id="32"/>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3" w:name="_Toc165275806"/>
      <w:r w:rsidRPr="00A7476A">
        <w:t>Статья 2</w:t>
      </w:r>
      <w:r w:rsidR="00266545">
        <w:t>1</w:t>
      </w:r>
      <w:r w:rsidRPr="00A7476A">
        <w:t>. Проект</w:t>
      </w:r>
      <w:r w:rsidR="00003A38" w:rsidRPr="00A7476A">
        <w:t xml:space="preserve"> планировки территории</w:t>
      </w:r>
      <w:bookmarkEnd w:id="33"/>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4" w:name="_Toc165275807"/>
      <w:r w:rsidRPr="00A7476A">
        <w:lastRenderedPageBreak/>
        <w:t>Статья 2</w:t>
      </w:r>
      <w:r w:rsidR="00266545">
        <w:t>2</w:t>
      </w:r>
      <w:r w:rsidRPr="00A7476A">
        <w:t>. Проекты межевания территорий</w:t>
      </w:r>
      <w:bookmarkEnd w:id="34"/>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5" w:name="_Toc165275808"/>
      <w:r w:rsidRPr="00A7476A">
        <w:t>Статья 2</w:t>
      </w:r>
      <w:r w:rsidR="00266545">
        <w:t>3</w:t>
      </w:r>
      <w:r w:rsidR="00003A38" w:rsidRPr="00A7476A">
        <w:t>. Согласование архитектурно-градостроительного облика</w:t>
      </w:r>
      <w:bookmarkEnd w:id="35"/>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09FD68EC"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F2716D">
        <w:rPr>
          <w:sz w:val="24"/>
          <w:szCs w:val="24"/>
        </w:rPr>
        <w:t>Александровского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6" w:name="_Toc33527706"/>
      <w:bookmarkStart w:id="37" w:name="_Toc165275809"/>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6"/>
      <w:bookmarkEnd w:id="37"/>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236B22D1"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F2716D">
        <w:rPr>
          <w:sz w:val="24"/>
          <w:szCs w:val="24"/>
        </w:rPr>
        <w:t>Александровского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 xml:space="preserve">азанных в частях 2-3.2, </w:t>
      </w:r>
      <w:r w:rsidR="00A26FFC">
        <w:rPr>
          <w:sz w:val="24"/>
          <w:szCs w:val="24"/>
        </w:rPr>
        <w:lastRenderedPageBreak/>
        <w:t>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w:t>
      </w:r>
      <w:r w:rsidR="00EB6D14" w:rsidRPr="00EB6D14">
        <w:rPr>
          <w:sz w:val="24"/>
          <w:szCs w:val="24"/>
        </w:rPr>
        <w:lastRenderedPageBreak/>
        <w:t xml:space="preserve">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38" w:name="_Toc165275810"/>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8"/>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4C5CB28F"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F2716D">
        <w:rPr>
          <w:sz w:val="24"/>
          <w:szCs w:val="24"/>
        </w:rPr>
        <w:t>Александровского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w:t>
      </w:r>
      <w:r w:rsidR="00E37DD6">
        <w:rPr>
          <w:sz w:val="24"/>
          <w:szCs w:val="24"/>
        </w:rPr>
        <w:lastRenderedPageBreak/>
        <w:t xml:space="preserve">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3E778E46" w:rsidR="00003A38" w:rsidRPr="00954644" w:rsidRDefault="00C418E1" w:rsidP="003030E3">
      <w:pPr>
        <w:keepLines w:val="0"/>
        <w:widowControl w:val="0"/>
        <w:overflowPunct/>
        <w:spacing w:line="240" w:lineRule="auto"/>
        <w:ind w:firstLine="709"/>
        <w:rPr>
          <w:sz w:val="24"/>
          <w:szCs w:val="24"/>
        </w:rPr>
      </w:pPr>
      <w:r w:rsidRPr="00A7476A">
        <w:rPr>
          <w:sz w:val="24"/>
          <w:szCs w:val="24"/>
        </w:rPr>
        <w:lastRenderedPageBreak/>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F2716D">
        <w:rPr>
          <w:sz w:val="24"/>
          <w:szCs w:val="24"/>
        </w:rPr>
        <w:t>Александровского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39" w:name="_Toc165275811"/>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39"/>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0" w:name="_Toc165275812"/>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0"/>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lastRenderedPageBreak/>
        <w:t>1) по проектам генеральных планов и проектам внесения изменений в генеральные 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1" w:name="_Toc165275813"/>
      <w:r w:rsidRPr="00A7476A">
        <w:rPr>
          <w:b/>
          <w:sz w:val="24"/>
          <w:szCs w:val="24"/>
        </w:rPr>
        <w:t>ГЛАВА 5. Внесение изменений в П</w:t>
      </w:r>
      <w:r w:rsidR="00003A38" w:rsidRPr="00A7476A">
        <w:rPr>
          <w:b/>
          <w:sz w:val="24"/>
          <w:szCs w:val="24"/>
        </w:rPr>
        <w:t>равила</w:t>
      </w:r>
      <w:bookmarkEnd w:id="41"/>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2" w:name="_Toc165275814"/>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2"/>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w:t>
      </w:r>
      <w:r w:rsidRPr="00A7476A">
        <w:rPr>
          <w:sz w:val="24"/>
          <w:szCs w:val="24"/>
        </w:rPr>
        <w:lastRenderedPageBreak/>
        <w:t>наследия, территории исторического поселения федерального значения, территории 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w:t>
      </w:r>
      <w:r w:rsidRPr="00A7476A">
        <w:rPr>
          <w:sz w:val="24"/>
          <w:szCs w:val="24"/>
        </w:rPr>
        <w:lastRenderedPageBreak/>
        <w:t>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w:t>
      </w:r>
      <w:r w:rsidRPr="00A7476A">
        <w:rPr>
          <w:sz w:val="24"/>
          <w:szCs w:val="24"/>
        </w:rPr>
        <w:lastRenderedPageBreak/>
        <w:t>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3" w:name="_Toc165275815"/>
      <w:r w:rsidRPr="00A7476A">
        <w:rPr>
          <w:b/>
          <w:sz w:val="24"/>
          <w:szCs w:val="24"/>
        </w:rPr>
        <w:t>ГЛАВА 6. Регулирование иных вопросов землепользования и застройки</w:t>
      </w:r>
      <w:bookmarkEnd w:id="43"/>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4" w:name="_Toc165275816"/>
      <w:r w:rsidRPr="00A7476A">
        <w:t>Статья 2</w:t>
      </w:r>
      <w:r w:rsidR="00266545">
        <w:t>8</w:t>
      </w:r>
      <w:r w:rsidRPr="00A7476A">
        <w:t>. Выдача разрешений на строительство</w:t>
      </w:r>
      <w:bookmarkEnd w:id="44"/>
    </w:p>
    <w:p w14:paraId="0CC7BDB3" w14:textId="77777777" w:rsidR="00C055D4" w:rsidRPr="00A7476A" w:rsidRDefault="00C055D4" w:rsidP="00C055D4">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65C53C8A" w14:textId="77777777" w:rsidR="00C055D4" w:rsidRPr="00A7476A" w:rsidRDefault="00C055D4" w:rsidP="00C055D4">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5AB06308" w14:textId="77777777" w:rsidR="00C055D4" w:rsidRPr="00A7476A" w:rsidRDefault="00C055D4" w:rsidP="00C055D4">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3BD40F23" w14:textId="77777777" w:rsidR="00C055D4" w:rsidRPr="00A7476A" w:rsidRDefault="00C055D4" w:rsidP="00C055D4">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51557466" w14:textId="77777777" w:rsidR="00C055D4" w:rsidRPr="00A7476A" w:rsidRDefault="00C055D4" w:rsidP="00C055D4">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565F6038" w14:textId="77777777" w:rsidR="00C055D4" w:rsidRPr="00A7476A" w:rsidRDefault="00C055D4" w:rsidP="00C055D4">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3FB2527" w14:textId="77777777" w:rsidR="00C055D4" w:rsidRPr="00A7476A" w:rsidRDefault="00C055D4" w:rsidP="00C055D4">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4CD16B7" w14:textId="77777777" w:rsidR="00C055D4" w:rsidRPr="00A7476A" w:rsidRDefault="00C055D4" w:rsidP="00C055D4">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7AED6A9B" w14:textId="77777777" w:rsidR="00C055D4" w:rsidRPr="00A7476A" w:rsidRDefault="00C055D4" w:rsidP="00C055D4">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011FAD88" w14:textId="77777777" w:rsidR="00C055D4" w:rsidRDefault="00C055D4" w:rsidP="00C055D4">
      <w:pPr>
        <w:pStyle w:val="s1"/>
        <w:spacing w:before="0" w:beforeAutospacing="0" w:after="0" w:afterAutospacing="0"/>
        <w:ind w:firstLine="709"/>
        <w:jc w:val="both"/>
      </w:pPr>
      <w:r w:rsidRPr="00A7476A">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3750D934" w14:textId="77777777" w:rsidR="00C055D4" w:rsidRPr="008650AF" w:rsidRDefault="00C055D4" w:rsidP="00C055D4">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33A96C78" w14:textId="77777777" w:rsidR="00C055D4" w:rsidRPr="00A7476A" w:rsidRDefault="00C055D4" w:rsidP="00C055D4">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05B30EF7" w14:textId="77777777" w:rsidR="00C055D4" w:rsidRPr="00A7476A" w:rsidRDefault="00C055D4" w:rsidP="00C055D4">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4151C544" w14:textId="77777777" w:rsidR="00C055D4" w:rsidRPr="00A7476A" w:rsidRDefault="00C055D4" w:rsidP="00C055D4">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790989A2" w14:textId="77777777" w:rsidR="00C055D4" w:rsidRPr="00A7476A" w:rsidRDefault="00C055D4" w:rsidP="00C055D4">
      <w:pPr>
        <w:pStyle w:val="s1"/>
        <w:spacing w:before="0" w:beforeAutospacing="0" w:after="0" w:afterAutospacing="0"/>
        <w:ind w:firstLine="709"/>
        <w:jc w:val="both"/>
      </w:pPr>
      <w:r w:rsidRPr="00A7476A">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7DF1F413" w14:textId="77777777" w:rsidR="00C055D4" w:rsidRPr="00A7476A" w:rsidRDefault="00C055D4" w:rsidP="00C055D4">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462D7038" w14:textId="77777777" w:rsidR="00C055D4" w:rsidRPr="00A7476A" w:rsidRDefault="00C055D4" w:rsidP="00C055D4">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5836DCCC" w14:textId="77777777" w:rsidR="00C055D4" w:rsidRPr="00A7476A" w:rsidRDefault="00C055D4" w:rsidP="00C055D4">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4BC170C0" w14:textId="77777777" w:rsidR="00C055D4" w:rsidRPr="00A7476A" w:rsidRDefault="00C055D4" w:rsidP="00C055D4">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570F4C24" w14:textId="77777777" w:rsidR="00C055D4" w:rsidRPr="00A7476A" w:rsidRDefault="00C055D4" w:rsidP="00C055D4">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00E8EB7B" w14:textId="77777777" w:rsidR="00C055D4" w:rsidRPr="00A7476A" w:rsidRDefault="00C055D4" w:rsidP="00C055D4">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029E7E77" w14:textId="77777777" w:rsidR="00C055D4" w:rsidRPr="00A7476A" w:rsidRDefault="00C055D4" w:rsidP="00C055D4">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1566583A" w14:textId="77777777" w:rsidR="00C055D4" w:rsidRPr="00A7476A" w:rsidRDefault="00C055D4" w:rsidP="00C055D4">
      <w:pPr>
        <w:pStyle w:val="s1"/>
        <w:spacing w:before="0" w:beforeAutospacing="0" w:after="0" w:afterAutospacing="0"/>
        <w:ind w:firstLine="709"/>
        <w:jc w:val="both"/>
      </w:pPr>
      <w:r w:rsidRPr="00A7476A">
        <w:t>а) пояснительная записка;</w:t>
      </w:r>
    </w:p>
    <w:p w14:paraId="12536281" w14:textId="77777777" w:rsidR="00C055D4" w:rsidRPr="00A7476A" w:rsidRDefault="00C055D4" w:rsidP="00C055D4">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23F6A740" w14:textId="77777777" w:rsidR="00C055D4" w:rsidRPr="00A7476A" w:rsidRDefault="00C055D4" w:rsidP="00C055D4">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487AFCCE" w14:textId="77777777" w:rsidR="00C055D4" w:rsidRPr="00A7476A" w:rsidRDefault="00C055D4" w:rsidP="00C055D4">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31415606" w14:textId="77777777" w:rsidR="00C055D4" w:rsidRPr="00A7476A" w:rsidRDefault="00C055D4" w:rsidP="00C055D4">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328DE49F" w14:textId="77777777" w:rsidR="00C055D4" w:rsidRPr="00A7476A" w:rsidRDefault="00C055D4" w:rsidP="00C055D4">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08886355" w14:textId="77777777" w:rsidR="00C055D4" w:rsidRPr="00A7476A" w:rsidRDefault="00C055D4" w:rsidP="00C055D4">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735776DD" w14:textId="77777777" w:rsidR="00C055D4" w:rsidRDefault="00C055D4" w:rsidP="00C055D4">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7D77E4F5" w14:textId="77777777" w:rsidR="00C055D4" w:rsidRPr="00954644" w:rsidRDefault="00C055D4" w:rsidP="00C055D4">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7B9781C3" w14:textId="77777777" w:rsidR="00C055D4" w:rsidRPr="009A52FC" w:rsidRDefault="00C055D4" w:rsidP="00C055D4">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7E5A124B" w14:textId="77777777" w:rsidR="00C055D4" w:rsidRPr="00A7476A" w:rsidRDefault="00C055D4" w:rsidP="00C055D4">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607CBC35" w14:textId="77777777" w:rsidR="00C055D4" w:rsidRPr="00A7476A" w:rsidRDefault="00C055D4" w:rsidP="00C055D4">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2C4D2BED" w14:textId="77777777" w:rsidR="00C055D4" w:rsidRPr="00A7476A" w:rsidRDefault="00C055D4" w:rsidP="00C055D4">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279AE171" w14:textId="77777777" w:rsidR="00C055D4" w:rsidRPr="00A7476A" w:rsidRDefault="00C055D4" w:rsidP="00C055D4">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BC76452" w14:textId="77777777" w:rsidR="00C055D4" w:rsidRDefault="00C055D4" w:rsidP="00C055D4">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2B608771" w14:textId="77777777" w:rsidR="00C055D4" w:rsidRPr="00A7476A" w:rsidRDefault="00C055D4" w:rsidP="00C055D4">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3138B206" w14:textId="77777777" w:rsidR="00C055D4" w:rsidRPr="00A7476A" w:rsidRDefault="00C055D4" w:rsidP="00C055D4">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7125DF4" w14:textId="77777777" w:rsidR="00C055D4" w:rsidRPr="00A7476A" w:rsidRDefault="00C055D4" w:rsidP="00C055D4">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46AB484F" w14:textId="77777777" w:rsidR="00C055D4" w:rsidRPr="00A7476A" w:rsidRDefault="00C055D4" w:rsidP="00C055D4">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3401E367" w14:textId="77777777" w:rsidR="00C055D4" w:rsidRPr="00A7476A" w:rsidRDefault="00C055D4" w:rsidP="00C055D4">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w:t>
      </w:r>
      <w:r w:rsidRPr="00A7476A">
        <w:lastRenderedPageBreak/>
        <w:t>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77DC50D" w14:textId="77777777" w:rsidR="00C055D4" w:rsidRPr="00A7476A" w:rsidRDefault="00C055D4" w:rsidP="00C055D4">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3EFD6D5F" w14:textId="77777777" w:rsidR="00C055D4" w:rsidRPr="00A7476A" w:rsidRDefault="00C055D4" w:rsidP="00C055D4">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B59B3B3" w14:textId="77777777" w:rsidR="00C055D4" w:rsidRPr="00A7476A" w:rsidRDefault="00C055D4" w:rsidP="00C055D4">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5B4F99DD" w14:textId="77777777" w:rsidR="00C055D4" w:rsidRPr="00A7476A" w:rsidRDefault="00C055D4" w:rsidP="00C055D4">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17CEAA33" w14:textId="77777777" w:rsidR="00C055D4" w:rsidRPr="00A7476A" w:rsidRDefault="00C055D4" w:rsidP="00C055D4">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6E64241E" w14:textId="77777777" w:rsidR="00C055D4" w:rsidRPr="00A7476A" w:rsidRDefault="00C055D4" w:rsidP="00C055D4">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12CA7894" w14:textId="77777777" w:rsidR="00C055D4" w:rsidRPr="00A7476A" w:rsidRDefault="00C055D4" w:rsidP="00C055D4">
      <w:pPr>
        <w:pStyle w:val="s1"/>
        <w:spacing w:before="0" w:beforeAutospacing="0" w:after="0" w:afterAutospacing="0"/>
        <w:ind w:firstLine="709"/>
        <w:jc w:val="both"/>
      </w:pPr>
      <w:r w:rsidRPr="00A7476A">
        <w:lastRenderedPageBreak/>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7C808BF8" w14:textId="77777777" w:rsidR="00C055D4" w:rsidRPr="00A7476A" w:rsidRDefault="00C055D4" w:rsidP="00C055D4">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6A86B0DD" w14:textId="77777777" w:rsidR="00C055D4" w:rsidRPr="00A7476A" w:rsidRDefault="00C055D4" w:rsidP="00C055D4">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C3BED38" w14:textId="77777777" w:rsidR="00C055D4" w:rsidRPr="00A7476A" w:rsidRDefault="00C055D4" w:rsidP="00C055D4">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2085C81" w14:textId="77777777" w:rsidR="00C055D4" w:rsidRPr="00A7476A" w:rsidRDefault="00C055D4" w:rsidP="00C055D4">
      <w:pPr>
        <w:pStyle w:val="s1"/>
        <w:spacing w:before="0" w:beforeAutospacing="0" w:after="0" w:afterAutospacing="0"/>
        <w:ind w:firstLine="709"/>
        <w:jc w:val="both"/>
      </w:pPr>
      <w:r w:rsidRPr="00A7476A">
        <w:t xml:space="preserve">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05D18E91" w14:textId="77777777" w:rsidR="00C055D4" w:rsidRPr="00A7476A" w:rsidRDefault="00C055D4" w:rsidP="00C055D4">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53571203" w14:textId="77777777" w:rsidR="00C055D4" w:rsidRPr="00A7476A" w:rsidRDefault="00C055D4" w:rsidP="00C055D4">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4E5AE5EA" w14:textId="77777777" w:rsidR="00C055D4" w:rsidRPr="00A7476A" w:rsidRDefault="00C055D4" w:rsidP="00C055D4">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10332045" w14:textId="77777777" w:rsidR="00C055D4" w:rsidRPr="00A7476A" w:rsidRDefault="00C055D4" w:rsidP="00C055D4">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w:t>
      </w:r>
      <w:r w:rsidRPr="00A7476A">
        <w:lastRenderedPageBreak/>
        <w:t>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1469BDE0" w14:textId="77777777" w:rsidR="00C055D4" w:rsidRPr="00A7476A" w:rsidRDefault="00C055D4" w:rsidP="00C055D4">
      <w:pPr>
        <w:pStyle w:val="s1"/>
        <w:spacing w:before="0" w:beforeAutospacing="0" w:after="0" w:afterAutospacing="0"/>
        <w:ind w:firstLine="709"/>
        <w:jc w:val="both"/>
      </w:pPr>
      <w:r w:rsidRPr="000653DB">
        <w:t xml:space="preserve">13.1. </w:t>
      </w:r>
      <w:r w:rsidRPr="00A7476A">
        <w:t>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37A606CD" w14:textId="77777777" w:rsidR="00C055D4" w:rsidRPr="00A7476A" w:rsidRDefault="00C055D4" w:rsidP="00C055D4">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775FCACC" w14:textId="77777777" w:rsidR="00C055D4" w:rsidRPr="00A7476A" w:rsidRDefault="00C055D4" w:rsidP="00C055D4">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30F3FCA1" w14:textId="77777777" w:rsidR="00C055D4" w:rsidRPr="00A7476A" w:rsidRDefault="00C055D4" w:rsidP="00C055D4">
      <w:pPr>
        <w:pStyle w:val="s1"/>
        <w:spacing w:before="0" w:beforeAutospacing="0" w:after="0" w:afterAutospacing="0"/>
        <w:ind w:firstLine="709"/>
        <w:jc w:val="both"/>
      </w:pPr>
      <w:r w:rsidRPr="00A7476A">
        <w:t>15. Выдача разрешения на строительство не требуется в случае:</w:t>
      </w:r>
    </w:p>
    <w:p w14:paraId="1B2F8488" w14:textId="77777777" w:rsidR="00C055D4" w:rsidRPr="00A7476A" w:rsidRDefault="00C055D4" w:rsidP="00C055D4">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08FC194C" w14:textId="77777777" w:rsidR="00C055D4" w:rsidRPr="005B08C3" w:rsidRDefault="00C055D4" w:rsidP="00C055D4">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4A631B73" w14:textId="77777777" w:rsidR="00C055D4" w:rsidRPr="00A7476A" w:rsidRDefault="00C055D4" w:rsidP="00C055D4">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5720F660" w14:textId="77777777" w:rsidR="00C055D4" w:rsidRPr="00A7476A" w:rsidRDefault="00C055D4" w:rsidP="00C055D4">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2698946C" w14:textId="77777777" w:rsidR="00C055D4" w:rsidRPr="00A7476A" w:rsidRDefault="00C055D4" w:rsidP="00C055D4">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4682BB04" w14:textId="77777777" w:rsidR="00C055D4" w:rsidRPr="00A7476A" w:rsidRDefault="00C055D4" w:rsidP="00C055D4">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204D62BE" w14:textId="77777777" w:rsidR="00C055D4" w:rsidRPr="00A7476A" w:rsidRDefault="00C055D4" w:rsidP="00C055D4">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3D1E824" w14:textId="77777777" w:rsidR="00C055D4" w:rsidRPr="00A7476A" w:rsidRDefault="00C055D4" w:rsidP="00C055D4">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36C3941B" w14:textId="77777777" w:rsidR="00C055D4" w:rsidRPr="00A7476A" w:rsidRDefault="00C055D4" w:rsidP="00C055D4">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0815A049" w14:textId="77777777" w:rsidR="00C055D4" w:rsidRPr="00A7476A" w:rsidRDefault="00C055D4" w:rsidP="00C055D4">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40B2C724" w14:textId="77777777" w:rsidR="00C055D4" w:rsidRPr="00A7476A" w:rsidRDefault="00C055D4" w:rsidP="00C055D4">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258E99E1" w14:textId="77777777" w:rsidR="00C055D4" w:rsidRPr="00A7476A" w:rsidRDefault="00C055D4" w:rsidP="00C055D4">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6AB2127F" w14:textId="77777777" w:rsidR="00C055D4" w:rsidRPr="00A7476A" w:rsidRDefault="00C055D4" w:rsidP="00C055D4">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4C7C7019" w14:textId="77777777" w:rsidR="00C055D4" w:rsidRPr="00A7476A" w:rsidRDefault="00C055D4" w:rsidP="00C055D4">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5CE54061" w14:textId="77777777" w:rsidR="00C055D4" w:rsidRPr="00A7476A" w:rsidRDefault="00C055D4" w:rsidP="00C055D4">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61E3A626" w14:textId="77777777" w:rsidR="00C055D4" w:rsidRPr="00A7476A" w:rsidRDefault="00C055D4" w:rsidP="00C055D4">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7569E2A2" w14:textId="77777777" w:rsidR="00C055D4" w:rsidRPr="00A7476A" w:rsidRDefault="00C055D4" w:rsidP="00C055D4">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7A285117" w14:textId="77777777" w:rsidR="00C055D4" w:rsidRPr="00A7476A" w:rsidRDefault="00C055D4" w:rsidP="00C055D4">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77BBE373" w14:textId="77777777" w:rsidR="00C055D4" w:rsidRPr="00A7476A" w:rsidRDefault="00C055D4" w:rsidP="00C055D4">
      <w:pPr>
        <w:pStyle w:val="s1"/>
        <w:spacing w:before="0" w:beforeAutospacing="0" w:after="0" w:afterAutospacing="0"/>
        <w:ind w:firstLine="709"/>
        <w:jc w:val="both"/>
      </w:pPr>
      <w:r w:rsidRPr="00A7476A">
        <w:lastRenderedPageBreak/>
        <w:t>3) расторжения договора аренды и иных договоров, на основании которых у граждан и юридических лиц возникли права на земельные участки;</w:t>
      </w:r>
    </w:p>
    <w:p w14:paraId="7E11BBF8" w14:textId="77777777" w:rsidR="00C055D4" w:rsidRPr="00A7476A" w:rsidRDefault="00C055D4" w:rsidP="00C055D4">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0965096A" w14:textId="77777777" w:rsidR="00C055D4" w:rsidRPr="00A7476A" w:rsidRDefault="00C055D4" w:rsidP="00C055D4">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0426E5C7" w14:textId="77777777" w:rsidR="00C055D4" w:rsidRPr="00A7476A" w:rsidRDefault="00C055D4" w:rsidP="00C055D4">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6349B498" w14:textId="77777777" w:rsidR="00C055D4" w:rsidRPr="00A7476A" w:rsidRDefault="00C055D4" w:rsidP="00C055D4">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1DA218FE" w14:textId="77777777" w:rsidR="00C055D4" w:rsidRPr="00A7476A" w:rsidRDefault="00C055D4" w:rsidP="00C055D4">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6EA57FB8" w14:textId="77777777" w:rsidR="00C055D4" w:rsidRPr="00A7476A" w:rsidRDefault="00C055D4" w:rsidP="00C055D4">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5E219F91" w14:textId="77777777" w:rsidR="00C055D4" w:rsidRPr="00A7476A" w:rsidRDefault="00C055D4" w:rsidP="00C055D4">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4AF362E7" w14:textId="77777777" w:rsidR="00C055D4" w:rsidRPr="00A7476A" w:rsidRDefault="00C055D4" w:rsidP="00C055D4">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762620F7" w14:textId="77777777" w:rsidR="00C055D4" w:rsidRPr="00A7476A" w:rsidRDefault="00C055D4" w:rsidP="00C055D4">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w:t>
      </w:r>
      <w:r w:rsidRPr="00A7476A">
        <w:rPr>
          <w:rStyle w:val="blk"/>
        </w:rPr>
        <w:lastRenderedPageBreak/>
        <w:t>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2FCB96E6" w14:textId="77777777" w:rsidR="00C055D4" w:rsidRPr="00A7476A" w:rsidRDefault="00C055D4" w:rsidP="00C055D4">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3068B013" w14:textId="77777777" w:rsidR="00C055D4" w:rsidRPr="00A7476A" w:rsidRDefault="00C055D4" w:rsidP="00C055D4">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3B379D6C" w14:textId="77777777" w:rsidR="00C055D4" w:rsidRPr="00A7476A" w:rsidRDefault="00C055D4" w:rsidP="00C055D4">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5F9F0DE0" w14:textId="77777777" w:rsidR="00C055D4" w:rsidRPr="00A7476A" w:rsidRDefault="00C055D4" w:rsidP="00C055D4">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73E43BD0" w14:textId="77777777" w:rsidR="00C055D4" w:rsidRPr="00A7476A" w:rsidRDefault="00C055D4" w:rsidP="00C055D4">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15D79AEB" w14:textId="77777777" w:rsidR="00C055D4" w:rsidRPr="00A7476A" w:rsidRDefault="00C055D4" w:rsidP="00C055D4">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0B5EE2B2" w14:textId="77777777" w:rsidR="00C055D4" w:rsidRPr="00A7476A" w:rsidRDefault="00C055D4" w:rsidP="00C055D4">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522B786A" w14:textId="77777777" w:rsidR="00C055D4" w:rsidRPr="00A7476A" w:rsidRDefault="00C055D4" w:rsidP="00C055D4">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68B76BB9" w14:textId="77777777" w:rsidR="00C055D4" w:rsidRPr="00A7476A" w:rsidRDefault="00C055D4" w:rsidP="00C055D4">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5FAC83A7" w14:textId="77777777" w:rsidR="00C055D4" w:rsidRPr="00A7476A" w:rsidRDefault="00C055D4" w:rsidP="00C055D4">
      <w:pPr>
        <w:pStyle w:val="s1"/>
        <w:spacing w:before="0" w:beforeAutospacing="0" w:after="0" w:afterAutospacing="0"/>
        <w:ind w:firstLine="709"/>
        <w:jc w:val="both"/>
      </w:pPr>
      <w:r w:rsidRPr="00A7476A">
        <w:lastRenderedPageBreak/>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784389A3" w14:textId="77777777" w:rsidR="00C055D4" w:rsidRPr="00A7476A" w:rsidRDefault="00C055D4" w:rsidP="00C055D4">
      <w:pPr>
        <w:pStyle w:val="s1"/>
        <w:spacing w:before="0" w:beforeAutospacing="0" w:after="0" w:afterAutospacing="0"/>
        <w:ind w:firstLine="709"/>
        <w:jc w:val="both"/>
      </w:pPr>
      <w:r w:rsidRPr="00A7476A">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5204289A" w14:textId="77777777" w:rsidR="00C055D4" w:rsidRPr="00A7476A" w:rsidRDefault="00C055D4" w:rsidP="00C055D4">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0496757D" w14:textId="77777777" w:rsidR="00C055D4" w:rsidRPr="00A7476A" w:rsidRDefault="00C055D4" w:rsidP="00C055D4">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B25F236" w14:textId="77777777" w:rsidR="00C055D4" w:rsidRPr="00A7476A" w:rsidRDefault="00C055D4" w:rsidP="00C055D4">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9C9C521" w14:textId="77777777" w:rsidR="00C055D4" w:rsidRPr="00A7476A" w:rsidRDefault="00C055D4" w:rsidP="00C055D4">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6C9C4FB6" w14:textId="77777777" w:rsidR="00C055D4" w:rsidRPr="00A7476A" w:rsidRDefault="00C055D4" w:rsidP="00C055D4">
      <w:pPr>
        <w:pStyle w:val="s1"/>
        <w:spacing w:before="0" w:beforeAutospacing="0" w:after="0" w:afterAutospacing="0"/>
        <w:ind w:firstLine="709"/>
        <w:jc w:val="both"/>
      </w:pPr>
      <w:r w:rsidRPr="00A7476A">
        <w:lastRenderedPageBreak/>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43AAF952" w14:textId="77777777" w:rsidR="00C055D4" w:rsidRPr="00A7476A" w:rsidRDefault="00C055D4" w:rsidP="00C055D4">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12B908A" w14:textId="77777777" w:rsidR="00C055D4" w:rsidRPr="00A7476A" w:rsidRDefault="00C055D4" w:rsidP="00C055D4">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4F54B820" w14:textId="77777777" w:rsidR="00C055D4" w:rsidRPr="00A7476A" w:rsidRDefault="00C055D4" w:rsidP="00C055D4">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00289419" w14:textId="77777777" w:rsidR="00C055D4" w:rsidRPr="00A7476A" w:rsidRDefault="00C055D4" w:rsidP="00C055D4">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2FC628D9" w14:textId="77777777" w:rsidR="00C055D4" w:rsidRPr="00A7476A" w:rsidRDefault="00C055D4" w:rsidP="00C055D4">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w:t>
      </w:r>
      <w:r w:rsidRPr="00A7476A">
        <w:lastRenderedPageBreak/>
        <w:t>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6019D54A" w14:textId="77777777" w:rsidR="00C055D4" w:rsidRPr="00A7476A" w:rsidRDefault="00C055D4" w:rsidP="00C055D4">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5A18528B" w14:textId="77777777" w:rsidR="00C055D4" w:rsidRPr="00A7476A" w:rsidRDefault="00C055D4" w:rsidP="00C055D4">
      <w:pPr>
        <w:pStyle w:val="s1"/>
        <w:spacing w:before="0" w:beforeAutospacing="0" w:after="0" w:afterAutospacing="0"/>
        <w:ind w:firstLine="709"/>
        <w:jc w:val="both"/>
      </w:pPr>
      <w:r w:rsidRPr="00A7476A">
        <w:t>2) орган регистрации прав;</w:t>
      </w:r>
    </w:p>
    <w:p w14:paraId="72239674" w14:textId="77777777" w:rsidR="00C055D4" w:rsidRPr="00A7476A" w:rsidRDefault="00C055D4" w:rsidP="00C055D4">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5A4FD8EC" w14:textId="77777777" w:rsidR="00C055D4" w:rsidRPr="00A7476A" w:rsidRDefault="00C055D4" w:rsidP="00C055D4">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4441CE72" w14:textId="77777777" w:rsidR="00C055D4" w:rsidRPr="00A7476A" w:rsidRDefault="00C055D4" w:rsidP="00C055D4">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2B99B6CB" w14:textId="77777777" w:rsidR="00C055D4" w:rsidRPr="00A7476A" w:rsidRDefault="00C055D4" w:rsidP="00C055D4">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5" w:name="_Toc165275817"/>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5"/>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w:t>
      </w:r>
      <w:r w:rsidRPr="00A7476A">
        <w:lastRenderedPageBreak/>
        <w:t>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A7476A">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xml:space="preserve">, другими федеральными законами и действующим на дату поступления уведомления о планируемом строительстве, а также </w:t>
      </w:r>
      <w:r w:rsidRPr="00A7476A">
        <w:lastRenderedPageBreak/>
        <w:t>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w:t>
      </w:r>
      <w:r w:rsidRPr="00A7476A">
        <w:lastRenderedPageBreak/>
        <w:t>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6" w:name="_Toc165275818"/>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6"/>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w:t>
      </w:r>
      <w:r w:rsidRPr="00A7476A">
        <w:lastRenderedPageBreak/>
        <w:t>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7" w:name="Par3001"/>
      <w:bookmarkEnd w:id="47"/>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48" w:name="Par3004"/>
      <w:bookmarkEnd w:id="48"/>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w:t>
      </w:r>
      <w:r w:rsidR="00064F32" w:rsidRPr="00954644">
        <w:lastRenderedPageBreak/>
        <w:t>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w:t>
      </w:r>
      <w:r w:rsidRPr="00A7476A">
        <w:lastRenderedPageBreak/>
        <w:t>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A7476A">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lastRenderedPageBreak/>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w:t>
      </w:r>
      <w:r w:rsidR="00064F32" w:rsidRPr="00A7476A">
        <w:lastRenderedPageBreak/>
        <w:t>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lastRenderedPageBreak/>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 xml:space="preserve">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w:t>
      </w:r>
      <w:r w:rsidR="00064F32" w:rsidRPr="00A7476A">
        <w:lastRenderedPageBreak/>
        <w:t>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w:t>
      </w:r>
      <w:r w:rsidRPr="00A7476A">
        <w:lastRenderedPageBreak/>
        <w:t>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xml:space="preserve">, в случае </w:t>
      </w:r>
      <w:r w:rsidRPr="00A7476A">
        <w:lastRenderedPageBreak/>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49" w:name="_Toc165275819"/>
      <w:r w:rsidRPr="00A7476A">
        <w:t>Статья 3</w:t>
      </w:r>
      <w:r w:rsidR="00266545">
        <w:t>1</w:t>
      </w:r>
      <w:r w:rsidR="00003A38" w:rsidRPr="00A7476A">
        <w:t>. Требования к эксплуатации зданий, сооружений</w:t>
      </w:r>
      <w:bookmarkEnd w:id="49"/>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w:t>
      </w:r>
      <w:r w:rsidR="005B6551" w:rsidRPr="00954644">
        <w:lastRenderedPageBreak/>
        <w:t>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w:t>
      </w:r>
      <w:r w:rsidRPr="00A7476A">
        <w:lastRenderedPageBreak/>
        <w:t>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0" w:name="_Toc165275820"/>
      <w:r w:rsidRPr="00A7476A">
        <w:t>Статья 3</w:t>
      </w:r>
      <w:r w:rsidR="00266545">
        <w:t>2</w:t>
      </w:r>
      <w:r w:rsidR="008B0826" w:rsidRPr="00A7476A">
        <w:t>. Градостроительный план земельного участка</w:t>
      </w:r>
      <w:bookmarkEnd w:id="50"/>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w:t>
      </w:r>
      <w:r w:rsidRPr="00A7476A">
        <w:lastRenderedPageBreak/>
        <w:t>(технологического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A7476A">
        <w:lastRenderedPageBreak/>
        <w:t>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1" w:name="_Toc165275821"/>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1"/>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2" w:name="_Toc165275822"/>
      <w:r w:rsidRPr="00A7476A">
        <w:t>Статья 3</w:t>
      </w:r>
      <w:r w:rsidR="00266545">
        <w:t>4</w:t>
      </w:r>
      <w:r w:rsidRPr="00A7476A">
        <w:t>. Ответственность за нарушения Правил</w:t>
      </w:r>
      <w:bookmarkEnd w:id="52"/>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01F8283E" w:rsidR="00DA2BC4" w:rsidRPr="00A7476A" w:rsidRDefault="002249A2" w:rsidP="007F03A0">
      <w:pPr>
        <w:keepLines w:val="0"/>
        <w:widowControl w:val="0"/>
        <w:overflowPunct/>
        <w:spacing w:line="240" w:lineRule="auto"/>
        <w:ind w:hanging="142"/>
        <w:jc w:val="center"/>
        <w:outlineLvl w:val="0"/>
        <w:rPr>
          <w:b/>
          <w:bCs/>
          <w:sz w:val="24"/>
          <w:szCs w:val="24"/>
          <w:lang w:eastAsia="en-US"/>
        </w:rPr>
      </w:pPr>
      <w:bookmarkStart w:id="53" w:name="_Toc165275823"/>
      <w:r>
        <w:rPr>
          <w:noProof/>
        </w:rPr>
        <w:lastRenderedPageBreak/>
        <w:drawing>
          <wp:anchor distT="0" distB="0" distL="114300" distR="114300" simplePos="0" relativeHeight="251662336" behindDoc="0" locked="0" layoutInCell="1" allowOverlap="1" wp14:anchorId="2ABA986B" wp14:editId="40BD0F0F">
            <wp:simplePos x="0" y="0"/>
            <wp:positionH relativeFrom="column">
              <wp:posOffset>2178685</wp:posOffset>
            </wp:positionH>
            <wp:positionV relativeFrom="paragraph">
              <wp:posOffset>170180</wp:posOffset>
            </wp:positionV>
            <wp:extent cx="9197340" cy="10115550"/>
            <wp:effectExtent l="0" t="1905" r="1905" b="190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9197340" cy="10115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3"/>
    </w:p>
    <w:p w14:paraId="389AE4DF" w14:textId="5EDDE71D"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10C266FE" w:rsidR="00DA2BC4" w:rsidRPr="00A7476A" w:rsidRDefault="00DB333D" w:rsidP="007F03A0">
      <w:pPr>
        <w:pStyle w:val="7"/>
        <w:ind w:firstLine="0"/>
      </w:pPr>
      <w:bookmarkStart w:id="54" w:name="_Toc165275824"/>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F2716D">
        <w:t>Александровского</w:t>
      </w:r>
      <w:r w:rsidR="00CF3774" w:rsidRPr="00A7476A">
        <w:t xml:space="preserve"> сельского поселения</w:t>
      </w:r>
      <w:bookmarkEnd w:id="54"/>
    </w:p>
    <w:p w14:paraId="187398DF" w14:textId="155C894C" w:rsidR="00723382" w:rsidRDefault="00723382" w:rsidP="00B76577"/>
    <w:p w14:paraId="582548FC" w14:textId="667D52C4" w:rsidR="00723382" w:rsidRDefault="00723382" w:rsidP="00B76577">
      <w:pPr>
        <w:rPr>
          <w:noProof/>
        </w:rPr>
      </w:pPr>
    </w:p>
    <w:p w14:paraId="0E97BF4A" w14:textId="037FEB6E"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5" w:name="_Toc165275825"/>
      <w:r w:rsidRPr="00A7476A">
        <w:rPr>
          <w:b/>
          <w:bCs/>
          <w:sz w:val="24"/>
          <w:szCs w:val="24"/>
          <w:lang w:eastAsia="en-US"/>
        </w:rPr>
        <w:lastRenderedPageBreak/>
        <w:t>ЧАСТЬ III. ГРАДОСТРОИТЕЛЬНЫЕ РЕГЛАМЕНТЫ</w:t>
      </w:r>
      <w:bookmarkEnd w:id="55"/>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11E94B7C" w:rsidR="00DA2BC4" w:rsidRPr="00A7476A" w:rsidRDefault="00DB333D" w:rsidP="0081010E">
      <w:pPr>
        <w:pStyle w:val="7"/>
        <w:ind w:firstLine="0"/>
      </w:pPr>
      <w:bookmarkStart w:id="56" w:name="_Toc165275826"/>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F2716D">
        <w:t>Александровского</w:t>
      </w:r>
      <w:r w:rsidR="00DA2BC4" w:rsidRPr="00A7476A">
        <w:t xml:space="preserve"> сельского поселения</w:t>
      </w:r>
      <w:bookmarkEnd w:id="56"/>
    </w:p>
    <w:p w14:paraId="5DE7DDE6" w14:textId="77777777" w:rsidR="00DA2BC4" w:rsidRPr="00A7476A" w:rsidRDefault="00DA2BC4" w:rsidP="003030E3">
      <w:pPr>
        <w:spacing w:line="240" w:lineRule="auto"/>
        <w:ind w:firstLine="709"/>
        <w:rPr>
          <w:bCs/>
          <w:sz w:val="24"/>
          <w:szCs w:val="24"/>
        </w:rPr>
      </w:pPr>
    </w:p>
    <w:p w14:paraId="2338A26A" w14:textId="55B9FF0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F2716D">
        <w:rPr>
          <w:bCs/>
          <w:sz w:val="24"/>
          <w:szCs w:val="24"/>
        </w:rPr>
        <w:t>Александровского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7" w:name="_Toc252392614"/>
      <w:bookmarkStart w:id="58" w:name="_Toc418946902"/>
      <w:bookmarkStart w:id="59" w:name="_Toc26211544"/>
      <w:bookmarkStart w:id="60" w:name="_Toc165275827"/>
      <w:bookmarkStart w:id="61" w:name="_Toc364954295"/>
      <w:bookmarkStart w:id="62" w:name="_Toc252392619"/>
      <w:bookmarkStart w:id="63"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7"/>
      <w:bookmarkEnd w:id="58"/>
      <w:bookmarkEnd w:id="59"/>
      <w:bookmarkEnd w:id="60"/>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05BD1A78"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F2716D">
        <w:rPr>
          <w:sz w:val="24"/>
          <w:szCs w:val="24"/>
        </w:rPr>
        <w:t>Александровского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4" w:name="_Toc252392615"/>
      <w:bookmarkStart w:id="65" w:name="_Toc418946903"/>
      <w:bookmarkStart w:id="66"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7" w:name="_Toc165275828"/>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4"/>
      <w:bookmarkEnd w:id="65"/>
      <w:bookmarkEnd w:id="66"/>
      <w:bookmarkEnd w:id="67"/>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68" w:name="_Toc252392617"/>
      <w:bookmarkStart w:id="69" w:name="_Toc418946905"/>
      <w:bookmarkStart w:id="70" w:name="_Toc26211546"/>
      <w:bookmarkStart w:id="71" w:name="_Toc165275829"/>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68"/>
      <w:bookmarkEnd w:id="69"/>
      <w:bookmarkEnd w:id="70"/>
      <w:bookmarkEnd w:id="71"/>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04C3D945"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F2716D">
        <w:rPr>
          <w:sz w:val="24"/>
          <w:szCs w:val="24"/>
        </w:rPr>
        <w:t>Александровского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2" w:name="_Toc252392618"/>
      <w:bookmarkStart w:id="73" w:name="_Toc493933064"/>
      <w:bookmarkStart w:id="74" w:name="_Toc26211547"/>
    </w:p>
    <w:p w14:paraId="5B87B501" w14:textId="31977EF3" w:rsidR="00DF5127" w:rsidRPr="00A7476A" w:rsidRDefault="00DB333D" w:rsidP="00632456">
      <w:pPr>
        <w:pStyle w:val="7"/>
        <w:ind w:firstLine="0"/>
      </w:pPr>
      <w:bookmarkStart w:id="75" w:name="_Toc165275830"/>
      <w:r w:rsidRPr="00A7476A">
        <w:t>Статья 4</w:t>
      </w:r>
      <w:r w:rsidR="00266545">
        <w:t>0</w:t>
      </w:r>
      <w:r w:rsidR="00DF5127" w:rsidRPr="00A7476A">
        <w:t>. Землепользование и застройка зон транспортной инфраструктуры</w:t>
      </w:r>
      <w:bookmarkEnd w:id="72"/>
      <w:bookmarkEnd w:id="73"/>
      <w:bookmarkEnd w:id="74"/>
      <w:bookmarkEnd w:id="75"/>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19C8AB3D"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F2716D">
        <w:rPr>
          <w:sz w:val="24"/>
          <w:szCs w:val="24"/>
        </w:rPr>
        <w:t>Александровского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6" w:name="_Toc26211548"/>
      <w:bookmarkStart w:id="77" w:name="_Toc165275831"/>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1"/>
      <w:bookmarkEnd w:id="76"/>
      <w:bookmarkEnd w:id="77"/>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78" w:name="_Toc26211549"/>
      <w:bookmarkStart w:id="79" w:name="_Toc165275832"/>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2"/>
      <w:bookmarkEnd w:id="63"/>
      <w:bookmarkEnd w:id="78"/>
      <w:bookmarkEnd w:id="79"/>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0" w:name="_Toc317513492"/>
      <w:bookmarkStart w:id="81" w:name="_Toc26211550"/>
    </w:p>
    <w:p w14:paraId="20B9591A" w14:textId="1C0C39CB" w:rsidR="00DF5127" w:rsidRPr="00A7476A" w:rsidRDefault="00DF5127" w:rsidP="00A72442">
      <w:pPr>
        <w:pStyle w:val="7"/>
        <w:ind w:firstLine="0"/>
      </w:pPr>
      <w:bookmarkStart w:id="82" w:name="_Toc165275833"/>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0"/>
      <w:bookmarkEnd w:id="81"/>
      <w:bookmarkEnd w:id="82"/>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3" w:name="_Toc252392616"/>
      <w:bookmarkStart w:id="84" w:name="_Toc418946904"/>
      <w:bookmarkStart w:id="85" w:name="_Toc520735112"/>
      <w:bookmarkStart w:id="86" w:name="_Toc524795992"/>
      <w:bookmarkStart w:id="87" w:name="_Toc26211551"/>
      <w:bookmarkStart w:id="88" w:name="_Toc165275834"/>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3"/>
      <w:bookmarkEnd w:id="84"/>
      <w:r w:rsidRPr="00A7476A">
        <w:t>зон</w:t>
      </w:r>
      <w:bookmarkEnd w:id="85"/>
      <w:bookmarkEnd w:id="86"/>
      <w:bookmarkEnd w:id="87"/>
      <w:bookmarkEnd w:id="88"/>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89" w:name="_Toc165275835"/>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89"/>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0" w:name="_Toc165275836"/>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0"/>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1"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2" w:name="_Toc165275837"/>
      <w:bookmarkEnd w:id="91"/>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2"/>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3" w:name="_Toc165275838"/>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3"/>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4" w:name="_Toc99705615"/>
      <w:bookmarkStart w:id="95" w:name="_Toc165275839"/>
      <w:r w:rsidRPr="00A7476A">
        <w:rPr>
          <w:rFonts w:eastAsia="SimSun"/>
          <w:caps/>
          <w:sz w:val="24"/>
          <w:szCs w:val="24"/>
          <w:lang w:eastAsia="zh-CN"/>
        </w:rPr>
        <w:t>Жилые зоны</w:t>
      </w:r>
      <w:r w:rsidRPr="00A7476A">
        <w:rPr>
          <w:rFonts w:eastAsia="SimSun"/>
          <w:bCs/>
          <w:sz w:val="24"/>
          <w:szCs w:val="24"/>
          <w:lang w:eastAsia="zh-CN"/>
        </w:rPr>
        <w:t>:</w:t>
      </w:r>
      <w:bookmarkEnd w:id="94"/>
      <w:bookmarkEnd w:id="95"/>
    </w:p>
    <w:p w14:paraId="3C1AB8AD" w14:textId="68EFE016" w:rsidR="00864262" w:rsidRDefault="00864262" w:rsidP="00864262">
      <w:pPr>
        <w:snapToGrid w:val="0"/>
        <w:spacing w:line="240" w:lineRule="auto"/>
        <w:ind w:firstLine="0"/>
        <w:rPr>
          <w:rFonts w:eastAsia="SimSun"/>
          <w:sz w:val="24"/>
          <w:szCs w:val="24"/>
          <w:lang w:eastAsia="zh-CN"/>
        </w:rPr>
      </w:pPr>
      <w:bookmarkStart w:id="96"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7" w:name="_Toc165275840"/>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6"/>
      <w:bookmarkEnd w:id="97"/>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98" w:name="_Toc99705617"/>
      <w:bookmarkStart w:id="99" w:name="_Toc111807167"/>
      <w:r w:rsidRPr="007F23B1">
        <w:rPr>
          <w:rFonts w:eastAsia="SimSun"/>
          <w:sz w:val="24"/>
          <w:szCs w:val="24"/>
        </w:rPr>
        <w:t>ОСНОВНЫЕ ВИДЫ И ПАРАМЕТРЫ РАЗРЕШЕННОГО ИСПОЛЬЗОВАНИЯ</w:t>
      </w:r>
      <w:bookmarkEnd w:id="98"/>
      <w:bookmarkEnd w:id="99"/>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0" w:name="_Toc99705618"/>
      <w:bookmarkStart w:id="101" w:name="_Toc111807168"/>
      <w:r w:rsidRPr="007F23B1">
        <w:rPr>
          <w:rFonts w:eastAsia="SimSun"/>
          <w:sz w:val="24"/>
          <w:szCs w:val="24"/>
        </w:rPr>
        <w:t>УСЛОВНО РАЗРЕШЕННЫЕ ВИДЫ И ПАРАМЕТРЫ ИСПОЛЬЗОВАНИЯ</w:t>
      </w:r>
      <w:bookmarkEnd w:id="100"/>
      <w:bookmarkEnd w:id="101"/>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D400C0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D1ABA5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56B8C3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79EF40D8" w14:textId="178DD83C"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A978C0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52E33E82"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до красной линии:</w:t>
      </w:r>
    </w:p>
    <w:p w14:paraId="72E1DEE2"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 от Дошкольных    образовательных учреждений и общеобразовательных школ (стены здания) -10 м;</w:t>
      </w:r>
    </w:p>
    <w:p w14:paraId="5E30864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от Пожарных депо - 10 м (15 м - для депо I типа);</w:t>
      </w:r>
    </w:p>
    <w:p w14:paraId="069B32B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улиц, от жилых и общественных зданий – 5 м;</w:t>
      </w:r>
    </w:p>
    <w:p w14:paraId="0AF5A52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4) проездов, от жилых и общественных зданий – 3 м;</w:t>
      </w:r>
    </w:p>
    <w:p w14:paraId="0CCD504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5) от остальных зданий и сооружений - 5 м.</w:t>
      </w:r>
    </w:p>
    <w:p w14:paraId="3B8DE42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4D775C2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индивидуального жилого дома и блокированного жилого дома - 3 м;</w:t>
      </w:r>
    </w:p>
    <w:p w14:paraId="77171AC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C6B69F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1,0 м - для одноэтажного жилого дома;</w:t>
      </w:r>
    </w:p>
    <w:p w14:paraId="4FCCCD3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1,5 м - для двухэтажного жилого дома;</w:t>
      </w:r>
    </w:p>
    <w:p w14:paraId="7EE9C8C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9C8D95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других построек (баня, гараж и другие) - 1 м;</w:t>
      </w:r>
    </w:p>
    <w:p w14:paraId="5947482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высокорослых деревьев - 4 м;</w:t>
      </w:r>
    </w:p>
    <w:p w14:paraId="1EA8070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среднерослых деревьев - 2 м;</w:t>
      </w:r>
    </w:p>
    <w:p w14:paraId="2F22E2A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кустарника - 1 м.</w:t>
      </w:r>
    </w:p>
    <w:p w14:paraId="685ECABB" w14:textId="42AA8D74"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794578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30EDB519" w14:textId="369EDC6D"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2A4953A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A1A0F4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34C8A45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1964E4">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10560C2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501E016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A27905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AD9835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158FA43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429C0AD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775844F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05AFC1F"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D86E7E3" w14:textId="4A5615F5"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0B7AB2E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D2E0DA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ACF83C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Септики:</w:t>
      </w:r>
    </w:p>
    <w:p w14:paraId="36006DA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497B3DD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80128D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7F88ACF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фильтрующие – на расстоянии не менее 8 м от фундамента построек;</w:t>
      </w:r>
    </w:p>
    <w:p w14:paraId="3960C9B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128261C" w14:textId="03D251F5"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C4AE0D5" w14:textId="3FD5B01E"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2FA00AFF" w14:textId="4C99B586"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9D2944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1) переводимый объект будет относиться к объектам массового пребывания граждан; </w:t>
      </w:r>
    </w:p>
    <w:p w14:paraId="0E8F581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2C340EBA" w14:textId="696E6EB3"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6425C644" w14:textId="16E850BF"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8341099" w14:textId="3F1B32AA" w:rsid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1737F53" w14:textId="77777777" w:rsidR="00EF44E0" w:rsidRPr="001964E4" w:rsidRDefault="00EF44E0" w:rsidP="001964E4">
      <w:pPr>
        <w:keepLines w:val="0"/>
        <w:overflowPunct/>
        <w:spacing w:line="240" w:lineRule="auto"/>
        <w:ind w:firstLine="709"/>
        <w:rPr>
          <w:rFonts w:eastAsia="SimSun"/>
          <w:sz w:val="24"/>
          <w:szCs w:val="24"/>
          <w:lang w:eastAsia="zh-CN"/>
        </w:rPr>
      </w:pPr>
    </w:p>
    <w:p w14:paraId="206D74A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Примечание (общее):</w:t>
      </w:r>
    </w:p>
    <w:p w14:paraId="222117E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A9F3F6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A50329F"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1B306A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49. Описание ограничений по условиям охраны объектов культурного наследия; </w:t>
      </w:r>
    </w:p>
    <w:p w14:paraId="7C132F7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07112A1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3887CAC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C7B371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DFE594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границах зон затопления, подтопления запрещаются:</w:t>
      </w:r>
    </w:p>
    <w:p w14:paraId="11B401C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 использование сточных вод в целях регулирования плодородия почв;</w:t>
      </w:r>
    </w:p>
    <w:p w14:paraId="41B4712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71AC5B37" w:rsidR="004E0579"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осуществление авиационных мер по борьбе с вредными организмами.</w:t>
      </w:r>
    </w:p>
    <w:p w14:paraId="7C345379" w14:textId="77777777" w:rsidR="001964E4" w:rsidRPr="00A7476A" w:rsidRDefault="001964E4" w:rsidP="001964E4">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2" w:name="_Toc99705623"/>
      <w:bookmarkStart w:id="103" w:name="_Toc165275841"/>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2"/>
      <w:bookmarkEnd w:id="103"/>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4" w:name="sub_10120"/>
            <w:r w:rsidRPr="00A7476A">
              <w:rPr>
                <w:rFonts w:ascii="Times New Roman" w:hAnsi="Times New Roman" w:cs="Times New Roman"/>
              </w:rPr>
              <w:t>Земельные участки (территории) общего пользования</w:t>
            </w:r>
            <w:bookmarkEnd w:id="104"/>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5" w:name="_Toc99705624"/>
      <w:bookmarkStart w:id="106" w:name="_Toc111807174"/>
      <w:r w:rsidRPr="007F23B1">
        <w:rPr>
          <w:rFonts w:eastAsia="SimSun"/>
          <w:sz w:val="24"/>
          <w:szCs w:val="24"/>
        </w:rPr>
        <w:t>УСЛОВНО РАЗРЕШЕННЫЕ ВИДЫ И ПАРАМЕТРЫ ИСПОЛЬЗОВАНИЯ</w:t>
      </w:r>
      <w:bookmarkEnd w:id="105"/>
      <w:bookmarkEnd w:id="106"/>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71E0D69E" w14:textId="77777777" w:rsidR="00EF44E0" w:rsidRDefault="00EF44E0" w:rsidP="00EF44E0">
      <w:pPr>
        <w:keepLines w:val="0"/>
        <w:overflowPunct/>
        <w:spacing w:line="240" w:lineRule="auto"/>
        <w:ind w:firstLine="709"/>
        <w:rPr>
          <w:rFonts w:eastAsia="SimSun"/>
          <w:sz w:val="24"/>
          <w:szCs w:val="24"/>
          <w:lang w:eastAsia="zh-CN"/>
        </w:rPr>
      </w:pPr>
      <w:r w:rsidRPr="004C37E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13187CB4" w14:textId="1194C12D"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D74D00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до красной линии:</w:t>
      </w:r>
    </w:p>
    <w:p w14:paraId="755D265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от Дошкольных    образовательных учреждений и общеобразовательных школ (стены здания) -10 м;</w:t>
      </w:r>
    </w:p>
    <w:p w14:paraId="1195696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от Пожарных депо - 10 м (15 м - для депо I типа);</w:t>
      </w:r>
    </w:p>
    <w:p w14:paraId="2BF916B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улиц, от жилых и общественных зданий – 5 м;</w:t>
      </w:r>
    </w:p>
    <w:p w14:paraId="0DEA42B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4) проездов, от жилых и общественных зданий – 3 м;</w:t>
      </w:r>
    </w:p>
    <w:p w14:paraId="6F0DB86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5) от остальных зданий и сооружений - 5 м.</w:t>
      </w:r>
    </w:p>
    <w:p w14:paraId="7C68060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DBD419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индивидуального жилого дома и блокированного жилого дома - 3 м;</w:t>
      </w:r>
    </w:p>
    <w:p w14:paraId="208A3D7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264982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1,0 м - для одноэтажного жилого дома;</w:t>
      </w:r>
    </w:p>
    <w:p w14:paraId="182E0A8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1,5 м - для двухэтажного жилого дома;</w:t>
      </w:r>
    </w:p>
    <w:p w14:paraId="3956A85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C8526D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других построек (баня, гараж и другие) - 1 м;</w:t>
      </w:r>
    </w:p>
    <w:p w14:paraId="2B30BF8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высокорослых деревьев - 4 м;</w:t>
      </w:r>
    </w:p>
    <w:p w14:paraId="083096A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среднерослых деревьев - 2 м;</w:t>
      </w:r>
    </w:p>
    <w:p w14:paraId="4B11559F"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кустарника - 1 м.</w:t>
      </w:r>
    </w:p>
    <w:p w14:paraId="730E886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0F92E65B" w14:textId="4F992635"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19BE0F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41133A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1964E4">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42F746B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35FB08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1749854" w14:textId="3D03A336" w:rsidR="001964E4" w:rsidRPr="001964E4" w:rsidRDefault="001964E4" w:rsidP="00EF44E0">
      <w:pPr>
        <w:keepLines w:val="0"/>
        <w:overflowPunct/>
        <w:spacing w:line="240" w:lineRule="auto"/>
        <w:ind w:firstLine="709"/>
        <w:rPr>
          <w:rFonts w:eastAsia="SimSun"/>
          <w:sz w:val="24"/>
          <w:szCs w:val="24"/>
          <w:lang w:eastAsia="zh-CN"/>
        </w:rPr>
      </w:pPr>
      <w:r w:rsidRPr="001964E4">
        <w:rPr>
          <w:rFonts w:eastAsia="SimSun"/>
          <w:sz w:val="24"/>
          <w:szCs w:val="24"/>
          <w:lang w:eastAsia="zh-CN"/>
        </w:rPr>
        <w:t>Септики:</w:t>
      </w:r>
    </w:p>
    <w:p w14:paraId="6104A23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09CFC75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31F004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575AECC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563961B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2674DEC" w14:textId="307614AB"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02554C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3331AAC3" w14:textId="3530E962"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370C03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1) переводимый объект будет относиться к объектам массового пребывания граждан; </w:t>
      </w:r>
    </w:p>
    <w:p w14:paraId="678B3A9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352FA82" w14:textId="756EC2B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16136A8" w14:textId="6E16A2C1"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097A6DF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8D8CF7B" w14:textId="639542C6" w:rsid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702F9FE9" w14:textId="77777777" w:rsidR="00EF44E0" w:rsidRPr="001964E4" w:rsidRDefault="00EF44E0" w:rsidP="001964E4">
      <w:pPr>
        <w:keepLines w:val="0"/>
        <w:overflowPunct/>
        <w:spacing w:line="240" w:lineRule="auto"/>
        <w:ind w:firstLine="709"/>
        <w:rPr>
          <w:rFonts w:eastAsia="SimSun"/>
          <w:sz w:val="24"/>
          <w:szCs w:val="24"/>
          <w:lang w:eastAsia="zh-CN"/>
        </w:rPr>
      </w:pPr>
    </w:p>
    <w:p w14:paraId="709C7C9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Примечание (общее):</w:t>
      </w:r>
    </w:p>
    <w:p w14:paraId="3E65437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DD906B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9E36AF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448AEFA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49. Описание ограничений по условиям охраны объектов культурного наследия; </w:t>
      </w:r>
    </w:p>
    <w:p w14:paraId="2117B6E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50. Описание ограничений по экологическим и санитарно-эпидемиологическим условиям;</w:t>
      </w:r>
    </w:p>
    <w:p w14:paraId="25D167D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D8A1A8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628319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F04310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границах зон затопления, подтопления запрещаются:</w:t>
      </w:r>
    </w:p>
    <w:p w14:paraId="4ED9769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 использование сточных вод в целях регулирования плодородия почв;</w:t>
      </w:r>
    </w:p>
    <w:p w14:paraId="07A8512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F3E497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осуществление авиационных мер по борьбе с вредными организмами.</w:t>
      </w:r>
    </w:p>
    <w:p w14:paraId="7396381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4F1E77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C57C09" w14:textId="41154705" w:rsidR="0004037C" w:rsidRPr="00A7476A"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                                                                                        </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7" w:name="_Toc99705625"/>
      <w:bookmarkStart w:id="108" w:name="_Toc165275842"/>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7"/>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08"/>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09" w:name="_Toc99705630"/>
      <w:bookmarkStart w:id="110" w:name="_Toc111807176"/>
      <w:r w:rsidRPr="007F23B1">
        <w:rPr>
          <w:rFonts w:eastAsia="SimSun"/>
          <w:sz w:val="24"/>
          <w:szCs w:val="24"/>
        </w:rPr>
        <w:t>УСЛОВНО РАЗРЕШЕННЫЕ ВИДЫ И ПАРАМЕТРЫ ИСПОЛЬЗОВАНИЯ</w:t>
      </w:r>
      <w:bookmarkEnd w:id="109"/>
      <w:bookmarkEnd w:id="110"/>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692BAD56" w14:textId="77777777" w:rsidR="00EF44E0" w:rsidRDefault="00EF44E0" w:rsidP="00EF44E0">
      <w:pPr>
        <w:keepLines w:val="0"/>
        <w:overflowPunct/>
        <w:spacing w:line="240" w:lineRule="auto"/>
        <w:ind w:firstLine="709"/>
        <w:rPr>
          <w:rFonts w:eastAsia="SimSun"/>
          <w:sz w:val="24"/>
          <w:szCs w:val="24"/>
          <w:lang w:eastAsia="zh-CN"/>
        </w:rPr>
      </w:pPr>
      <w:r w:rsidRPr="004C37E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1B36C74C" w14:textId="0CEF5374"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w:t>
      </w:r>
      <w:r w:rsidRPr="001964E4">
        <w:rPr>
          <w:rFonts w:eastAsia="SimSun"/>
          <w:sz w:val="24"/>
          <w:szCs w:val="24"/>
          <w:lang w:eastAsia="zh-CN"/>
        </w:rPr>
        <w:lastRenderedPageBreak/>
        <w:t>объектов и (или) занятые линейными объектами, в границах территорий памятников и ансамблей, предоставленных для добычи полезных ископаемых.</w:t>
      </w:r>
    </w:p>
    <w:p w14:paraId="1F887E0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Расстояние до красной линии:</w:t>
      </w:r>
    </w:p>
    <w:p w14:paraId="5257E76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от Дошкольных    образовательных учреждений и общеобразовательных школ (стены здания) -10 м;</w:t>
      </w:r>
    </w:p>
    <w:p w14:paraId="1156175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2) от Пожарных депо - 10 м (15 м - для депо I типа);</w:t>
      </w:r>
    </w:p>
    <w:p w14:paraId="2ECB31A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3) улиц, от жилых и общественных зданий – 5 м;</w:t>
      </w:r>
    </w:p>
    <w:p w14:paraId="443D094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4) проездов, от жилых и общественных зданий – 3 м;</w:t>
      </w:r>
    </w:p>
    <w:p w14:paraId="749A677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5) от остальных зданий и сооружений - 5 м.</w:t>
      </w:r>
    </w:p>
    <w:p w14:paraId="6280760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753BF7A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индивидуального жилого дома и блокированного жилого дома - 3 м;</w:t>
      </w:r>
    </w:p>
    <w:p w14:paraId="18999698"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7330AA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1,0 м - для одноэтажного жилого дома;</w:t>
      </w:r>
    </w:p>
    <w:p w14:paraId="5C2D774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1,5 м - для двухэтажного жилого дома;</w:t>
      </w:r>
    </w:p>
    <w:p w14:paraId="5746806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6B857B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других построек (баня, гараж и другие) - 1 м;</w:t>
      </w:r>
    </w:p>
    <w:p w14:paraId="290ADE9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стволов высокорослых деревьев - 4 м;</w:t>
      </w:r>
    </w:p>
    <w:p w14:paraId="2109A35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стволов среднерослых деревьев - 2 м;</w:t>
      </w:r>
    </w:p>
    <w:p w14:paraId="09CC16B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кустарника - 1 м.</w:t>
      </w:r>
    </w:p>
    <w:p w14:paraId="758F9F8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21E8CBDA" w14:textId="28D7FF04"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AE125C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A72933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0885814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4BCC59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A33978A" w14:textId="4585609B" w:rsidR="001964E4" w:rsidRPr="001964E4" w:rsidRDefault="001964E4" w:rsidP="00EF44E0">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08496D7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03F92A0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8CE001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61E58ED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фильтрующие – на расстоянии не менее 8 м от фундамента построек;</w:t>
      </w:r>
    </w:p>
    <w:p w14:paraId="3EA612A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426086E" w14:textId="13913AB1"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21E183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1792B412" w14:textId="406C3DF2"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212C6B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1) переводимый объект будет относиться к объектам массового пребывания граждан; </w:t>
      </w:r>
    </w:p>
    <w:p w14:paraId="555E52D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E9BEAFA" w14:textId="35EC2C4C"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5E92447F" w14:textId="7D4407CD"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2C5AA78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CD90B3B" w14:textId="415BA60E" w:rsid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73FE4904" w14:textId="77777777" w:rsidR="00EF44E0" w:rsidRPr="001964E4" w:rsidRDefault="00EF44E0" w:rsidP="001964E4">
      <w:pPr>
        <w:keepLines w:val="0"/>
        <w:overflowPunct/>
        <w:autoSpaceDE/>
        <w:autoSpaceDN/>
        <w:adjustRightInd/>
        <w:spacing w:line="240" w:lineRule="auto"/>
        <w:ind w:firstLine="709"/>
        <w:rPr>
          <w:rFonts w:eastAsia="SimSun"/>
          <w:sz w:val="24"/>
          <w:szCs w:val="24"/>
          <w:lang w:eastAsia="zh-CN"/>
        </w:rPr>
      </w:pPr>
    </w:p>
    <w:p w14:paraId="1D90AA9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Примечание (общее):</w:t>
      </w:r>
    </w:p>
    <w:p w14:paraId="51ECC8E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w:t>
      </w:r>
      <w:r w:rsidRPr="001964E4">
        <w:rPr>
          <w:rFonts w:eastAsia="SimSun"/>
          <w:sz w:val="24"/>
          <w:szCs w:val="24"/>
          <w:lang w:eastAsia="zh-CN"/>
        </w:rPr>
        <w:lastRenderedPageBreak/>
        <w:t>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3E5322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AC18D9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3E6071C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Статья 49. Описание ограничений по условиям охраны объектов культурного наследия; </w:t>
      </w:r>
    </w:p>
    <w:p w14:paraId="14FAB0E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Статья 50. Описание ограничений по экологическим и санитарно-эпидемиологическим условиям;</w:t>
      </w:r>
    </w:p>
    <w:p w14:paraId="7062135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7D8CE6F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18677D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EAF42C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границах зон затопления, подтопления запрещаются:</w:t>
      </w:r>
    </w:p>
    <w:p w14:paraId="64A27CF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1) использование сточных вод в целях регулирования плодородия почв;</w:t>
      </w:r>
    </w:p>
    <w:p w14:paraId="48A0653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58FC1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3) осуществление авиационных мер по борьбе с вредными организмами.</w:t>
      </w:r>
    </w:p>
    <w:p w14:paraId="0CCC3F9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2B0955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5484D528" w:rsidR="00772100" w:rsidRDefault="001964E4" w:rsidP="001964E4">
      <w:pPr>
        <w:keepLines w:val="0"/>
        <w:overflowPunct/>
        <w:autoSpaceDE/>
        <w:autoSpaceDN/>
        <w:adjustRightInd/>
        <w:spacing w:line="240" w:lineRule="auto"/>
        <w:ind w:firstLine="426"/>
        <w:jc w:val="left"/>
        <w:rPr>
          <w:rFonts w:eastAsia="SimSun"/>
          <w:sz w:val="24"/>
          <w:szCs w:val="24"/>
          <w:lang w:eastAsia="zh-CN"/>
        </w:rPr>
      </w:pPr>
      <w:r w:rsidRPr="001964E4">
        <w:rPr>
          <w:rFonts w:eastAsia="SimSun"/>
          <w:sz w:val="24"/>
          <w:szCs w:val="24"/>
          <w:lang w:eastAsia="zh-CN"/>
        </w:rPr>
        <w:t xml:space="preserve">                                                                                    </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1" w:name="_Toc99705638"/>
      <w:bookmarkStart w:id="112" w:name="_Toc165275843"/>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1"/>
      <w:bookmarkEnd w:id="112"/>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3" w:name="_Toc99705639"/>
      <w:bookmarkStart w:id="114" w:name="_Toc165275844"/>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3"/>
      <w:r w:rsidR="006E618F">
        <w:rPr>
          <w:rFonts w:eastAsia="SimSun"/>
          <w:sz w:val="24"/>
          <w:szCs w:val="24"/>
          <w:u w:val="single"/>
          <w:lang w:eastAsia="zh-CN"/>
        </w:rPr>
        <w:t>Производственная зона</w:t>
      </w:r>
      <w:bookmarkEnd w:id="114"/>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5" w:name="_Toc99705640"/>
      <w:bookmarkStart w:id="116" w:name="_Toc111807179"/>
      <w:r w:rsidRPr="007F23B1">
        <w:rPr>
          <w:rFonts w:eastAsia="SimSun"/>
          <w:sz w:val="24"/>
          <w:szCs w:val="24"/>
        </w:rPr>
        <w:t>ОСНОВНЫЕ ВИДЫ И ПАРАМЕТРЫ РАЗРЕШЕННОГО ИСПОЛЬЗОВАНИЯ</w:t>
      </w:r>
      <w:bookmarkEnd w:id="115"/>
      <w:bookmarkEnd w:id="116"/>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17" w:name="sub_1060"/>
            <w:r w:rsidRPr="00A7476A">
              <w:rPr>
                <w:sz w:val="24"/>
                <w:szCs w:val="24"/>
                <w:shd w:val="clear" w:color="auto" w:fill="FFFFFF"/>
              </w:rPr>
              <w:t>Производственная деятельность</w:t>
            </w:r>
            <w:bookmarkEnd w:id="117"/>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Временное хранение, распределение и перевалка грузов (за исключением хранения стратегических </w:t>
            </w:r>
            <w:r w:rsidRPr="00A7476A">
              <w:rPr>
                <w:sz w:val="24"/>
                <w:szCs w:val="24"/>
                <w:shd w:val="clear" w:color="auto" w:fill="FFFFFF"/>
              </w:rPr>
              <w:lastRenderedPageBreak/>
              <w:t>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18" w:name="_Toc99705641"/>
      <w:bookmarkStart w:id="119" w:name="_Toc111807180"/>
      <w:r w:rsidRPr="007F23B1">
        <w:rPr>
          <w:rFonts w:eastAsia="SimSun"/>
          <w:sz w:val="24"/>
          <w:szCs w:val="24"/>
        </w:rPr>
        <w:t>УСЛОВНО РАЗРЕШЕННЫЕ ВИДЫ И ПАРАМЕТРЫ ИСПОЛЬЗОВАНИЯ</w:t>
      </w:r>
      <w:bookmarkEnd w:id="118"/>
      <w:bookmarkEnd w:id="119"/>
    </w:p>
    <w:p w14:paraId="4755155A" w14:textId="1D9F44AF" w:rsidR="002A2638" w:rsidRPr="007F23B1" w:rsidRDefault="002A2638" w:rsidP="007F23B1">
      <w:pPr>
        <w:ind w:firstLine="0"/>
        <w:jc w:val="center"/>
        <w:rPr>
          <w:rFonts w:eastAsia="SimSun"/>
          <w:sz w:val="24"/>
          <w:szCs w:val="24"/>
        </w:rPr>
      </w:pPr>
      <w:bookmarkStart w:id="120" w:name="_Toc99705642"/>
      <w:bookmarkStart w:id="121" w:name="_Toc111807181"/>
      <w:r w:rsidRPr="007F23B1">
        <w:rPr>
          <w:rFonts w:eastAsia="SimSun"/>
          <w:sz w:val="24"/>
          <w:szCs w:val="24"/>
        </w:rPr>
        <w:t>ЗЕМЕЛЬНЫХ УЧАСТКОВ И ОБЪЕКТОВ КАПИТАЛЬНОГО СТРОИТЕЛЬСТВА</w:t>
      </w:r>
      <w:bookmarkEnd w:id="120"/>
      <w:bookmarkEnd w:id="121"/>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A4B70F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B3925B8"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A68DEF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43E320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4112D66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0AB89B78"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73100D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5DFA256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607AA0F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B7DD97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19500F36" w:rsidR="00523115"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F643DB8" w14:textId="77777777" w:rsidR="001964E4" w:rsidRPr="00A7476A" w:rsidRDefault="001964E4" w:rsidP="001964E4">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60351EC"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2" w:name="_Toc99705646"/>
      <w:bookmarkStart w:id="123" w:name="_Toc165275845"/>
      <w:r w:rsidRPr="00A7476A">
        <w:rPr>
          <w:rFonts w:eastAsia="SimSun"/>
          <w:bCs/>
          <w:sz w:val="24"/>
          <w:szCs w:val="24"/>
          <w:u w:val="single"/>
          <w:lang w:eastAsia="zh-CN"/>
        </w:rPr>
        <w:lastRenderedPageBreak/>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22"/>
      <w:bookmarkEnd w:id="123"/>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24" w:name="_Toc99705647"/>
      <w:bookmarkStart w:id="125" w:name="_Toc111807186"/>
      <w:r w:rsidRPr="007F23B1">
        <w:rPr>
          <w:rFonts w:eastAsia="SimSun"/>
          <w:sz w:val="24"/>
          <w:szCs w:val="24"/>
        </w:rPr>
        <w:t>ОСНОВНЫЕ ВИДЫ И ПАРАМЕТРЫ РАЗРЕШЕННОГО ИСПОЛЬЗОВАНИЯ</w:t>
      </w:r>
      <w:bookmarkEnd w:id="124"/>
      <w:bookmarkEnd w:id="125"/>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26" w:name="_Toc99705648"/>
      <w:bookmarkStart w:id="127" w:name="_Toc111807187"/>
      <w:r w:rsidRPr="007F23B1">
        <w:rPr>
          <w:rFonts w:eastAsia="SimSun"/>
          <w:sz w:val="24"/>
          <w:szCs w:val="24"/>
        </w:rPr>
        <w:t>УСЛОВНО РАЗРЕШЕННЫЕ ВИДЫ И ПАРАМЕТРЫ ИСПОЛЬЗОВАНИЯ</w:t>
      </w:r>
      <w:bookmarkEnd w:id="126"/>
      <w:bookmarkEnd w:id="127"/>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w:t>
            </w:r>
            <w:r w:rsidRPr="00A7476A">
              <w:rPr>
                <w:b/>
                <w:sz w:val="24"/>
                <w:szCs w:val="24"/>
              </w:rPr>
              <w:lastRenderedPageBreak/>
              <w:t>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1964E4">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1964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1964E4">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6E6C77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E80292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5B7AB1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22B56D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13AE520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218D1EE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DE62C6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42431C2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239BD3B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C16F61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1D7935DD" w:rsidR="00497235"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E141AC7" w14:textId="77777777" w:rsidR="001964E4" w:rsidRPr="00A7476A" w:rsidRDefault="001964E4" w:rsidP="001964E4">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1B6BFC5"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28" w:name="_Toc99705649"/>
      <w:bookmarkStart w:id="129" w:name="_Toc165275846"/>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28"/>
      <w:bookmarkEnd w:id="129"/>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0" w:name="_Toc99705650"/>
      <w:bookmarkStart w:id="131" w:name="_Toc111807189"/>
      <w:r w:rsidRPr="007F23B1">
        <w:rPr>
          <w:rFonts w:eastAsia="SimSun"/>
          <w:sz w:val="24"/>
          <w:szCs w:val="24"/>
        </w:rPr>
        <w:t>ОСНОВНЫЕ ВИДЫ И ПАРАМЕТРЫ РАЗРЕШЕННОГО ИСПОЛЬЗОВАНИЯ</w:t>
      </w:r>
      <w:bookmarkEnd w:id="130"/>
      <w:bookmarkEnd w:id="131"/>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2"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xml:space="preserve">, а также некапитальных сооружений, предназначенных для </w:t>
            </w:r>
            <w:r w:rsidRPr="00A7476A">
              <w:rPr>
                <w:sz w:val="24"/>
                <w:szCs w:val="24"/>
                <w:shd w:val="clear" w:color="auto" w:fill="FFFFFF"/>
              </w:rPr>
              <w:lastRenderedPageBreak/>
              <w:t>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1964E4" w:rsidRPr="00A7476A" w14:paraId="182AC2E8" w14:textId="77777777" w:rsidTr="00BD62B2">
        <w:trPr>
          <w:trHeight w:val="951"/>
        </w:trPr>
        <w:tc>
          <w:tcPr>
            <w:tcW w:w="1843" w:type="dxa"/>
          </w:tcPr>
          <w:p w14:paraId="45C2706E" w14:textId="59394110" w:rsidR="001964E4" w:rsidRPr="001964E4" w:rsidRDefault="001964E4" w:rsidP="001964E4">
            <w:pPr>
              <w:keepLines w:val="0"/>
              <w:overflowPunct/>
              <w:autoSpaceDE/>
              <w:autoSpaceDN/>
              <w:adjustRightInd/>
              <w:spacing w:line="240" w:lineRule="auto"/>
              <w:ind w:firstLine="0"/>
              <w:rPr>
                <w:sz w:val="24"/>
                <w:szCs w:val="24"/>
              </w:rPr>
            </w:pPr>
            <w:r w:rsidRPr="001964E4">
              <w:rPr>
                <w:sz w:val="24"/>
                <w:szCs w:val="24"/>
              </w:rPr>
              <w:t>Земельные участки (территории) общего пользования [12.0]</w:t>
            </w:r>
          </w:p>
        </w:tc>
        <w:tc>
          <w:tcPr>
            <w:tcW w:w="3969" w:type="dxa"/>
          </w:tcPr>
          <w:p w14:paraId="4F6016E2" w14:textId="0481DC81" w:rsidR="001964E4" w:rsidRPr="001964E4" w:rsidRDefault="001964E4" w:rsidP="001964E4">
            <w:pPr>
              <w:keepLines w:val="0"/>
              <w:overflowPunct/>
              <w:autoSpaceDE/>
              <w:autoSpaceDN/>
              <w:adjustRightInd/>
              <w:spacing w:line="240" w:lineRule="auto"/>
              <w:ind w:firstLine="0"/>
              <w:rPr>
                <w:sz w:val="24"/>
                <w:szCs w:val="24"/>
              </w:rPr>
            </w:pPr>
            <w:r w:rsidRPr="001964E4">
              <w:rPr>
                <w:sz w:val="24"/>
                <w:szCs w:val="24"/>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tc>
        <w:tc>
          <w:tcPr>
            <w:tcW w:w="3969" w:type="dxa"/>
            <w:vMerge/>
          </w:tcPr>
          <w:p w14:paraId="345ABDA9" w14:textId="77777777" w:rsidR="001964E4" w:rsidRPr="00A7476A" w:rsidRDefault="001964E4" w:rsidP="001964E4">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32"/>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33" w:name="_Toc99705651"/>
      <w:bookmarkStart w:id="134" w:name="_Toc111807190"/>
      <w:r w:rsidRPr="007F23B1">
        <w:rPr>
          <w:rFonts w:eastAsia="SimSun"/>
          <w:sz w:val="24"/>
          <w:szCs w:val="24"/>
        </w:rPr>
        <w:t>УСЛОВНО РАЗРЕШЕННЫЕ ВИДЫ И ПАРАМЕТРЫ ИСПОЛЬЗОВАНИЯ</w:t>
      </w:r>
      <w:bookmarkEnd w:id="133"/>
      <w:bookmarkEnd w:id="134"/>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5"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35"/>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9EE0D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25149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094A9D2"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243AE8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098AAD8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2830215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97C8FE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1AAA583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1406AC5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F0D68B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2076B3F5" w:rsidR="002B77CB"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B5C8147" w14:textId="77777777" w:rsidR="001964E4" w:rsidRPr="00A7476A" w:rsidRDefault="001964E4"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81ED201"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6" w:name="_Toc160612856"/>
      <w:bookmarkStart w:id="137" w:name="_Toc165275847"/>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36"/>
      <w:bookmarkEnd w:id="137"/>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38" w:name="_Toc99705655"/>
      <w:bookmarkStart w:id="139" w:name="_Toc111807191"/>
      <w:bookmarkStart w:id="140" w:name="_Toc165275848"/>
      <w:r w:rsidRPr="0089733A">
        <w:rPr>
          <w:rFonts w:ascii="Times New Roman" w:eastAsia="SimSun" w:hAnsi="Times New Roman"/>
          <w:b w:val="0"/>
          <w:bCs w:val="0"/>
          <w:sz w:val="24"/>
          <w:szCs w:val="24"/>
          <w:lang w:eastAsia="zh-CN"/>
        </w:rPr>
        <w:t>ЗОНЫ СЕЛЬСКОХОЗЯЙСТВЕННОГО ИСПОЛЬЗОВАНИЯ:</w:t>
      </w:r>
      <w:bookmarkEnd w:id="138"/>
      <w:bookmarkEnd w:id="139"/>
      <w:bookmarkEnd w:id="140"/>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1" w:name="_Toc99705657"/>
      <w:bookmarkStart w:id="142" w:name="_Toc165275849"/>
      <w:bookmarkStart w:id="143"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1"/>
      <w:bookmarkEnd w:id="142"/>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A639FE">
        <w:trPr>
          <w:trHeight w:val="898"/>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ульев, иных объектов и оборудования, необходимого для </w:t>
            </w:r>
            <w:r w:rsidRPr="00A7476A">
              <w:rPr>
                <w:sz w:val="24"/>
                <w:szCs w:val="24"/>
                <w:shd w:val="clear" w:color="auto" w:fill="FFFFFF"/>
              </w:rPr>
              <w:lastRenderedPageBreak/>
              <w:t>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1964E4" w:rsidRPr="00A7476A" w14:paraId="24EA6008" w14:textId="77777777" w:rsidTr="0007623A">
        <w:trPr>
          <w:trHeight w:val="405"/>
        </w:trPr>
        <w:tc>
          <w:tcPr>
            <w:tcW w:w="2602" w:type="dxa"/>
          </w:tcPr>
          <w:p w14:paraId="0F7FE953" w14:textId="62B70CAF" w:rsidR="001964E4" w:rsidRPr="00EE2A51" w:rsidRDefault="001964E4" w:rsidP="001964E4">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926BDD7" w14:textId="236E86CB" w:rsidR="001964E4" w:rsidRPr="00EE2A51" w:rsidRDefault="001964E4" w:rsidP="001964E4">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w:t>
            </w:r>
            <w:r w:rsidRPr="00BB1F2A">
              <w:rPr>
                <w:sz w:val="24"/>
                <w:szCs w:val="24"/>
              </w:rPr>
              <w:lastRenderedPageBreak/>
              <w:t>хранения инвентаря и урожая сельскохозяйственных культур</w:t>
            </w:r>
          </w:p>
        </w:tc>
        <w:tc>
          <w:tcPr>
            <w:tcW w:w="3692" w:type="dxa"/>
          </w:tcPr>
          <w:p w14:paraId="6235DED4" w14:textId="77777777" w:rsidR="001964E4" w:rsidRPr="00BB1F2A" w:rsidRDefault="001964E4" w:rsidP="001964E4">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1E4DACC9" w14:textId="47B256FD" w:rsidR="001964E4" w:rsidRDefault="001964E4" w:rsidP="001964E4">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 xml:space="preserve">Предоставление только физическим лицам с запретом на </w:t>
            </w:r>
            <w:r>
              <w:rPr>
                <w:rFonts w:eastAsia="SimSun"/>
                <w:sz w:val="24"/>
                <w:szCs w:val="24"/>
                <w:lang w:eastAsia="zh-CN"/>
              </w:rPr>
              <w:lastRenderedPageBreak/>
              <w:t>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964E4" w:rsidRPr="00A7476A" w14:paraId="410BDEB6" w14:textId="77777777" w:rsidTr="00067DB0">
        <w:trPr>
          <w:trHeight w:val="309"/>
        </w:trPr>
        <w:tc>
          <w:tcPr>
            <w:tcW w:w="1879" w:type="dxa"/>
          </w:tcPr>
          <w:p w14:paraId="12ABD418" w14:textId="74B6EA4A" w:rsidR="001964E4" w:rsidRPr="00A7476A" w:rsidRDefault="001964E4" w:rsidP="001964E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2AFEA0F7" w:rsidR="001964E4" w:rsidRPr="00A7476A" w:rsidRDefault="001964E4" w:rsidP="001964E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330ED362" w:rsidR="001964E4" w:rsidRPr="00A7476A" w:rsidRDefault="001964E4" w:rsidP="001964E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F8150E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1964E4">
        <w:rPr>
          <w:rFonts w:eastAsia="SimSun"/>
          <w:sz w:val="24"/>
          <w:szCs w:val="24"/>
          <w:lang w:eastAsia="zh-CN"/>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F0A298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3E7F81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52527E2"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7D77ABF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730C282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46D0D5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56A5FD8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38FCEB7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9E29EA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4825203B" w14:textId="04FD33FE" w:rsidR="003600E2"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0C0394C" w14:textId="77777777" w:rsidR="001964E4" w:rsidRPr="00A7476A" w:rsidRDefault="001964E4" w:rsidP="001964E4">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67141B2"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3"/>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44" w:name="_Toc165275850"/>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44"/>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7374CB" w:rsidRPr="00A7476A" w14:paraId="3B6EDB7F" w14:textId="77777777" w:rsidTr="00DB646B">
        <w:trPr>
          <w:trHeight w:val="405"/>
        </w:trPr>
        <w:tc>
          <w:tcPr>
            <w:tcW w:w="2602" w:type="dxa"/>
          </w:tcPr>
          <w:p w14:paraId="50A3AF17" w14:textId="4C248283" w:rsidR="007374CB" w:rsidRPr="00EE2A51" w:rsidRDefault="007374CB" w:rsidP="007374CB">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280E9E9" w14:textId="2FAFAFF6" w:rsidR="007374CB" w:rsidRPr="00EE2A51" w:rsidRDefault="007374CB" w:rsidP="007374CB">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01FE3814" w14:textId="77777777" w:rsidR="007374CB" w:rsidRPr="00BB1F2A" w:rsidRDefault="007374CB" w:rsidP="007374C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169A6058" w14:textId="10BA043A" w:rsidR="007374CB" w:rsidRDefault="007374CB" w:rsidP="007374C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2ECC9F8E" w14:textId="77777777" w:rsidTr="00DB646B">
        <w:trPr>
          <w:trHeight w:val="309"/>
        </w:trPr>
        <w:tc>
          <w:tcPr>
            <w:tcW w:w="1879" w:type="dxa"/>
          </w:tcPr>
          <w:p w14:paraId="2691D8DD" w14:textId="7A6E1DBF" w:rsidR="0007623A" w:rsidRPr="00A7476A" w:rsidRDefault="007374CB" w:rsidP="007374C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34F96331" w:rsidR="0007623A" w:rsidRPr="00A7476A" w:rsidRDefault="007374CB" w:rsidP="007374C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5E5F2FD5" w:rsidR="0007623A" w:rsidRPr="00A7476A" w:rsidRDefault="007374CB" w:rsidP="007374C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A1E4AC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72758B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B82FC3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B13538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5F7831B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2117307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1AA0A1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4350C55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0CAF063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18EA95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307C8F63" w14:textId="0708B790" w:rsidR="0007623A"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476B5F9" w14:textId="77777777" w:rsidR="001964E4" w:rsidRPr="00A7476A" w:rsidRDefault="001964E4" w:rsidP="001964E4">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864631F"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5" w:name="_Toc160612863"/>
      <w:bookmarkStart w:id="146" w:name="_Toc165275851"/>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45"/>
      <w:bookmarkEnd w:id="146"/>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77777777"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9354524" w14:textId="77777777" w:rsidR="00C672A0" w:rsidRDefault="00C672A0" w:rsidP="00067DB0">
      <w:pPr>
        <w:keepLines w:val="0"/>
        <w:overflowPunct/>
        <w:autoSpaceDE/>
        <w:autoSpaceDN/>
        <w:adjustRightInd/>
        <w:spacing w:line="240" w:lineRule="auto"/>
        <w:ind w:firstLine="709"/>
        <w:rPr>
          <w:rFonts w:eastAsia="SimSun"/>
          <w:sz w:val="24"/>
          <w:szCs w:val="24"/>
          <w:lang w:eastAsia="zh-CN"/>
        </w:rPr>
      </w:pP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47" w:name="_Toc99705658"/>
      <w:bookmarkStart w:id="148" w:name="_Toc165275852"/>
      <w:r w:rsidRPr="00A7476A">
        <w:rPr>
          <w:rFonts w:eastAsia="SimSun"/>
          <w:bCs/>
          <w:caps/>
          <w:sz w:val="24"/>
          <w:szCs w:val="24"/>
          <w:lang w:eastAsia="zh-CN"/>
        </w:rPr>
        <w:lastRenderedPageBreak/>
        <w:t>Зоны рекреационного назначения:</w:t>
      </w:r>
      <w:bookmarkEnd w:id="147"/>
      <w:bookmarkEnd w:id="148"/>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49" w:name="_Toc158988791"/>
      <w:bookmarkStart w:id="150" w:name="_Toc165275853"/>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49"/>
      <w:bookmarkEnd w:id="150"/>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1964E4" w:rsidRPr="00A7476A" w14:paraId="6D5B7A92" w14:textId="77777777" w:rsidTr="001964E4">
        <w:trPr>
          <w:trHeight w:val="3660"/>
        </w:trPr>
        <w:tc>
          <w:tcPr>
            <w:tcW w:w="2545" w:type="dxa"/>
          </w:tcPr>
          <w:p w14:paraId="3941801B" w14:textId="4EB012E2" w:rsidR="001964E4" w:rsidRPr="00EE2A51" w:rsidRDefault="001964E4" w:rsidP="001964E4">
            <w:pPr>
              <w:keepLines w:val="0"/>
              <w:overflowPunct/>
              <w:autoSpaceDE/>
              <w:autoSpaceDN/>
              <w:adjustRightInd/>
              <w:spacing w:line="240" w:lineRule="auto"/>
              <w:ind w:firstLine="0"/>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20DC4F79" w14:textId="53D15559" w:rsidR="001964E4" w:rsidRPr="00EE2A51" w:rsidRDefault="001964E4" w:rsidP="001964E4">
            <w:pPr>
              <w:keepLines w:val="0"/>
              <w:overflowPunct/>
              <w:autoSpaceDE/>
              <w:autoSpaceDN/>
              <w:adjustRightInd/>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3EE18942" w14:textId="77777777" w:rsidR="001964E4" w:rsidRPr="00A7476A" w:rsidRDefault="001964E4" w:rsidP="001964E4">
            <w:pPr>
              <w:keepLines w:val="0"/>
              <w:overflowPunct/>
              <w:autoSpaceDE/>
              <w:autoSpaceDN/>
              <w:adjustRightInd/>
              <w:spacing w:line="240" w:lineRule="auto"/>
              <w:ind w:firstLine="0"/>
              <w:rPr>
                <w:rFonts w:eastAsia="SimSun"/>
                <w:sz w:val="24"/>
                <w:szCs w:val="24"/>
                <w:lang w:eastAsia="zh-CN"/>
              </w:rPr>
            </w:pPr>
          </w:p>
        </w:tc>
      </w:tr>
      <w:tr w:rsidR="001964E4" w:rsidRPr="00A7476A" w14:paraId="2C5CBC0B" w14:textId="77777777" w:rsidTr="00214CF6">
        <w:trPr>
          <w:trHeight w:val="1305"/>
        </w:trPr>
        <w:tc>
          <w:tcPr>
            <w:tcW w:w="2545" w:type="dxa"/>
          </w:tcPr>
          <w:p w14:paraId="430D0006" w14:textId="5293C529" w:rsidR="001964E4" w:rsidRPr="006065D9" w:rsidRDefault="001964E4" w:rsidP="001964E4">
            <w:pPr>
              <w:spacing w:line="240" w:lineRule="auto"/>
              <w:ind w:firstLine="0"/>
              <w:rPr>
                <w:sz w:val="24"/>
                <w:szCs w:val="24"/>
                <w:shd w:val="clear" w:color="auto" w:fill="FFFFFF"/>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64C6AE09" w14:textId="09FFA04C" w:rsidR="001964E4" w:rsidRPr="006065D9" w:rsidRDefault="001964E4" w:rsidP="001964E4">
            <w:pPr>
              <w:spacing w:line="240" w:lineRule="auto"/>
              <w:rPr>
                <w:sz w:val="24"/>
                <w:szCs w:val="24"/>
                <w:shd w:val="clear" w:color="auto" w:fill="FFFFFF"/>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350F7087" w14:textId="77777777" w:rsidR="001964E4" w:rsidRPr="00A7476A" w:rsidRDefault="001964E4" w:rsidP="001964E4">
            <w:pPr>
              <w:keepLines w:val="0"/>
              <w:overflowPunct/>
              <w:autoSpaceDE/>
              <w:autoSpaceDN/>
              <w:adjustRightInd/>
              <w:spacing w:line="240" w:lineRule="auto"/>
              <w:ind w:firstLine="0"/>
              <w:rPr>
                <w:rFonts w:eastAsia="SimSun"/>
                <w:sz w:val="24"/>
                <w:szCs w:val="24"/>
                <w:lang w:eastAsia="zh-CN"/>
              </w:rPr>
            </w:pPr>
          </w:p>
        </w:tc>
      </w:tr>
      <w:tr w:rsidR="001964E4" w:rsidRPr="00A7476A" w14:paraId="3B3DD7B0" w14:textId="77777777" w:rsidTr="00214CF6">
        <w:trPr>
          <w:trHeight w:val="525"/>
        </w:trPr>
        <w:tc>
          <w:tcPr>
            <w:tcW w:w="2545" w:type="dxa"/>
          </w:tcPr>
          <w:p w14:paraId="3D22916F" w14:textId="45C08DF8" w:rsidR="001964E4" w:rsidRPr="00EE2A51" w:rsidRDefault="001964E4" w:rsidP="001964E4">
            <w:pPr>
              <w:spacing w:line="240" w:lineRule="auto"/>
              <w:ind w:firstLine="22"/>
              <w:jc w:val="left"/>
              <w:rPr>
                <w:sz w:val="24"/>
                <w:szCs w:val="24"/>
              </w:rPr>
            </w:pPr>
            <w:r w:rsidRPr="00C672A0">
              <w:rPr>
                <w:sz w:val="24"/>
                <w:szCs w:val="24"/>
                <w:shd w:val="clear" w:color="auto" w:fill="FFFFFF"/>
              </w:rPr>
              <w:lastRenderedPageBreak/>
              <w:t xml:space="preserve">Земельные участки (территории) общего пользования </w:t>
            </w:r>
            <w:r w:rsidRPr="00A16988">
              <w:rPr>
                <w:sz w:val="24"/>
                <w:szCs w:val="24"/>
                <w:shd w:val="clear" w:color="auto" w:fill="FFFFFF"/>
              </w:rPr>
              <w:t>[12.0]</w:t>
            </w:r>
          </w:p>
        </w:tc>
        <w:tc>
          <w:tcPr>
            <w:tcW w:w="3898" w:type="dxa"/>
          </w:tcPr>
          <w:p w14:paraId="063E03B6" w14:textId="77777777" w:rsidR="001964E4" w:rsidRPr="00C672A0" w:rsidRDefault="001964E4" w:rsidP="001964E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72322A0F" w14:textId="14210176" w:rsidR="001964E4" w:rsidRPr="00EE2A51" w:rsidRDefault="001964E4" w:rsidP="001964E4">
            <w:pPr>
              <w:spacing w:line="240" w:lineRule="auto"/>
              <w:ind w:firstLine="0"/>
              <w:rPr>
                <w:sz w:val="24"/>
                <w:szCs w:val="24"/>
              </w:rPr>
            </w:pPr>
            <w:r w:rsidRPr="00C672A0">
              <w:rPr>
                <w:sz w:val="24"/>
                <w:szCs w:val="24"/>
                <w:shd w:val="clear" w:color="auto" w:fill="FFFFFF"/>
              </w:rPr>
              <w:t>с кодами 12.0.1-12.0.2</w:t>
            </w:r>
          </w:p>
        </w:tc>
        <w:tc>
          <w:tcPr>
            <w:tcW w:w="3304" w:type="dxa"/>
            <w:vMerge/>
          </w:tcPr>
          <w:p w14:paraId="09848062" w14:textId="77777777" w:rsidR="001964E4" w:rsidRPr="00A7476A" w:rsidRDefault="001964E4" w:rsidP="001964E4">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D29DBA9"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656A6176"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1" w:name="_Toc158988790"/>
      <w:bookmarkStart w:id="152" w:name="_Toc165275854"/>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51"/>
      <w:bookmarkEnd w:id="152"/>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lastRenderedPageBreak/>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lastRenderedPageBreak/>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A28332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3ED1D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C04A57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94D360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121D816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10FB343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00F51B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36BDA4C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2466557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4E93F1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128FE440" w14:textId="03258004" w:rsid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B160794" w14:textId="0930072C"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0FA4B8B"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w:t>
      </w:r>
      <w:r w:rsidRPr="00A7476A">
        <w:rPr>
          <w:rFonts w:eastAsia="SimSun"/>
          <w:sz w:val="24"/>
          <w:szCs w:val="24"/>
          <w:lang w:eastAsia="zh-CN"/>
        </w:rPr>
        <w:lastRenderedPageBreak/>
        <w:t>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53" w:name="_Toc165275855"/>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53"/>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4" w:name="_Hlk111806559"/>
            <w:r w:rsidRPr="00A7476A">
              <w:rPr>
                <w:rFonts w:eastAsia="SimSun"/>
                <w:sz w:val="24"/>
                <w:szCs w:val="24"/>
                <w:lang w:eastAsia="zh-CN"/>
              </w:rPr>
              <w:lastRenderedPageBreak/>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4"/>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55" w:name="_Toc99705660"/>
      <w:bookmarkStart w:id="156" w:name="_Toc165275856"/>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55"/>
      <w:bookmarkEnd w:id="156"/>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7" w:name="_Toc99705662"/>
      <w:bookmarkStart w:id="158" w:name="_Toc165275857"/>
      <w:bookmarkStart w:id="159"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57"/>
      <w:bookmarkEnd w:id="158"/>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0" w:name="_Toc165275858"/>
      <w:bookmarkEnd w:id="159"/>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60"/>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5A252F6F" w:rsidR="001F72D3" w:rsidRPr="00517518"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8C295A3" w14:textId="58D83959" w:rsidR="00DA2BC4" w:rsidRPr="000B2043" w:rsidRDefault="00DA2BC4" w:rsidP="000B2043">
      <w:pPr>
        <w:keepNext/>
        <w:spacing w:line="240" w:lineRule="auto"/>
        <w:ind w:firstLine="0"/>
        <w:jc w:val="center"/>
        <w:outlineLvl w:val="0"/>
        <w:rPr>
          <w:b/>
          <w:bCs/>
          <w:sz w:val="24"/>
          <w:szCs w:val="24"/>
        </w:rPr>
      </w:pPr>
      <w:bookmarkStart w:id="161" w:name="_Toc99705666"/>
      <w:bookmarkStart w:id="162" w:name="_Toc165275859"/>
      <w:r w:rsidRPr="000B2043">
        <w:rPr>
          <w:b/>
          <w:bCs/>
          <w:sz w:val="24"/>
          <w:szCs w:val="24"/>
        </w:rPr>
        <w:lastRenderedPageBreak/>
        <w:t>Требования к зданиям, сооружениям и объектам социальной инфраструктуры</w:t>
      </w:r>
      <w:bookmarkEnd w:id="161"/>
      <w:bookmarkEnd w:id="162"/>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63" w:name="_Toc165275860"/>
      <w:r w:rsidRPr="00A7476A">
        <w:t xml:space="preserve">Статья </w:t>
      </w:r>
      <w:r w:rsidR="00266545">
        <w:t>49</w:t>
      </w:r>
      <w:r w:rsidR="00DA2BC4" w:rsidRPr="00A7476A">
        <w:t>. Описание ограничений по условиям охраны объектов культурного наследия</w:t>
      </w:r>
      <w:bookmarkEnd w:id="163"/>
    </w:p>
    <w:p w14:paraId="2FA17FF8" w14:textId="77777777" w:rsidR="00DA2BC4" w:rsidRPr="00A7476A" w:rsidRDefault="00DA2BC4" w:rsidP="003030E3">
      <w:pPr>
        <w:keepNext/>
        <w:spacing w:line="240" w:lineRule="auto"/>
        <w:ind w:firstLine="709"/>
        <w:rPr>
          <w:bCs/>
          <w:sz w:val="24"/>
          <w:szCs w:val="24"/>
        </w:rPr>
      </w:pPr>
    </w:p>
    <w:p w14:paraId="0FB89204" w14:textId="77777777" w:rsidR="006A3D90" w:rsidRPr="00A7476A" w:rsidRDefault="006A3D90" w:rsidP="006A3D90">
      <w:pPr>
        <w:keepNext/>
        <w:spacing w:line="240" w:lineRule="auto"/>
        <w:ind w:firstLine="709"/>
        <w:rPr>
          <w:sz w:val="24"/>
          <w:szCs w:val="24"/>
        </w:rPr>
      </w:pPr>
      <w:bookmarkStart w:id="164" w:name="_Toc165275863"/>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36C66FCE" w14:textId="77777777" w:rsidR="006A3D90" w:rsidRDefault="006A3D90" w:rsidP="006A3D90">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75BC0F32" w14:textId="77777777" w:rsidR="006A3D90" w:rsidRDefault="006A3D90" w:rsidP="006A3D90">
      <w:pPr>
        <w:pStyle w:val="1231"/>
        <w:ind w:left="720" w:firstLine="0"/>
        <w:rPr>
          <w:u w:val="single"/>
        </w:rPr>
      </w:pPr>
      <w:bookmarkStart w:id="165" w:name="_Toc99705668"/>
      <w:bookmarkStart w:id="166" w:name="_Toc165275861"/>
      <w:r w:rsidRPr="006403A1">
        <w:rPr>
          <w:u w:val="single"/>
        </w:rPr>
        <w:t>Зоны охраны объектов культурного наследия.</w:t>
      </w:r>
      <w:bookmarkEnd w:id="165"/>
      <w:bookmarkEnd w:id="166"/>
    </w:p>
    <w:p w14:paraId="4A9FD771" w14:textId="77777777" w:rsidR="006A3D90" w:rsidRPr="00FC3317" w:rsidRDefault="006A3D90" w:rsidP="006A3D90">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7118E1A4" w14:textId="77777777" w:rsidR="006A3D90" w:rsidRPr="00FC3317" w:rsidRDefault="006A3D90" w:rsidP="006A3D90">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62953761" w14:textId="77777777" w:rsidR="006A3D90" w:rsidRPr="00FC3317" w:rsidRDefault="006A3D90" w:rsidP="006A3D90">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17A662C" w14:textId="77777777" w:rsidR="006A3D90" w:rsidRPr="00FC3317" w:rsidRDefault="006A3D90" w:rsidP="006A3D90">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FAE68F9" w14:textId="77777777" w:rsidR="006A3D90" w:rsidRPr="00FC3317" w:rsidRDefault="006A3D90" w:rsidP="006A3D90">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00FDDAC6" w14:textId="77777777" w:rsidR="006A3D90" w:rsidRPr="00FC3317" w:rsidRDefault="006A3D90" w:rsidP="006A3D90">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5BE87E4" w14:textId="77777777" w:rsidR="006A3D90" w:rsidRPr="00FC3317" w:rsidRDefault="006A3D90" w:rsidP="006A3D90">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197004E2" w14:textId="77777777" w:rsidR="006A3D90" w:rsidRPr="00FC3317" w:rsidRDefault="006A3D90" w:rsidP="006A3D90">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797802EA" w14:textId="77777777" w:rsidR="006A3D90" w:rsidRPr="00FC3317" w:rsidRDefault="006A3D90" w:rsidP="006A3D90">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C14C508" w14:textId="77777777" w:rsidR="006A3D90" w:rsidRPr="00A7476A" w:rsidRDefault="006A3D90" w:rsidP="006A3D90">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13D78313" w14:textId="77777777" w:rsidR="006A3D90" w:rsidRPr="00A7476A" w:rsidRDefault="006A3D90" w:rsidP="006A3D90">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4DCC2819" w14:textId="77777777" w:rsidR="006A3D90" w:rsidRPr="00A7476A" w:rsidRDefault="006A3D90" w:rsidP="006A3D90">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2C2B29C4" w14:textId="77777777" w:rsidR="006A3D90" w:rsidRPr="00A7476A" w:rsidRDefault="006A3D90" w:rsidP="006A3D90">
      <w:pPr>
        <w:keepNext/>
        <w:spacing w:line="240" w:lineRule="auto"/>
        <w:ind w:firstLine="709"/>
        <w:rPr>
          <w:sz w:val="24"/>
          <w:szCs w:val="24"/>
          <w:u w:val="single"/>
        </w:rPr>
      </w:pPr>
    </w:p>
    <w:p w14:paraId="0EEE0026" w14:textId="77777777" w:rsidR="006A3D90" w:rsidRPr="006403A1" w:rsidRDefault="006A3D90" w:rsidP="006A3D90">
      <w:pPr>
        <w:pStyle w:val="1231"/>
        <w:rPr>
          <w:u w:val="single"/>
        </w:rPr>
      </w:pPr>
      <w:bookmarkStart w:id="167" w:name="_Toc99705669"/>
      <w:bookmarkStart w:id="168" w:name="_Toc165276592"/>
      <w:r w:rsidRPr="006403A1">
        <w:rPr>
          <w:u w:val="single"/>
        </w:rPr>
        <w:t>Защитные зоны объектов культурного наследия.</w:t>
      </w:r>
      <w:bookmarkEnd w:id="167"/>
      <w:bookmarkEnd w:id="168"/>
    </w:p>
    <w:p w14:paraId="5B887145" w14:textId="77777777" w:rsidR="006A3D90" w:rsidRPr="00A7476A" w:rsidRDefault="006A3D90" w:rsidP="006A3D90">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C6E3823" w14:textId="77777777" w:rsidR="006A3D90" w:rsidRPr="00A7476A" w:rsidRDefault="006A3D90" w:rsidP="006A3D90">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4B6C68E9" w14:textId="77777777" w:rsidR="006A3D90" w:rsidRPr="00A7476A" w:rsidRDefault="006A3D90" w:rsidP="006A3D90">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19019674" w14:textId="77777777" w:rsidR="006A3D90" w:rsidRPr="00A7476A" w:rsidRDefault="006A3D90" w:rsidP="006A3D90">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6CF59184" w14:textId="77777777" w:rsidR="006A3D90" w:rsidRPr="00A7476A" w:rsidRDefault="006A3D90" w:rsidP="006A3D90">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3DC69B2" w14:textId="77777777" w:rsidR="006A3D90" w:rsidRPr="00A7476A" w:rsidRDefault="006A3D90" w:rsidP="006A3D90">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9CF8523" w14:textId="77777777" w:rsidR="006A3D90" w:rsidRPr="00A7476A" w:rsidRDefault="006A3D90" w:rsidP="006A3D90">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93387C1" w14:textId="77777777" w:rsidR="006A3D90" w:rsidRPr="00A7476A" w:rsidRDefault="006A3D90" w:rsidP="006A3D90">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18EBAA24" w14:textId="77777777" w:rsidR="006A3D90" w:rsidRPr="00A7476A" w:rsidRDefault="006A3D90" w:rsidP="006A3D90">
      <w:pPr>
        <w:pStyle w:val="s1"/>
        <w:shd w:val="clear" w:color="auto" w:fill="FFFFFF"/>
        <w:spacing w:before="0" w:beforeAutospacing="0" w:after="0" w:afterAutospacing="0"/>
        <w:ind w:firstLine="709"/>
        <w:jc w:val="both"/>
      </w:pPr>
    </w:p>
    <w:p w14:paraId="23EAF54E" w14:textId="77777777" w:rsidR="006A3D90" w:rsidRPr="00A7476A" w:rsidRDefault="006A3D90" w:rsidP="006A3D90">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07D17D18" w14:textId="77777777" w:rsidR="006A3D90" w:rsidRPr="00A7476A" w:rsidRDefault="006A3D90" w:rsidP="006A3D90">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0AB8A756" w14:textId="77777777" w:rsidR="006A3D90" w:rsidRPr="00A7476A" w:rsidRDefault="006A3D90" w:rsidP="006A3D90">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68F848C2" w14:textId="77777777" w:rsidR="006A3D90" w:rsidRPr="00A7476A" w:rsidRDefault="006A3D90" w:rsidP="006A3D90">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180C355D" w14:textId="77777777" w:rsidR="006A3D90" w:rsidRPr="00A7476A" w:rsidRDefault="006A3D90" w:rsidP="006A3D90">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2767E011" w14:textId="77777777" w:rsidR="006A3D90" w:rsidRPr="00A7476A" w:rsidRDefault="006A3D90" w:rsidP="006A3D90">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570BB741" w14:textId="77777777" w:rsidR="006A3D90" w:rsidRPr="00A7476A" w:rsidRDefault="006A3D90" w:rsidP="006A3D90">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7821299" w14:textId="77777777" w:rsidR="006A3D90" w:rsidRPr="00A7476A" w:rsidRDefault="006A3D90" w:rsidP="006A3D90">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54107D8E" w14:textId="77777777" w:rsidR="006A3D90" w:rsidRPr="00A7476A" w:rsidRDefault="006A3D90" w:rsidP="006A3D90">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17AD81BC" w14:textId="77777777" w:rsidR="006A3D90" w:rsidRPr="00A7476A" w:rsidRDefault="006A3D90" w:rsidP="006A3D90">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7656D845" w14:textId="77777777" w:rsidR="006A3D90" w:rsidRPr="00A7476A" w:rsidRDefault="006A3D90" w:rsidP="006A3D90">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7CB3BA23" w14:textId="77777777" w:rsidR="006A3D90" w:rsidRPr="00A7476A" w:rsidRDefault="006A3D90" w:rsidP="006A3D90">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15F8C049" w14:textId="77777777" w:rsidR="006A3D90" w:rsidRPr="00A7476A" w:rsidRDefault="006A3D90" w:rsidP="006A3D90">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02F575D5" w14:textId="77777777" w:rsidR="006A3D90" w:rsidRPr="00A7476A" w:rsidRDefault="006A3D90" w:rsidP="006A3D90">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1DB62088" w14:textId="77777777" w:rsidR="006A3D90" w:rsidRPr="00A7476A" w:rsidRDefault="006A3D90" w:rsidP="006A3D90">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6F0AC511" w14:textId="77777777" w:rsidR="006A3D90" w:rsidRPr="00A7476A" w:rsidRDefault="006A3D90" w:rsidP="006A3D90">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53EAADE7" w14:textId="77777777" w:rsidR="006A3D90" w:rsidRDefault="006A3D90" w:rsidP="006A3D90">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21C8991C" w14:textId="77777777" w:rsidR="006A3D90" w:rsidRDefault="006A3D90" w:rsidP="006A3D90">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4F2B4322" w14:textId="77777777" w:rsidR="006A3D90" w:rsidRDefault="006A3D90" w:rsidP="006A3D90">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36F85FE8" w14:textId="77777777" w:rsidR="006A3D90" w:rsidRDefault="006A3D90" w:rsidP="006A3D90">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672E6C81" w14:textId="3047363C" w:rsidR="006A3D90" w:rsidRPr="00A7476A" w:rsidRDefault="006A3D90" w:rsidP="006A3D90">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7B058752" w14:textId="77777777" w:rsidR="006A3D90" w:rsidRDefault="006A3D90" w:rsidP="006A3D90">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1E255BAA" w14:textId="77777777" w:rsidR="006A3D90" w:rsidRDefault="006A3D90" w:rsidP="006A3D90">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1A3A3A70" w14:textId="77777777" w:rsidR="006A3D90" w:rsidRPr="006403A1" w:rsidRDefault="006A3D90" w:rsidP="006A3D90">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46E09E93" w14:textId="77777777" w:rsidR="006A3D90" w:rsidRPr="00A7476A" w:rsidRDefault="006A3D90" w:rsidP="006A3D90">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64"/>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69"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69"/>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59C3CF6C"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400C705E" w14:textId="77777777" w:rsidR="00A514D6" w:rsidRPr="00503DE7"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14:paraId="383F998B" w14:textId="77777777" w:rsidR="00A514D6" w:rsidRPr="00503DE7"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7AF249B3" w14:textId="77777777" w:rsidR="00A514D6"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3C0260EC" w14:textId="77777777" w:rsidR="00A514D6"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424D122E" w14:textId="77777777" w:rsidR="00A514D6" w:rsidRPr="00503DE7"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70" w:name="_Toc165275864"/>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0"/>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0A938069" w:rsidR="009844B8" w:rsidRPr="00AB33C7" w:rsidRDefault="009844B8" w:rsidP="00AB33C7">
      <w:pPr>
        <w:pStyle w:val="ae"/>
        <w:keepLines w:val="0"/>
        <w:numPr>
          <w:ilvl w:val="0"/>
          <w:numId w:val="7"/>
        </w:numPr>
        <w:overflowPunct/>
        <w:spacing w:line="240" w:lineRule="auto"/>
        <w:ind w:left="0" w:firstLine="709"/>
        <w:rPr>
          <w:rFonts w:eastAsia="Calibri"/>
          <w:sz w:val="24"/>
          <w:szCs w:val="24"/>
        </w:rPr>
      </w:pPr>
      <w:r w:rsidRPr="00AB33C7">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6554033" w14:textId="0937EB1C" w:rsidR="00AB33C7" w:rsidRPr="00AB33C7" w:rsidRDefault="00AB33C7" w:rsidP="00AB33C7">
      <w:pPr>
        <w:pStyle w:val="ae"/>
        <w:keepLines w:val="0"/>
        <w:numPr>
          <w:ilvl w:val="0"/>
          <w:numId w:val="7"/>
        </w:numPr>
        <w:overflowPunct/>
        <w:spacing w:line="240" w:lineRule="auto"/>
        <w:ind w:left="0" w:firstLine="709"/>
        <w:rPr>
          <w:rFonts w:eastAsia="Calibri"/>
          <w:sz w:val="24"/>
          <w:szCs w:val="24"/>
        </w:rPr>
      </w:pPr>
      <w:r w:rsidRPr="00AB33C7">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631CE897" w14:textId="08AAD174" w:rsidR="00AB33C7" w:rsidRPr="00AB33C7" w:rsidRDefault="00AB33C7" w:rsidP="00AB33C7">
      <w:pPr>
        <w:pStyle w:val="ae"/>
        <w:keepLines w:val="0"/>
        <w:overflowPunct/>
        <w:spacing w:line="240" w:lineRule="auto"/>
        <w:ind w:left="0" w:firstLine="709"/>
        <w:rPr>
          <w:rFonts w:eastAsia="Calibri"/>
          <w:sz w:val="24"/>
          <w:szCs w:val="24"/>
        </w:rPr>
      </w:pPr>
      <w:r w:rsidRPr="00AB33C7">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6713CB4F" w14:textId="77777777" w:rsidR="00AB33C7" w:rsidRPr="00AB33C7" w:rsidRDefault="00AB33C7" w:rsidP="00AB33C7">
      <w:pPr>
        <w:keepLines w:val="0"/>
        <w:overflowPunct/>
        <w:spacing w:line="240" w:lineRule="auto"/>
        <w:ind w:firstLine="709"/>
        <w:rPr>
          <w:rFonts w:eastAsia="Calibri"/>
          <w:sz w:val="24"/>
          <w:szCs w:val="24"/>
        </w:rPr>
      </w:pPr>
      <w:r w:rsidRPr="00AB33C7">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26FB1CFB" w14:textId="267F94FC" w:rsidR="00AB33C7" w:rsidRDefault="00AB33C7" w:rsidP="00AB33C7">
      <w:pPr>
        <w:keepLines w:val="0"/>
        <w:overflowPunct/>
        <w:spacing w:line="240" w:lineRule="auto"/>
        <w:ind w:firstLine="709"/>
        <w:rPr>
          <w:rFonts w:eastAsia="Calibri"/>
          <w:sz w:val="24"/>
          <w:szCs w:val="24"/>
        </w:rPr>
      </w:pPr>
      <w:r w:rsidRPr="00AB33C7">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078355C7" w14:textId="77777777" w:rsidR="00AB33C7" w:rsidRPr="00AB33C7" w:rsidRDefault="00AB33C7" w:rsidP="00AB33C7">
      <w:pPr>
        <w:keepLines w:val="0"/>
        <w:overflowPunct/>
        <w:spacing w:line="240" w:lineRule="auto"/>
        <w:rPr>
          <w:rFonts w:eastAsia="Calibri"/>
          <w:sz w:val="24"/>
          <w:szCs w:val="24"/>
        </w:rPr>
      </w:pPr>
    </w:p>
    <w:p w14:paraId="5E0B2429" w14:textId="67C02D15" w:rsidR="00776603" w:rsidRPr="00A7476A" w:rsidRDefault="00776603" w:rsidP="00A42090">
      <w:pPr>
        <w:pStyle w:val="7"/>
        <w:rPr>
          <w:i/>
        </w:rPr>
      </w:pPr>
      <w:bookmarkStart w:id="171" w:name="_Toc505711886"/>
      <w:bookmarkStart w:id="172" w:name="_Toc165275865"/>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1"/>
      <w:bookmarkEnd w:id="172"/>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73" w:name="_Toc165275866"/>
      <w:r w:rsidRPr="00A7476A">
        <w:rPr>
          <w:rFonts w:eastAsia="Calibri"/>
          <w:sz w:val="24"/>
          <w:szCs w:val="24"/>
        </w:rPr>
        <w:t>1. Расчетные показатели объектов социальной инфраструктуры:</w:t>
      </w:r>
      <w:bookmarkEnd w:id="173"/>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74" w:name="_Toc165275867"/>
      <w:r w:rsidRPr="00A7476A">
        <w:rPr>
          <w:sz w:val="24"/>
          <w:szCs w:val="24"/>
        </w:rPr>
        <w:t>2. Расчетные показатели объектов коммунальной инфраструктуры.</w:t>
      </w:r>
      <w:bookmarkEnd w:id="174"/>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75"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5"/>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76" w:name="_Toc165275868"/>
      <w:r w:rsidRPr="00A7476A">
        <w:rPr>
          <w:sz w:val="24"/>
          <w:szCs w:val="24"/>
        </w:rPr>
        <w:t>3. Расчетные показатели объектов транспортной инфраструктуры.</w:t>
      </w:r>
      <w:bookmarkEnd w:id="176"/>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77"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77"/>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78"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78"/>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79"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79"/>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0" w:name="_Toc165275869"/>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0"/>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81" w:name="_Toc165275870"/>
      <w:r w:rsidRPr="00A7476A">
        <w:t>Статья 5</w:t>
      </w:r>
      <w:r w:rsidR="00266545">
        <w:t>3</w:t>
      </w:r>
      <w:r w:rsidR="00DA2BC4" w:rsidRPr="00A7476A">
        <w:t>. Действие настоящих Правил по отношению к ранее возникшим правоотношениям</w:t>
      </w:r>
      <w:bookmarkEnd w:id="181"/>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82" w:name="_Toc165275871"/>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2"/>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15D0CE" w14:textId="77777777" w:rsidR="00E9641B" w:rsidRDefault="00E9641B" w:rsidP="00B12064">
      <w:pPr>
        <w:spacing w:line="240" w:lineRule="auto"/>
      </w:pPr>
      <w:r>
        <w:separator/>
      </w:r>
    </w:p>
  </w:endnote>
  <w:endnote w:type="continuationSeparator" w:id="0">
    <w:p w14:paraId="4969C892" w14:textId="77777777" w:rsidR="00E9641B" w:rsidRDefault="00E9641B"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463DFED2"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F2716D">
      <w:rPr>
        <w:color w:val="7F7F7F"/>
        <w:sz w:val="22"/>
        <w:szCs w:val="22"/>
      </w:rPr>
      <w:t>АЛЕКСАНДРОВСКОГО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D5BF77" w14:textId="77777777" w:rsidR="00E9641B" w:rsidRDefault="00E9641B" w:rsidP="00B12064">
      <w:pPr>
        <w:spacing w:line="240" w:lineRule="auto"/>
      </w:pPr>
      <w:r>
        <w:separator/>
      </w:r>
    </w:p>
  </w:footnote>
  <w:footnote w:type="continuationSeparator" w:id="0">
    <w:p w14:paraId="1330DA50" w14:textId="77777777" w:rsidR="00E9641B" w:rsidRDefault="00E9641B"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55"/>
  </w:num>
  <w:num w:numId="89">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B6B"/>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3C71"/>
    <w:rsid w:val="000A65EE"/>
    <w:rsid w:val="000A70E6"/>
    <w:rsid w:val="000A7784"/>
    <w:rsid w:val="000A7B2E"/>
    <w:rsid w:val="000B2043"/>
    <w:rsid w:val="000B29C0"/>
    <w:rsid w:val="000B2A0E"/>
    <w:rsid w:val="000B2EE4"/>
    <w:rsid w:val="000B2F5E"/>
    <w:rsid w:val="000B53E3"/>
    <w:rsid w:val="000B5BF1"/>
    <w:rsid w:val="000B6183"/>
    <w:rsid w:val="000B644C"/>
    <w:rsid w:val="000B68AF"/>
    <w:rsid w:val="000B700A"/>
    <w:rsid w:val="000B7D51"/>
    <w:rsid w:val="000C1214"/>
    <w:rsid w:val="000C2639"/>
    <w:rsid w:val="000C314F"/>
    <w:rsid w:val="000C4953"/>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49"/>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4E4"/>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2921"/>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49A2"/>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5E2B"/>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5E3"/>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6A0E"/>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3C53"/>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440C"/>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584E"/>
    <w:rsid w:val="00636421"/>
    <w:rsid w:val="0064008C"/>
    <w:rsid w:val="006403A1"/>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363"/>
    <w:rsid w:val="00695F9C"/>
    <w:rsid w:val="00697215"/>
    <w:rsid w:val="00697922"/>
    <w:rsid w:val="006A1FB3"/>
    <w:rsid w:val="006A262C"/>
    <w:rsid w:val="006A28CD"/>
    <w:rsid w:val="006A2F1E"/>
    <w:rsid w:val="006A3CCC"/>
    <w:rsid w:val="006A3D90"/>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3D54"/>
    <w:rsid w:val="00724191"/>
    <w:rsid w:val="0072461C"/>
    <w:rsid w:val="00733195"/>
    <w:rsid w:val="0073409B"/>
    <w:rsid w:val="00734D4C"/>
    <w:rsid w:val="00736B04"/>
    <w:rsid w:val="007374CB"/>
    <w:rsid w:val="007377D8"/>
    <w:rsid w:val="0073791E"/>
    <w:rsid w:val="00737CEB"/>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39F2"/>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4D6"/>
    <w:rsid w:val="00A51777"/>
    <w:rsid w:val="00A53467"/>
    <w:rsid w:val="00A547CD"/>
    <w:rsid w:val="00A54EE4"/>
    <w:rsid w:val="00A552A7"/>
    <w:rsid w:val="00A5571D"/>
    <w:rsid w:val="00A60E96"/>
    <w:rsid w:val="00A639FE"/>
    <w:rsid w:val="00A65021"/>
    <w:rsid w:val="00A659E3"/>
    <w:rsid w:val="00A66B85"/>
    <w:rsid w:val="00A67F99"/>
    <w:rsid w:val="00A70051"/>
    <w:rsid w:val="00A71EC1"/>
    <w:rsid w:val="00A72442"/>
    <w:rsid w:val="00A72640"/>
    <w:rsid w:val="00A74585"/>
    <w:rsid w:val="00A745CB"/>
    <w:rsid w:val="00A7476A"/>
    <w:rsid w:val="00A749C5"/>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1EB7"/>
    <w:rsid w:val="00AB3363"/>
    <w:rsid w:val="00AB33C7"/>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62F"/>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55D4"/>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0AA7"/>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4486"/>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5B8"/>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41B"/>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44E0"/>
    <w:rsid w:val="00EF6050"/>
    <w:rsid w:val="00EF699C"/>
    <w:rsid w:val="00F00477"/>
    <w:rsid w:val="00F0063B"/>
    <w:rsid w:val="00F00757"/>
    <w:rsid w:val="00F01954"/>
    <w:rsid w:val="00F053D5"/>
    <w:rsid w:val="00F07977"/>
    <w:rsid w:val="00F14477"/>
    <w:rsid w:val="00F14D6A"/>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6F6A"/>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4101</TotalTime>
  <Pages>1</Pages>
  <Words>105194</Words>
  <Characters>599607</Characters>
  <Application>Microsoft Office Word</Application>
  <DocSecurity>0</DocSecurity>
  <Lines>4996</Lines>
  <Paragraphs>1406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703395</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187</cp:revision>
  <cp:lastPrinted>2024-06-10T10:18:00Z</cp:lastPrinted>
  <dcterms:created xsi:type="dcterms:W3CDTF">2022-08-05T12:45:00Z</dcterms:created>
  <dcterms:modified xsi:type="dcterms:W3CDTF">2024-09-25T18:57:00Z</dcterms:modified>
</cp:coreProperties>
</file>